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AAD80" w14:textId="77777777" w:rsidR="007B4968" w:rsidRPr="007B4968" w:rsidRDefault="007B4968" w:rsidP="00BB1079">
      <w:pPr>
        <w:spacing w:after="0" w:line="288" w:lineRule="auto"/>
        <w:jc w:val="both"/>
        <w:rPr>
          <w:bCs/>
          <w:sz w:val="24"/>
          <w:szCs w:val="24"/>
        </w:rPr>
      </w:pPr>
      <w:r w:rsidRPr="007B4968">
        <w:rPr>
          <w:bCs/>
          <w:sz w:val="24"/>
          <w:szCs w:val="24"/>
        </w:rPr>
        <w:t>TRƯỜNG ĐẠI HỌC LUẬT HÀ NỘI</w:t>
      </w:r>
    </w:p>
    <w:p w14:paraId="0EBEB85B" w14:textId="77777777" w:rsidR="007B4968" w:rsidRPr="007B4968" w:rsidRDefault="007B4968" w:rsidP="00BB1079">
      <w:pPr>
        <w:spacing w:after="0" w:line="288" w:lineRule="auto"/>
        <w:jc w:val="both"/>
        <w:rPr>
          <w:b/>
          <w:bCs/>
          <w:sz w:val="24"/>
          <w:szCs w:val="24"/>
          <w:u w:val="single"/>
        </w:rPr>
      </w:pPr>
      <w:r>
        <w:rPr>
          <w:b/>
          <w:bCs/>
          <w:sz w:val="24"/>
          <w:szCs w:val="24"/>
        </w:rPr>
        <w:t xml:space="preserve">   </w:t>
      </w:r>
      <w:r w:rsidRPr="007B4968">
        <w:rPr>
          <w:b/>
          <w:bCs/>
          <w:sz w:val="24"/>
          <w:szCs w:val="24"/>
          <w:u w:val="single"/>
        </w:rPr>
        <w:t>KHOA PHÁP LUẬT KINH TẾ</w:t>
      </w:r>
    </w:p>
    <w:p w14:paraId="45B33F05" w14:textId="77777777" w:rsidR="007B4968" w:rsidRPr="00BB1079" w:rsidRDefault="007B4968" w:rsidP="00BB1079">
      <w:pPr>
        <w:spacing w:after="0" w:line="288" w:lineRule="auto"/>
        <w:jc w:val="both"/>
        <w:rPr>
          <w:b/>
          <w:bCs/>
          <w:sz w:val="2"/>
          <w:szCs w:val="32"/>
        </w:rPr>
      </w:pPr>
    </w:p>
    <w:p w14:paraId="08857E7F" w14:textId="77777777" w:rsidR="00BB1079" w:rsidRPr="00BB1079" w:rsidRDefault="00BB1079" w:rsidP="00BB1079">
      <w:pPr>
        <w:spacing w:after="0" w:line="288" w:lineRule="auto"/>
        <w:jc w:val="center"/>
        <w:rPr>
          <w:b/>
          <w:bCs/>
          <w:sz w:val="18"/>
          <w:szCs w:val="28"/>
        </w:rPr>
      </w:pPr>
    </w:p>
    <w:p w14:paraId="04527780" w14:textId="77777777" w:rsidR="00E332BC" w:rsidRDefault="00E332BC" w:rsidP="00BB1079">
      <w:pPr>
        <w:spacing w:after="0" w:line="288" w:lineRule="auto"/>
        <w:jc w:val="center"/>
        <w:rPr>
          <w:b/>
          <w:bCs/>
          <w:sz w:val="28"/>
          <w:szCs w:val="28"/>
        </w:rPr>
      </w:pPr>
      <w:r w:rsidRPr="00D46088">
        <w:rPr>
          <w:b/>
          <w:bCs/>
          <w:sz w:val="28"/>
          <w:szCs w:val="28"/>
        </w:rPr>
        <w:t>DANH MỤC ĐỀ TÀI KHÓA LUẬN TỐT NGHIỆP</w:t>
      </w:r>
    </w:p>
    <w:p w14:paraId="6ABF272A" w14:textId="77777777" w:rsidR="00BB1079" w:rsidRPr="00BB1079" w:rsidRDefault="00BB1079" w:rsidP="00BB1079">
      <w:pPr>
        <w:spacing w:after="0" w:line="288" w:lineRule="auto"/>
        <w:jc w:val="center"/>
        <w:rPr>
          <w:b/>
          <w:bCs/>
          <w:sz w:val="18"/>
          <w:szCs w:val="28"/>
        </w:rPr>
      </w:pPr>
    </w:p>
    <w:p w14:paraId="424E62E7" w14:textId="77777777" w:rsidR="007B4968" w:rsidRPr="00D46088" w:rsidRDefault="007B4968" w:rsidP="00BB1079">
      <w:pPr>
        <w:spacing w:after="0" w:line="288" w:lineRule="auto"/>
        <w:jc w:val="both"/>
        <w:rPr>
          <w:b/>
          <w:bCs/>
          <w:szCs w:val="26"/>
        </w:rPr>
      </w:pPr>
      <w:r w:rsidRPr="00D46088">
        <w:rPr>
          <w:b/>
          <w:bCs/>
          <w:szCs w:val="26"/>
        </w:rPr>
        <w:t>I/ BỘ MÔN LUẬT ĐẤT ĐAI</w:t>
      </w:r>
    </w:p>
    <w:p w14:paraId="5435204B"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lý</w:t>
      </w:r>
      <w:proofErr w:type="spellEnd"/>
      <w:r>
        <w:t xml:space="preserve"> </w:t>
      </w:r>
      <w:proofErr w:type="spellStart"/>
      <w:r>
        <w:t>luận</w:t>
      </w:r>
      <w:proofErr w:type="spellEnd"/>
      <w:r>
        <w:t xml:space="preserve"> </w:t>
      </w:r>
      <w:proofErr w:type="spellStart"/>
      <w:r>
        <w:t>về</w:t>
      </w:r>
      <w:proofErr w:type="spellEnd"/>
      <w:r>
        <w:t xml:space="preserve"> </w:t>
      </w:r>
      <w:proofErr w:type="spellStart"/>
      <w:r>
        <w:t>chế</w:t>
      </w:r>
      <w:proofErr w:type="spellEnd"/>
      <w:r>
        <w:t xml:space="preserve"> </w:t>
      </w:r>
      <w:proofErr w:type="spellStart"/>
      <w:r>
        <w:t>độ</w:t>
      </w:r>
      <w:proofErr w:type="spellEnd"/>
      <w:r>
        <w:t xml:space="preserve"> </w:t>
      </w:r>
      <w:proofErr w:type="spellStart"/>
      <w:r>
        <w:t>sở</w:t>
      </w:r>
      <w:proofErr w:type="spellEnd"/>
      <w:r>
        <w:t xml:space="preserve"> </w:t>
      </w:r>
      <w:proofErr w:type="spellStart"/>
      <w:r>
        <w:t>hữu</w:t>
      </w:r>
      <w:proofErr w:type="spellEnd"/>
      <w:r>
        <w:t xml:space="preserve"> </w:t>
      </w:r>
      <w:proofErr w:type="spellStart"/>
      <w:r>
        <w:t>toàn</w:t>
      </w:r>
      <w:proofErr w:type="spellEnd"/>
      <w:r>
        <w:t xml:space="preserve"> </w:t>
      </w:r>
      <w:proofErr w:type="spellStart"/>
      <w:r>
        <w:t>dân</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bối</w:t>
      </w:r>
      <w:proofErr w:type="spellEnd"/>
      <w:r>
        <w:t xml:space="preserve"> </w:t>
      </w:r>
      <w:proofErr w:type="spellStart"/>
      <w:r>
        <w:t>cảnh</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định</w:t>
      </w:r>
      <w:proofErr w:type="spellEnd"/>
      <w:r>
        <w:t xml:space="preserve"> </w:t>
      </w:r>
      <w:proofErr w:type="spellStart"/>
      <w:r>
        <w:t>hướng</w:t>
      </w:r>
      <w:proofErr w:type="spellEnd"/>
      <w:r>
        <w:t xml:space="preserve"> XHCN.</w:t>
      </w:r>
    </w:p>
    <w:p w14:paraId="1524B810" w14:textId="77777777" w:rsidR="00856303" w:rsidRDefault="00880ACC" w:rsidP="00BB1079">
      <w:pPr>
        <w:pStyle w:val="ListNumber"/>
        <w:spacing w:after="0" w:line="288" w:lineRule="auto"/>
        <w:jc w:val="both"/>
      </w:pPr>
      <w:r>
        <w:t xml:space="preserve">Vai </w:t>
      </w:r>
      <w:proofErr w:type="spellStart"/>
      <w:r>
        <w:t>trò</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chủ</w:t>
      </w:r>
      <w:proofErr w:type="spellEnd"/>
      <w:r>
        <w:t xml:space="preserve"> </w:t>
      </w:r>
      <w:proofErr w:type="spellStart"/>
      <w:r>
        <w:t>sở</w:t>
      </w:r>
      <w:proofErr w:type="spellEnd"/>
      <w:r>
        <w:t xml:space="preserve"> </w:t>
      </w:r>
      <w:proofErr w:type="spellStart"/>
      <w:r>
        <w:t>hữu</w:t>
      </w:r>
      <w:proofErr w:type="spellEnd"/>
      <w:r>
        <w:t xml:space="preserve"> </w:t>
      </w:r>
      <w:proofErr w:type="spellStart"/>
      <w:r>
        <w:t>toàn</w:t>
      </w:r>
      <w:proofErr w:type="spellEnd"/>
      <w:r>
        <w:t xml:space="preserve"> </w:t>
      </w:r>
      <w:proofErr w:type="spellStart"/>
      <w:r>
        <w:t>dân</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của</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thực</w:t>
      </w:r>
      <w:proofErr w:type="spellEnd"/>
      <w:r>
        <w:t xml:space="preserve"> </w:t>
      </w:r>
      <w:proofErr w:type="spellStart"/>
      <w:r>
        <w:t>thi</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năm</w:t>
      </w:r>
      <w:proofErr w:type="spellEnd"/>
      <w:r>
        <w:t xml:space="preserve"> 2024.</w:t>
      </w:r>
    </w:p>
    <w:p w14:paraId="3CB5F6FC"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quyền</w:t>
      </w:r>
      <w:proofErr w:type="spellEnd"/>
      <w:r>
        <w:t xml:space="preserve"> </w:t>
      </w:r>
      <w:proofErr w:type="spellStart"/>
      <w:r>
        <w:t>và</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của</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 xml:space="preserve"> – </w:t>
      </w:r>
      <w:proofErr w:type="spellStart"/>
      <w:r>
        <w:t>một</w:t>
      </w:r>
      <w:proofErr w:type="spellEnd"/>
      <w:r>
        <w:t xml:space="preserve"> </w:t>
      </w:r>
      <w:proofErr w:type="spellStart"/>
      <w:r>
        <w:t>số</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lý</w:t>
      </w:r>
      <w:proofErr w:type="spellEnd"/>
      <w:r>
        <w:t xml:space="preserve"> </w:t>
      </w:r>
      <w:proofErr w:type="spellStart"/>
      <w:r>
        <w:t>luận</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w:t>
      </w:r>
    </w:p>
    <w:p w14:paraId="2BD0EBBA"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kiểm</w:t>
      </w:r>
      <w:proofErr w:type="spellEnd"/>
      <w:r>
        <w:t xml:space="preserve"> </w:t>
      </w:r>
      <w:proofErr w:type="spellStart"/>
      <w:r>
        <w:t>soát</w:t>
      </w:r>
      <w:proofErr w:type="spellEnd"/>
      <w:r>
        <w:t xml:space="preserve"> </w:t>
      </w:r>
      <w:proofErr w:type="spellStart"/>
      <w:r>
        <w:t>quyền</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chủ</w:t>
      </w:r>
      <w:proofErr w:type="spellEnd"/>
      <w:r>
        <w:t xml:space="preserve"> </w:t>
      </w:r>
      <w:proofErr w:type="spellStart"/>
      <w:r>
        <w:t>sở</w:t>
      </w:r>
      <w:proofErr w:type="spellEnd"/>
      <w:r>
        <w:t xml:space="preserve"> </w:t>
      </w:r>
      <w:proofErr w:type="spellStart"/>
      <w:r>
        <w:t>hữu</w:t>
      </w:r>
      <w:proofErr w:type="spellEnd"/>
      <w:r>
        <w:t xml:space="preserve"> </w:t>
      </w:r>
      <w:proofErr w:type="spellStart"/>
      <w:r>
        <w:t>toàn</w:t>
      </w:r>
      <w:proofErr w:type="spellEnd"/>
      <w:r>
        <w:t xml:space="preserve"> </w:t>
      </w:r>
      <w:proofErr w:type="spellStart"/>
      <w:r>
        <w:t>dân</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của</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w:t>
      </w:r>
    </w:p>
    <w:p w14:paraId="08F011AB" w14:textId="77777777" w:rsidR="00856303" w:rsidRDefault="00880ACC" w:rsidP="00BB1079">
      <w:pPr>
        <w:pStyle w:val="ListNumber"/>
        <w:spacing w:after="0" w:line="288" w:lineRule="auto"/>
        <w:jc w:val="both"/>
      </w:pPr>
      <w:r>
        <w:t xml:space="preserve">Bình </w:t>
      </w:r>
      <w:proofErr w:type="spellStart"/>
      <w:r>
        <w:t>đẳng</w:t>
      </w:r>
      <w:proofErr w:type="spellEnd"/>
      <w:r>
        <w:t xml:space="preserve"> </w:t>
      </w:r>
      <w:proofErr w:type="spellStart"/>
      <w:r>
        <w:t>giới</w:t>
      </w:r>
      <w:proofErr w:type="spellEnd"/>
      <w:r>
        <w:t xml:space="preserve"> </w:t>
      </w:r>
      <w:proofErr w:type="spellStart"/>
      <w:r>
        <w:t>trong</w:t>
      </w:r>
      <w:proofErr w:type="spellEnd"/>
      <w:r>
        <w:t xml:space="preserve"> </w:t>
      </w:r>
      <w:proofErr w:type="spellStart"/>
      <w:r>
        <w:t>tiếp</w:t>
      </w:r>
      <w:proofErr w:type="spellEnd"/>
      <w:r>
        <w:t xml:space="preserve"> </w:t>
      </w:r>
      <w:proofErr w:type="spellStart"/>
      <w:r>
        <w:t>cận</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t xml:space="preserve"> </w:t>
      </w:r>
      <w:proofErr w:type="spellStart"/>
      <w:r>
        <w:t>của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hiện</w:t>
      </w:r>
      <w:proofErr w:type="spellEnd"/>
      <w:r>
        <w:t xml:space="preserve"> </w:t>
      </w:r>
      <w:proofErr w:type="spellStart"/>
      <w:r>
        <w:t>hành</w:t>
      </w:r>
      <w:proofErr w:type="spellEnd"/>
      <w:r>
        <w:t>.</w:t>
      </w:r>
    </w:p>
    <w:p w14:paraId="7CE29174"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lý</w:t>
      </w:r>
      <w:proofErr w:type="spellEnd"/>
      <w:r>
        <w:t xml:space="preserve"> </w:t>
      </w:r>
      <w:proofErr w:type="spellStart"/>
      <w:r>
        <w:t>luận</w:t>
      </w:r>
      <w:proofErr w:type="spellEnd"/>
      <w:r>
        <w:t xml:space="preserve"> </w:t>
      </w:r>
      <w:proofErr w:type="spellStart"/>
      <w:r>
        <w:t>về</w:t>
      </w:r>
      <w:proofErr w:type="spellEnd"/>
      <w:r>
        <w:t xml:space="preserve"> </w:t>
      </w:r>
      <w:proofErr w:type="spellStart"/>
      <w:r>
        <w:t>phân</w:t>
      </w:r>
      <w:proofErr w:type="spellEnd"/>
      <w:r>
        <w:t xml:space="preserve"> </w:t>
      </w:r>
      <w:proofErr w:type="spellStart"/>
      <w:r>
        <w:t>quyền</w:t>
      </w:r>
      <w:proofErr w:type="spellEnd"/>
      <w:r>
        <w:t xml:space="preserve">, </w:t>
      </w:r>
      <w:proofErr w:type="spellStart"/>
      <w:r>
        <w:t>phân</w:t>
      </w:r>
      <w:proofErr w:type="spellEnd"/>
      <w:r>
        <w:t xml:space="preserve"> </w:t>
      </w:r>
      <w:proofErr w:type="spellStart"/>
      <w:r>
        <w:t>cấp</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w:t>
      </w:r>
    </w:p>
    <w:p w14:paraId="1AF30228"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và</w:t>
      </w:r>
      <w:proofErr w:type="spellEnd"/>
      <w:r>
        <w:t xml:space="preserve"> </w:t>
      </w:r>
      <w:proofErr w:type="spellStart"/>
      <w:r>
        <w:t>yêu</w:t>
      </w:r>
      <w:proofErr w:type="spellEnd"/>
      <w:r>
        <w:t xml:space="preserve"> </w:t>
      </w:r>
      <w:proofErr w:type="spellStart"/>
      <w:r>
        <w:t>cầu</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quyền</w:t>
      </w:r>
      <w:proofErr w:type="spellEnd"/>
      <w:r>
        <w:t xml:space="preserve"> con </w:t>
      </w:r>
      <w:proofErr w:type="spellStart"/>
      <w:r>
        <w:t>người</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77A68B79" w14:textId="77777777" w:rsidR="00856303" w:rsidRDefault="00880ACC" w:rsidP="00BB1079">
      <w:pPr>
        <w:pStyle w:val="ListNumber"/>
        <w:spacing w:after="0" w:line="288" w:lineRule="auto"/>
        <w:jc w:val="both"/>
      </w:pPr>
      <w:proofErr w:type="spellStart"/>
      <w:r>
        <w:t>Mối</w:t>
      </w:r>
      <w:proofErr w:type="spellEnd"/>
      <w:r>
        <w:t xml:space="preserve"> </w:t>
      </w:r>
      <w:proofErr w:type="spellStart"/>
      <w:r>
        <w:t>quan</w:t>
      </w:r>
      <w:proofErr w:type="spellEnd"/>
      <w:r>
        <w:t xml:space="preserve"> </w:t>
      </w:r>
      <w:proofErr w:type="spellStart"/>
      <w:r>
        <w:t>hệ</w:t>
      </w:r>
      <w:proofErr w:type="spellEnd"/>
      <w:r>
        <w:t xml:space="preserve"> </w:t>
      </w:r>
      <w:proofErr w:type="spellStart"/>
      <w:r>
        <w:t>giữa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và</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dân</w:t>
      </w:r>
      <w:proofErr w:type="spellEnd"/>
      <w:r>
        <w:t xml:space="preserve"> </w:t>
      </w:r>
      <w:proofErr w:type="spellStart"/>
      <w:r>
        <w:t>sự</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quan</w:t>
      </w:r>
      <w:proofErr w:type="spellEnd"/>
      <w:r>
        <w:t xml:space="preserve"> </w:t>
      </w:r>
      <w:proofErr w:type="spellStart"/>
      <w:r>
        <w:t>hệ</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4B41A415" w14:textId="77777777" w:rsidR="00856303" w:rsidRDefault="00880ACC" w:rsidP="00BB1079">
      <w:pPr>
        <w:pStyle w:val="ListNumber"/>
        <w:spacing w:after="0" w:line="288" w:lineRule="auto"/>
        <w:jc w:val="both"/>
      </w:pPr>
      <w:proofErr w:type="spellStart"/>
      <w:r>
        <w:t>Tác</w:t>
      </w:r>
      <w:proofErr w:type="spellEnd"/>
      <w:r>
        <w:t xml:space="preserve"> </w:t>
      </w:r>
      <w:proofErr w:type="spellStart"/>
      <w:r>
        <w:t>động</w:t>
      </w:r>
      <w:proofErr w:type="spellEnd"/>
      <w:r>
        <w:t xml:space="preserve"> </w:t>
      </w:r>
      <w:proofErr w:type="spellStart"/>
      <w:r>
        <w:t>của</w:t>
      </w:r>
      <w:proofErr w:type="spellEnd"/>
      <w:r>
        <w:t xml:space="preserve"> </w:t>
      </w:r>
      <w:proofErr w:type="spellStart"/>
      <w:r>
        <w:t>cải</w:t>
      </w:r>
      <w:proofErr w:type="spellEnd"/>
      <w:r>
        <w:t xml:space="preserve"> </w:t>
      </w:r>
      <w:proofErr w:type="spellStart"/>
      <w:r>
        <w:t>cách</w:t>
      </w:r>
      <w:proofErr w:type="spellEnd"/>
      <w:r>
        <w:t xml:space="preserve"> </w:t>
      </w:r>
      <w:proofErr w:type="spellStart"/>
      <w:r>
        <w:t>thể</w:t>
      </w:r>
      <w:proofErr w:type="spellEnd"/>
      <w:r>
        <w:t xml:space="preserve"> </w:t>
      </w:r>
      <w:proofErr w:type="spellStart"/>
      <w:r>
        <w:t>chế</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bền</w:t>
      </w:r>
      <w:proofErr w:type="spellEnd"/>
      <w:r>
        <w:t xml:space="preserve"> </w:t>
      </w:r>
      <w:proofErr w:type="spellStart"/>
      <w:r>
        <w:t>vững</w:t>
      </w:r>
      <w:proofErr w:type="spellEnd"/>
      <w:r>
        <w:t xml:space="preserve"> ở Việt Nam.</w:t>
      </w:r>
    </w:p>
    <w:p w14:paraId="30408EAC"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 – </w:t>
      </w:r>
      <w:proofErr w:type="spellStart"/>
      <w:r>
        <w:t>đổi</w:t>
      </w:r>
      <w:proofErr w:type="spellEnd"/>
      <w:r>
        <w:t xml:space="preserve"> </w:t>
      </w:r>
      <w:proofErr w:type="spellStart"/>
      <w:r>
        <w:t>mới</w:t>
      </w:r>
      <w:proofErr w:type="spellEnd"/>
      <w:r>
        <w:t xml:space="preserve"> </w:t>
      </w:r>
      <w:proofErr w:type="spellStart"/>
      <w:r>
        <w:t>trong</w:t>
      </w:r>
      <w:proofErr w:type="spellEnd"/>
      <w:r>
        <w:t xml:space="preserve"> </w:t>
      </w:r>
      <w:proofErr w:type="spellStart"/>
      <w:r>
        <w:t>nội</w:t>
      </w:r>
      <w:proofErr w:type="spellEnd"/>
      <w:r>
        <w:t xml:space="preserve"> dung </w:t>
      </w:r>
      <w:proofErr w:type="spellStart"/>
      <w:r>
        <w:t>và</w:t>
      </w:r>
      <w:proofErr w:type="spellEnd"/>
      <w:r>
        <w:t xml:space="preserve"> </w:t>
      </w:r>
      <w:proofErr w:type="spellStart"/>
      <w:r>
        <w:t>trình</w:t>
      </w:r>
      <w:proofErr w:type="spellEnd"/>
      <w:r>
        <w:t xml:space="preserve"> </w:t>
      </w:r>
      <w:proofErr w:type="spellStart"/>
      <w:r>
        <w:t>tự</w:t>
      </w:r>
      <w:proofErr w:type="spellEnd"/>
      <w:r>
        <w:t xml:space="preserve"> </w:t>
      </w:r>
      <w:proofErr w:type="spellStart"/>
      <w:r>
        <w:t>lập</w:t>
      </w:r>
      <w:proofErr w:type="spellEnd"/>
      <w:r>
        <w:t>.</w:t>
      </w:r>
    </w:p>
    <w:p w14:paraId="37AE3C8B" w14:textId="77777777" w:rsidR="00856303" w:rsidRDefault="00880ACC" w:rsidP="00BB1079">
      <w:pPr>
        <w:pStyle w:val="ListNumber"/>
        <w:spacing w:after="0" w:line="288" w:lineRule="auto"/>
        <w:jc w:val="both"/>
      </w:pPr>
      <w:proofErr w:type="spellStart"/>
      <w:r>
        <w:t>Kế</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cấp</w:t>
      </w:r>
      <w:proofErr w:type="spellEnd"/>
      <w:r>
        <w:t xml:space="preserve"> </w:t>
      </w:r>
      <w:proofErr w:type="spellStart"/>
      <w:r>
        <w:t>tỉnh</w:t>
      </w:r>
      <w:proofErr w:type="spellEnd"/>
      <w:r>
        <w:t xml:space="preserve"> </w:t>
      </w:r>
      <w:proofErr w:type="spellStart"/>
      <w:r>
        <w:t>và</w:t>
      </w:r>
      <w:proofErr w:type="spellEnd"/>
      <w:r>
        <w:t xml:space="preserve"> </w:t>
      </w:r>
      <w:proofErr w:type="spellStart"/>
      <w:r>
        <w:t>cơ</w:t>
      </w:r>
      <w:proofErr w:type="spellEnd"/>
      <w:r>
        <w:t xml:space="preserve"> </w:t>
      </w:r>
      <w:proofErr w:type="spellStart"/>
      <w:r>
        <w:t>chế</w:t>
      </w:r>
      <w:proofErr w:type="spellEnd"/>
      <w:r>
        <w:t xml:space="preserve"> </w:t>
      </w:r>
      <w:proofErr w:type="spellStart"/>
      <w:r>
        <w:t>công</w:t>
      </w:r>
      <w:proofErr w:type="spellEnd"/>
      <w:r>
        <w:t xml:space="preserve"> </w:t>
      </w:r>
      <w:proofErr w:type="spellStart"/>
      <w:r>
        <w:t>khai</w:t>
      </w:r>
      <w:proofErr w:type="spellEnd"/>
      <w:r>
        <w:t xml:space="preserve">, </w:t>
      </w:r>
      <w:proofErr w:type="spellStart"/>
      <w:r>
        <w:t>giám</w:t>
      </w:r>
      <w:proofErr w:type="spellEnd"/>
      <w:r>
        <w:t xml:space="preserve"> </w:t>
      </w:r>
      <w:proofErr w:type="spellStart"/>
      <w:r>
        <w:t>sát</w:t>
      </w:r>
      <w:proofErr w:type="spellEnd"/>
      <w:r>
        <w:t xml:space="preserve"> </w:t>
      </w:r>
      <w:proofErr w:type="spellStart"/>
      <w:r>
        <w:t>thực</w:t>
      </w:r>
      <w:proofErr w:type="spellEnd"/>
      <w:r>
        <w:t xml:space="preserve"> </w:t>
      </w:r>
      <w:proofErr w:type="spellStart"/>
      <w:r>
        <w:t>thi</w:t>
      </w:r>
      <w:proofErr w:type="spellEnd"/>
      <w:r>
        <w:t>.</w:t>
      </w:r>
    </w:p>
    <w:p w14:paraId="32557517"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tham</w:t>
      </w:r>
      <w:proofErr w:type="spellEnd"/>
      <w:r>
        <w:t xml:space="preserve"> </w:t>
      </w:r>
      <w:proofErr w:type="spellStart"/>
      <w:r>
        <w:t>gia</w:t>
      </w:r>
      <w:proofErr w:type="spellEnd"/>
      <w:r>
        <w:t xml:space="preserve"> </w:t>
      </w:r>
      <w:proofErr w:type="spellStart"/>
      <w:r>
        <w:t>của</w:t>
      </w:r>
      <w:proofErr w:type="spellEnd"/>
      <w:r>
        <w:t xml:space="preserve"> </w:t>
      </w:r>
      <w:proofErr w:type="spellStart"/>
      <w:r>
        <w:t>cộng</w:t>
      </w:r>
      <w:proofErr w:type="spellEnd"/>
      <w:r>
        <w:t xml:space="preserve"> </w:t>
      </w:r>
      <w:proofErr w:type="spellStart"/>
      <w:r>
        <w:t>đồng</w:t>
      </w:r>
      <w:proofErr w:type="spellEnd"/>
      <w:r>
        <w:t xml:space="preserve"> </w:t>
      </w:r>
      <w:proofErr w:type="spellStart"/>
      <w:r>
        <w:t>trong</w:t>
      </w:r>
      <w:proofErr w:type="spellEnd"/>
      <w:r>
        <w:t xml:space="preserve"> </w:t>
      </w:r>
      <w:proofErr w:type="spellStart"/>
      <w:r>
        <w:t>lập</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1379CFF8"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minh</w:t>
      </w:r>
      <w:proofErr w:type="spellEnd"/>
      <w:r>
        <w:t xml:space="preserve"> </w:t>
      </w:r>
      <w:proofErr w:type="spellStart"/>
      <w:r>
        <w:t>bạch</w:t>
      </w:r>
      <w:proofErr w:type="spellEnd"/>
      <w:r>
        <w:t xml:space="preserve">, </w:t>
      </w:r>
      <w:proofErr w:type="spellStart"/>
      <w:r>
        <w:t>công</w:t>
      </w:r>
      <w:proofErr w:type="spellEnd"/>
      <w:r>
        <w:t xml:space="preserve"> </w:t>
      </w:r>
      <w:proofErr w:type="spellStart"/>
      <w:r>
        <w:t>khai</w:t>
      </w:r>
      <w:proofErr w:type="spellEnd"/>
      <w:r>
        <w:t xml:space="preserve"> </w:t>
      </w:r>
      <w:proofErr w:type="spellStart"/>
      <w:r>
        <w:t>và</w:t>
      </w:r>
      <w:proofErr w:type="spellEnd"/>
      <w:r>
        <w:t xml:space="preserve"> </w:t>
      </w:r>
      <w:proofErr w:type="spellStart"/>
      <w:r>
        <w:t>tiếp</w:t>
      </w:r>
      <w:proofErr w:type="spellEnd"/>
      <w:r>
        <w:t xml:space="preserve"> </w:t>
      </w:r>
      <w:proofErr w:type="spellStart"/>
      <w:r>
        <w:t>cận</w:t>
      </w:r>
      <w:proofErr w:type="spellEnd"/>
      <w:r>
        <w:t xml:space="preserve"> </w:t>
      </w:r>
      <w:proofErr w:type="spellStart"/>
      <w:r>
        <w:t>thông</w:t>
      </w:r>
      <w:proofErr w:type="spellEnd"/>
      <w:r>
        <w:t xml:space="preserve"> tin </w:t>
      </w:r>
      <w:proofErr w:type="spellStart"/>
      <w:r>
        <w:t>trong</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kế</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432C240D" w14:textId="77777777" w:rsidR="00856303" w:rsidRDefault="00880ACC" w:rsidP="00BB1079">
      <w:pPr>
        <w:pStyle w:val="ListNumber"/>
        <w:spacing w:after="0" w:line="288" w:lineRule="auto"/>
        <w:jc w:val="both"/>
      </w:pPr>
      <w:proofErr w:type="spellStart"/>
      <w:r>
        <w:t>Mối</w:t>
      </w:r>
      <w:proofErr w:type="spellEnd"/>
      <w:r>
        <w:t xml:space="preserve"> </w:t>
      </w:r>
      <w:proofErr w:type="spellStart"/>
      <w:r>
        <w:t>liên</w:t>
      </w:r>
      <w:proofErr w:type="spellEnd"/>
      <w:r>
        <w:t xml:space="preserve"> </w:t>
      </w:r>
      <w:proofErr w:type="spellStart"/>
      <w:r>
        <w:t>hệ</w:t>
      </w:r>
      <w:proofErr w:type="spellEnd"/>
      <w:r>
        <w:t xml:space="preserve"> </w:t>
      </w:r>
      <w:proofErr w:type="spellStart"/>
      <w:r>
        <w:t>giữa</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và</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xây</w:t>
      </w:r>
      <w:proofErr w:type="spellEnd"/>
      <w:r>
        <w:t xml:space="preserve"> </w:t>
      </w:r>
      <w:proofErr w:type="spellStart"/>
      <w:r>
        <w:t>dựng</w:t>
      </w:r>
      <w:proofErr w:type="spellEnd"/>
      <w:r>
        <w:t xml:space="preserve"> </w:t>
      </w:r>
      <w:proofErr w:type="spellStart"/>
      <w:r>
        <w:t>trong</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pháp</w:t>
      </w:r>
      <w:proofErr w:type="spellEnd"/>
      <w:r>
        <w:t xml:space="preserve"> </w:t>
      </w:r>
      <w:proofErr w:type="spellStart"/>
      <w:r>
        <w:t>luật</w:t>
      </w:r>
      <w:proofErr w:type="spellEnd"/>
      <w:r>
        <w:t xml:space="preserve"> Việt Nam.</w:t>
      </w:r>
    </w:p>
    <w:p w14:paraId="0F6FE117"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phối</w:t>
      </w:r>
      <w:proofErr w:type="spellEnd"/>
      <w:r>
        <w:t xml:space="preserve"> </w:t>
      </w:r>
      <w:proofErr w:type="spellStart"/>
      <w:r>
        <w:t>hợp</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cấp</w:t>
      </w:r>
      <w:proofErr w:type="spellEnd"/>
      <w:r>
        <w:t xml:space="preserve"> </w:t>
      </w:r>
      <w:proofErr w:type="spellStart"/>
      <w:r>
        <w:t>chính</w:t>
      </w:r>
      <w:proofErr w:type="spellEnd"/>
      <w:r>
        <w:t xml:space="preserve"> </w:t>
      </w:r>
      <w:proofErr w:type="spellStart"/>
      <w:r>
        <w:t>quyền</w:t>
      </w:r>
      <w:proofErr w:type="spellEnd"/>
      <w:r>
        <w:t xml:space="preserve"> </w:t>
      </w:r>
      <w:proofErr w:type="spellStart"/>
      <w:r>
        <w:t>trong</w:t>
      </w:r>
      <w:proofErr w:type="spellEnd"/>
      <w:r>
        <w:t xml:space="preserve"> </w:t>
      </w:r>
      <w:proofErr w:type="spellStart"/>
      <w:r>
        <w:t>lập</w:t>
      </w:r>
      <w:proofErr w:type="spellEnd"/>
      <w:r>
        <w:t xml:space="preserve"> </w:t>
      </w:r>
      <w:proofErr w:type="spellStart"/>
      <w:r>
        <w:t>và</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521AE514"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pháp</w:t>
      </w:r>
      <w:proofErr w:type="spellEnd"/>
      <w:r>
        <w:t xml:space="preserve"> </w:t>
      </w:r>
      <w:proofErr w:type="spellStart"/>
      <w:r>
        <w:t>lý</w:t>
      </w:r>
      <w:proofErr w:type="spellEnd"/>
      <w:r>
        <w:t xml:space="preserve"> </w:t>
      </w:r>
      <w:proofErr w:type="spellStart"/>
      <w:r>
        <w:t>về</w:t>
      </w:r>
      <w:proofErr w:type="spellEnd"/>
      <w:r>
        <w:t xml:space="preserve"> </w:t>
      </w:r>
      <w:proofErr w:type="spellStart"/>
      <w:r>
        <w:t>điều</w:t>
      </w:r>
      <w:proofErr w:type="spellEnd"/>
      <w:r>
        <w:t xml:space="preserve"> </w:t>
      </w:r>
      <w:proofErr w:type="spellStart"/>
      <w:r>
        <w:t>chỉnh</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rsidR="008E57B3">
        <w:t>phát</w:t>
      </w:r>
      <w:proofErr w:type="spellEnd"/>
      <w:r w:rsidR="008E57B3">
        <w:rPr>
          <w:lang w:val="vi-VN"/>
        </w:rPr>
        <w:t xml:space="preserve"> triển cơ sở hạ tầng hiện nay</w:t>
      </w:r>
      <w:r>
        <w:t>.</w:t>
      </w:r>
    </w:p>
    <w:p w14:paraId="6CD3132B"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việc</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quy</w:t>
      </w:r>
      <w:proofErr w:type="spellEnd"/>
      <w:r>
        <w:t xml:space="preserve"> </w:t>
      </w:r>
      <w:proofErr w:type="spellStart"/>
      <w:r>
        <w:t>hoạch</w:t>
      </w:r>
      <w:proofErr w:type="spellEnd"/>
      <w:r>
        <w:t xml:space="preserve"> </w:t>
      </w:r>
      <w:proofErr w:type="spellStart"/>
      <w:r>
        <w:t>và</w:t>
      </w:r>
      <w:proofErr w:type="spellEnd"/>
      <w:r>
        <w:t xml:space="preserve"> </w:t>
      </w:r>
      <w:proofErr w:type="spellStart"/>
      <w:r>
        <w:t>xử</w:t>
      </w:r>
      <w:proofErr w:type="spellEnd"/>
      <w:r>
        <w:t xml:space="preserve"> </w:t>
      </w:r>
      <w:proofErr w:type="spellStart"/>
      <w:r>
        <w:t>lý</w:t>
      </w:r>
      <w:proofErr w:type="spellEnd"/>
      <w:r>
        <w:t xml:space="preserve"> vi </w:t>
      </w:r>
      <w:proofErr w:type="spellStart"/>
      <w:r>
        <w:t>phạm</w:t>
      </w:r>
      <w:proofErr w:type="spellEnd"/>
      <w:r>
        <w:t xml:space="preserve"> </w:t>
      </w:r>
      <w:proofErr w:type="spellStart"/>
      <w:r>
        <w:t>khi</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sai</w:t>
      </w:r>
      <w:proofErr w:type="spellEnd"/>
      <w:r>
        <w:t xml:space="preserve"> </w:t>
      </w:r>
      <w:proofErr w:type="spellStart"/>
      <w:r>
        <w:t>mục</w:t>
      </w:r>
      <w:proofErr w:type="spellEnd"/>
      <w:r>
        <w:t xml:space="preserve"> </w:t>
      </w:r>
      <w:proofErr w:type="spellStart"/>
      <w:r>
        <w:t>đích</w:t>
      </w:r>
      <w:proofErr w:type="spellEnd"/>
      <w:r>
        <w:t>.</w:t>
      </w:r>
    </w:p>
    <w:p w14:paraId="78934FD4"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đấu</w:t>
      </w:r>
      <w:proofErr w:type="spellEnd"/>
      <w:r>
        <w:t xml:space="preserve"> </w:t>
      </w:r>
      <w:proofErr w:type="spellStart"/>
      <w:r>
        <w:t>giá</w:t>
      </w:r>
      <w:proofErr w:type="spellEnd"/>
      <w:r>
        <w:t xml:space="preserve"> </w:t>
      </w:r>
      <w:proofErr w:type="spellStart"/>
      <w:r>
        <w:t>và</w:t>
      </w:r>
      <w:proofErr w:type="spellEnd"/>
      <w:r>
        <w:t xml:space="preserve"> </w:t>
      </w:r>
      <w:proofErr w:type="spellStart"/>
      <w:r>
        <w:t>đấu</w:t>
      </w:r>
      <w:proofErr w:type="spellEnd"/>
      <w:r>
        <w:t xml:space="preserve"> </w:t>
      </w:r>
      <w:proofErr w:type="spellStart"/>
      <w:r>
        <w:t>thầu</w:t>
      </w:r>
      <w:proofErr w:type="spellEnd"/>
      <w:r>
        <w:t xml:space="preserve"> </w:t>
      </w:r>
      <w:proofErr w:type="spellStart"/>
      <w:r>
        <w:t>dự</w:t>
      </w:r>
      <w:proofErr w:type="spellEnd"/>
      <w:r>
        <w:t xml:space="preserve"> </w:t>
      </w:r>
      <w:proofErr w:type="spellStart"/>
      <w:r>
        <w:t>án</w:t>
      </w:r>
      <w:proofErr w:type="spellEnd"/>
      <w:r>
        <w:t xml:space="preserve"> </w:t>
      </w:r>
      <w:proofErr w:type="spellStart"/>
      <w:r>
        <w:t>có</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466A77EB"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hàng</w:t>
      </w:r>
      <w:proofErr w:type="spellEnd"/>
      <w:r>
        <w:t xml:space="preserve"> </w:t>
      </w:r>
      <w:proofErr w:type="spellStart"/>
      <w:r>
        <w:t>năm</w:t>
      </w:r>
      <w:proofErr w:type="spellEnd"/>
      <w:r>
        <w:t xml:space="preserve"> </w:t>
      </w:r>
      <w:proofErr w:type="spellStart"/>
      <w:r>
        <w:t>và</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xác</w:t>
      </w:r>
      <w:proofErr w:type="spellEnd"/>
      <w:r>
        <w:t xml:space="preserve"> </w:t>
      </w:r>
      <w:proofErr w:type="spellStart"/>
      <w:r>
        <w:t>định</w:t>
      </w:r>
      <w:proofErr w:type="spellEnd"/>
      <w:r>
        <w:t xml:space="preserve"> </w:t>
      </w:r>
      <w:proofErr w:type="spellStart"/>
      <w:r>
        <w:t>thời</w:t>
      </w:r>
      <w:proofErr w:type="spellEnd"/>
      <w:r>
        <w:t xml:space="preserve"> </w:t>
      </w:r>
      <w:proofErr w:type="spellStart"/>
      <w:r>
        <w:t>hạn</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thực</w:t>
      </w:r>
      <w:proofErr w:type="spellEnd"/>
      <w:r>
        <w:t xml:space="preserve"> </w:t>
      </w:r>
      <w:proofErr w:type="spellStart"/>
      <w:r>
        <w:t>tế</w:t>
      </w:r>
      <w:proofErr w:type="spellEnd"/>
      <w:r>
        <w:t>.</w:t>
      </w:r>
    </w:p>
    <w:p w14:paraId="7D874E9B"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mục</w:t>
      </w:r>
      <w:proofErr w:type="spellEnd"/>
      <w:r>
        <w:t xml:space="preserve"> </w:t>
      </w:r>
      <w:proofErr w:type="spellStart"/>
      <w:r>
        <w:t>đích</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 </w:t>
      </w:r>
      <w:proofErr w:type="spellStart"/>
      <w:r>
        <w:t>thực</w:t>
      </w:r>
      <w:proofErr w:type="spellEnd"/>
      <w:r>
        <w:t xml:space="preserve"> </w:t>
      </w:r>
      <w:proofErr w:type="spellStart"/>
      <w:r>
        <w:t>tiễn</w:t>
      </w:r>
      <w:proofErr w:type="spellEnd"/>
      <w:r>
        <w:t xml:space="preserve"> </w:t>
      </w:r>
      <w:proofErr w:type="spellStart"/>
      <w:r>
        <w:t>áp</w:t>
      </w:r>
      <w:proofErr w:type="spellEnd"/>
      <w:r>
        <w:t xml:space="preserve"> </w:t>
      </w:r>
      <w:proofErr w:type="spellStart"/>
      <w:r>
        <w:t>dụng</w:t>
      </w:r>
      <w:proofErr w:type="spellEnd"/>
      <w:r>
        <w:t xml:space="preserve"> </w:t>
      </w:r>
      <w:proofErr w:type="spellStart"/>
      <w:r>
        <w:t>và</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hoàn</w:t>
      </w:r>
      <w:proofErr w:type="spellEnd"/>
      <w:r>
        <w:t xml:space="preserve"> </w:t>
      </w:r>
      <w:proofErr w:type="spellStart"/>
      <w:r>
        <w:t>thiện</w:t>
      </w:r>
      <w:proofErr w:type="spellEnd"/>
      <w:r>
        <w:t>.</w:t>
      </w:r>
    </w:p>
    <w:p w14:paraId="4ADF8126"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pháp</w:t>
      </w:r>
      <w:proofErr w:type="spellEnd"/>
      <w:r>
        <w:t xml:space="preserve"> </w:t>
      </w:r>
      <w:proofErr w:type="spellStart"/>
      <w:r>
        <w:t>lý</w:t>
      </w:r>
      <w:proofErr w:type="spellEnd"/>
      <w:r>
        <w:t xml:space="preserve"> </w:t>
      </w:r>
      <w:proofErr w:type="spellStart"/>
      <w:r>
        <w:t>của</w:t>
      </w:r>
      <w:proofErr w:type="spellEnd"/>
      <w:r>
        <w:t xml:space="preserve"> </w:t>
      </w:r>
      <w:proofErr w:type="spellStart"/>
      <w:r>
        <w:t>việc</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để</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các</w:t>
      </w:r>
      <w:proofErr w:type="spellEnd"/>
      <w:r>
        <w:t xml:space="preserve"> </w:t>
      </w:r>
      <w:proofErr w:type="spellStart"/>
      <w:r>
        <w:t>dự</w:t>
      </w:r>
      <w:proofErr w:type="spellEnd"/>
      <w:r>
        <w:t xml:space="preserve"> </w:t>
      </w:r>
      <w:proofErr w:type="spellStart"/>
      <w:r>
        <w:t>án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có</w:t>
      </w:r>
      <w:proofErr w:type="spellEnd"/>
      <w:r>
        <w:t xml:space="preserve"> </w:t>
      </w:r>
      <w:proofErr w:type="spellStart"/>
      <w:r>
        <w:t>yếu</w:t>
      </w:r>
      <w:proofErr w:type="spellEnd"/>
      <w:r>
        <w:t xml:space="preserve"> </w:t>
      </w:r>
      <w:proofErr w:type="spellStart"/>
      <w:r>
        <w:t>tố</w:t>
      </w:r>
      <w:proofErr w:type="spellEnd"/>
      <w:r>
        <w:t xml:space="preserve"> </w:t>
      </w:r>
      <w:proofErr w:type="spellStart"/>
      <w:r>
        <w:t>nước</w:t>
      </w:r>
      <w:proofErr w:type="spellEnd"/>
      <w:r>
        <w:t xml:space="preserve"> </w:t>
      </w:r>
      <w:proofErr w:type="spellStart"/>
      <w:r>
        <w:t>ngoài</w:t>
      </w:r>
      <w:proofErr w:type="spellEnd"/>
      <w:r>
        <w:t>.</w:t>
      </w:r>
    </w:p>
    <w:p w14:paraId="7B6A7DEC" w14:textId="77777777" w:rsidR="00856303" w:rsidRDefault="00880ACC" w:rsidP="00BB1079">
      <w:pPr>
        <w:pStyle w:val="ListNumber"/>
        <w:spacing w:after="0" w:line="288" w:lineRule="auto"/>
        <w:jc w:val="both"/>
      </w:pPr>
      <w:r>
        <w:lastRenderedPageBreak/>
        <w:t xml:space="preserve">Pháp </w:t>
      </w:r>
      <w:proofErr w:type="spellStart"/>
      <w:r>
        <w:t>luật</w:t>
      </w:r>
      <w:proofErr w:type="spellEnd"/>
      <w:r>
        <w:t xml:space="preserve"> </w:t>
      </w:r>
      <w:proofErr w:type="spellStart"/>
      <w:r>
        <w:t>về</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không</w:t>
      </w:r>
      <w:proofErr w:type="spellEnd"/>
      <w:r>
        <w:t xml:space="preserve"> </w:t>
      </w:r>
      <w:proofErr w:type="spellStart"/>
      <w:r>
        <w:t>thông</w:t>
      </w:r>
      <w:proofErr w:type="spellEnd"/>
      <w:r>
        <w:t xml:space="preserve"> qua </w:t>
      </w:r>
      <w:proofErr w:type="spellStart"/>
      <w:r>
        <w:t>đấu</w:t>
      </w:r>
      <w:proofErr w:type="spellEnd"/>
      <w:r>
        <w:t xml:space="preserve"> </w:t>
      </w:r>
      <w:proofErr w:type="spellStart"/>
      <w:r>
        <w:t>giá</w:t>
      </w:r>
      <w:proofErr w:type="spellEnd"/>
      <w:r>
        <w:t xml:space="preserve"> – </w:t>
      </w:r>
      <w:proofErr w:type="spellStart"/>
      <w:r>
        <w:t>yêu</w:t>
      </w:r>
      <w:proofErr w:type="spellEnd"/>
      <w:r>
        <w:t xml:space="preserve"> </w:t>
      </w:r>
      <w:proofErr w:type="spellStart"/>
      <w:r>
        <w:t>cầu</w:t>
      </w:r>
      <w:proofErr w:type="spellEnd"/>
      <w:r>
        <w:t xml:space="preserve"> </w:t>
      </w:r>
      <w:proofErr w:type="spellStart"/>
      <w:r>
        <w:t>kiểm</w:t>
      </w:r>
      <w:proofErr w:type="spellEnd"/>
      <w:r>
        <w:t xml:space="preserve"> </w:t>
      </w:r>
      <w:proofErr w:type="spellStart"/>
      <w:r>
        <w:t>soát</w:t>
      </w:r>
      <w:proofErr w:type="spellEnd"/>
      <w:r>
        <w:t xml:space="preserve"> </w:t>
      </w:r>
      <w:proofErr w:type="spellStart"/>
      <w:r>
        <w:t>và</w:t>
      </w:r>
      <w:proofErr w:type="spellEnd"/>
      <w:r>
        <w:t xml:space="preserve"> </w:t>
      </w:r>
      <w:proofErr w:type="spellStart"/>
      <w:r>
        <w:t>minh</w:t>
      </w:r>
      <w:proofErr w:type="spellEnd"/>
      <w:r>
        <w:t xml:space="preserve"> </w:t>
      </w:r>
      <w:proofErr w:type="spellStart"/>
      <w:r>
        <w:t>bạch</w:t>
      </w:r>
      <w:proofErr w:type="spellEnd"/>
      <w:r>
        <w:t>.</w:t>
      </w:r>
    </w:p>
    <w:p w14:paraId="3F6DAEE3"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các</w:t>
      </w:r>
      <w:proofErr w:type="spellEnd"/>
      <w:r>
        <w:t xml:space="preserve"> </w:t>
      </w:r>
      <w:proofErr w:type="spellStart"/>
      <w:r>
        <w:t>trường</w:t>
      </w:r>
      <w:proofErr w:type="spellEnd"/>
      <w:r>
        <w:t xml:space="preserve"> </w:t>
      </w:r>
      <w:proofErr w:type="spellStart"/>
      <w:r>
        <w:t>hợp</w:t>
      </w:r>
      <w:proofErr w:type="spellEnd"/>
      <w:r>
        <w:t xml:space="preserve"> vi </w:t>
      </w:r>
      <w:proofErr w:type="spellStart"/>
      <w:r>
        <w:t>phạm</w:t>
      </w:r>
      <w:proofErr w:type="spellEnd"/>
      <w:r>
        <w:t xml:space="preserve"> </w:t>
      </w:r>
      <w:proofErr w:type="spellStart"/>
      <w:r>
        <w:t>nghĩa</w:t>
      </w:r>
      <w:proofErr w:type="spellEnd"/>
      <w:r>
        <w:t xml:space="preserve"> </w:t>
      </w:r>
      <w:proofErr w:type="spellStart"/>
      <w:r>
        <w:t>vụ</w:t>
      </w:r>
      <w:proofErr w:type="spellEnd"/>
      <w:r>
        <w:t xml:space="preserve"> </w:t>
      </w:r>
      <w:proofErr w:type="spellStart"/>
      <w:r>
        <w:t>sau</w:t>
      </w:r>
      <w:proofErr w:type="spellEnd"/>
      <w:r>
        <w:t xml:space="preserve"> </w:t>
      </w:r>
      <w:proofErr w:type="spellStart"/>
      <w:r>
        <w:t>khi</w:t>
      </w:r>
      <w:proofErr w:type="spellEnd"/>
      <w:r>
        <w:t xml:space="preserve"> </w:t>
      </w:r>
      <w:proofErr w:type="spellStart"/>
      <w:r>
        <w:t>được</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w:t>
      </w:r>
    </w:p>
    <w:p w14:paraId="6DDB0085"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pháp</w:t>
      </w:r>
      <w:proofErr w:type="spellEnd"/>
      <w:r>
        <w:t xml:space="preserve"> </w:t>
      </w:r>
      <w:proofErr w:type="spellStart"/>
      <w:r>
        <w:t>lý</w:t>
      </w:r>
      <w:proofErr w:type="spellEnd"/>
      <w:r>
        <w:t xml:space="preserve"> </w:t>
      </w:r>
      <w:proofErr w:type="spellStart"/>
      <w:r>
        <w:t>về</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để</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nhà</w:t>
      </w:r>
      <w:proofErr w:type="spellEnd"/>
      <w:r>
        <w:t xml:space="preserve"> ở </w:t>
      </w:r>
      <w:proofErr w:type="spellStart"/>
      <w:r>
        <w:t>xã</w:t>
      </w:r>
      <w:proofErr w:type="spellEnd"/>
      <w:r>
        <w:t xml:space="preserve"> </w:t>
      </w:r>
      <w:proofErr w:type="spellStart"/>
      <w:r>
        <w:t>hội</w:t>
      </w:r>
      <w:proofErr w:type="spellEnd"/>
      <w:r>
        <w:t>.</w:t>
      </w:r>
    </w:p>
    <w:p w14:paraId="05AFE827"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giao</w:t>
      </w:r>
      <w:proofErr w:type="spellEnd"/>
      <w:r>
        <w:t xml:space="preserve"> </w:t>
      </w:r>
      <w:proofErr w:type="spellStart"/>
      <w:r>
        <w:t>đất</w:t>
      </w:r>
      <w:proofErr w:type="spellEnd"/>
      <w:r>
        <w:t xml:space="preserve">, </w:t>
      </w:r>
      <w:proofErr w:type="spellStart"/>
      <w:r>
        <w:t>cho</w:t>
      </w:r>
      <w:proofErr w:type="spellEnd"/>
      <w:r>
        <w:t xml:space="preserve"> </w:t>
      </w:r>
      <w:proofErr w:type="spellStart"/>
      <w:r>
        <w:t>thuê</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khu</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khu</w:t>
      </w:r>
      <w:proofErr w:type="spellEnd"/>
      <w:r>
        <w:t xml:space="preserve"> </w:t>
      </w:r>
      <w:proofErr w:type="spellStart"/>
      <w:r>
        <w:t>kinh</w:t>
      </w:r>
      <w:proofErr w:type="spellEnd"/>
      <w:r>
        <w:t xml:space="preserve"> </w:t>
      </w:r>
      <w:proofErr w:type="spellStart"/>
      <w:r>
        <w:t>tế</w:t>
      </w:r>
      <w:proofErr w:type="spellEnd"/>
      <w:r>
        <w:t>.</w:t>
      </w:r>
    </w:p>
    <w:p w14:paraId="4869E121"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cơ</w:t>
      </w:r>
      <w:proofErr w:type="spellEnd"/>
      <w:r>
        <w:t xml:space="preserve"> </w:t>
      </w:r>
      <w:proofErr w:type="spellStart"/>
      <w:r>
        <w:t>cấu</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nông</w:t>
      </w:r>
      <w:proofErr w:type="spellEnd"/>
      <w:r>
        <w:t xml:space="preserve"> </w:t>
      </w:r>
      <w:proofErr w:type="spellStart"/>
      <w:r>
        <w:t>nghiệp</w:t>
      </w:r>
      <w:proofErr w:type="spellEnd"/>
      <w:r>
        <w:t xml:space="preserve"> sang phi </w:t>
      </w:r>
      <w:proofErr w:type="spellStart"/>
      <w:r>
        <w:t>nông</w:t>
      </w:r>
      <w:proofErr w:type="spellEnd"/>
      <w:r>
        <w:t xml:space="preserve"> </w:t>
      </w:r>
      <w:proofErr w:type="spellStart"/>
      <w:r>
        <w:t>nghiệp</w:t>
      </w:r>
      <w:proofErr w:type="spellEnd"/>
      <w:r>
        <w:t>.</w:t>
      </w:r>
    </w:p>
    <w:p w14:paraId="20EE9B56"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quỹ</w:t>
      </w:r>
      <w:proofErr w:type="spellEnd"/>
      <w:r>
        <w:t xml:space="preserve"> </w:t>
      </w:r>
      <w:proofErr w:type="spellStart"/>
      <w:r>
        <w:t>đất</w:t>
      </w:r>
      <w:proofErr w:type="spellEnd"/>
      <w:r>
        <w:t xml:space="preserve"> do </w:t>
      </w:r>
      <w:proofErr w:type="spellStart"/>
      <w:r>
        <w:t>Nhà</w:t>
      </w:r>
      <w:proofErr w:type="spellEnd"/>
      <w:r>
        <w:t xml:space="preserve"> </w:t>
      </w:r>
      <w:proofErr w:type="spellStart"/>
      <w:r>
        <w:t>nước</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để</w:t>
      </w:r>
      <w:proofErr w:type="spellEnd"/>
      <w:r>
        <w:t xml:space="preserve"> </w:t>
      </w:r>
      <w:proofErr w:type="spellStart"/>
      <w:r>
        <w:t>tạo</w:t>
      </w:r>
      <w:proofErr w:type="spellEnd"/>
      <w:r>
        <w:t xml:space="preserve"> </w:t>
      </w:r>
      <w:proofErr w:type="spellStart"/>
      <w:r>
        <w:t>quỹ</w:t>
      </w:r>
      <w:proofErr w:type="spellEnd"/>
      <w:r>
        <w:t xml:space="preserve"> </w:t>
      </w:r>
      <w:proofErr w:type="spellStart"/>
      <w:r>
        <w:t>đất</w:t>
      </w:r>
      <w:proofErr w:type="spellEnd"/>
      <w:r>
        <w:t xml:space="preserve"> </w:t>
      </w:r>
      <w:proofErr w:type="spellStart"/>
      <w:r>
        <w:t>phát</w:t>
      </w:r>
      <w:proofErr w:type="spellEnd"/>
      <w:r>
        <w:t xml:space="preserve"> </w:t>
      </w:r>
      <w:proofErr w:type="spellStart"/>
      <w:r>
        <w:t>triển</w:t>
      </w:r>
      <w:proofErr w:type="spellEnd"/>
      <w:r>
        <w:t>.</w:t>
      </w:r>
    </w:p>
    <w:p w14:paraId="7CC9FEBE"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quyền</w:t>
      </w:r>
      <w:proofErr w:type="spellEnd"/>
      <w:r>
        <w:t xml:space="preserve"> </w:t>
      </w:r>
      <w:proofErr w:type="spellStart"/>
      <w:r>
        <w:t>và</w:t>
      </w:r>
      <w:proofErr w:type="spellEnd"/>
      <w:r>
        <w:t xml:space="preserve"> </w:t>
      </w:r>
      <w:proofErr w:type="spellStart"/>
      <w:r>
        <w:t>nghĩa</w:t>
      </w:r>
      <w:proofErr w:type="spellEnd"/>
      <w:r>
        <w:t xml:space="preserve"> </w:t>
      </w:r>
      <w:proofErr w:type="spellStart"/>
      <w:r>
        <w:t>vụ</w:t>
      </w:r>
      <w:proofErr w:type="spellEnd"/>
      <w:r>
        <w:t xml:space="preserve"> </w:t>
      </w:r>
      <w:proofErr w:type="spellStart"/>
      <w:r>
        <w:t>của</w:t>
      </w:r>
      <w:proofErr w:type="spellEnd"/>
      <w:r>
        <w:t xml:space="preserve"> </w:t>
      </w:r>
      <w:proofErr w:type="spellStart"/>
      <w:r>
        <w:t>người</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6C3EAA52"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thực</w:t>
      </w:r>
      <w:proofErr w:type="spellEnd"/>
      <w:r>
        <w:t xml:space="preserve"> </w:t>
      </w:r>
      <w:proofErr w:type="spellStart"/>
      <w:r>
        <w:t>hiện</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người</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w:t>
      </w:r>
    </w:p>
    <w:p w14:paraId="3B18E9D3"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cho</w:t>
      </w:r>
      <w:proofErr w:type="spellEnd"/>
      <w:r>
        <w:t xml:space="preserve"> </w:t>
      </w:r>
      <w:proofErr w:type="spellStart"/>
      <w:r>
        <w:t>thuê</w:t>
      </w:r>
      <w:proofErr w:type="spellEnd"/>
      <w:r>
        <w:t xml:space="preserve">, </w:t>
      </w:r>
      <w:proofErr w:type="spellStart"/>
      <w:r>
        <w:t>thế</w:t>
      </w:r>
      <w:proofErr w:type="spellEnd"/>
      <w:r>
        <w:t xml:space="preserve"> </w:t>
      </w:r>
      <w:proofErr w:type="spellStart"/>
      <w:r>
        <w:t>chấp</w:t>
      </w:r>
      <w:proofErr w:type="spellEnd"/>
      <w:r>
        <w:t xml:space="preserve"> </w:t>
      </w:r>
      <w:proofErr w:type="spellStart"/>
      <w:r>
        <w:t>và</w:t>
      </w:r>
      <w:proofErr w:type="spellEnd"/>
      <w:r>
        <w:t xml:space="preserve"> </w:t>
      </w:r>
      <w:proofErr w:type="spellStart"/>
      <w:r>
        <w:t>góp</w:t>
      </w:r>
      <w:proofErr w:type="spellEnd"/>
      <w:r>
        <w:t xml:space="preserve"> </w:t>
      </w:r>
      <w:proofErr w:type="spellStart"/>
      <w:r>
        <w:t>vốn</w:t>
      </w:r>
      <w:proofErr w:type="spellEnd"/>
      <w:r>
        <w:t xml:space="preserve"> </w:t>
      </w:r>
      <w:proofErr w:type="spellStart"/>
      <w:r>
        <w:t>bằng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45CF1BFE"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dưới</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phân</w:t>
      </w:r>
      <w:proofErr w:type="spellEnd"/>
      <w:r>
        <w:t xml:space="preserve"> </w:t>
      </w:r>
      <w:proofErr w:type="spellStart"/>
      <w:r>
        <w:t>lô</w:t>
      </w:r>
      <w:proofErr w:type="spellEnd"/>
      <w:r>
        <w:t xml:space="preserve">, </w:t>
      </w:r>
      <w:proofErr w:type="spellStart"/>
      <w:r>
        <w:t>bán</w:t>
      </w:r>
      <w:proofErr w:type="spellEnd"/>
      <w:r>
        <w:t xml:space="preserve"> </w:t>
      </w:r>
      <w:proofErr w:type="spellStart"/>
      <w:r>
        <w:t>nền</w:t>
      </w:r>
      <w:proofErr w:type="spellEnd"/>
      <w:r>
        <w:t>.</w:t>
      </w:r>
    </w:p>
    <w:p w14:paraId="3571BF08"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của</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có</w:t>
      </w:r>
      <w:proofErr w:type="spellEnd"/>
      <w:r>
        <w:t xml:space="preserve"> </w:t>
      </w:r>
      <w:proofErr w:type="spellStart"/>
      <w:r>
        <w:t>vốn</w:t>
      </w:r>
      <w:proofErr w:type="spellEnd"/>
      <w:r>
        <w:t xml:space="preserve"> </w:t>
      </w:r>
      <w:proofErr w:type="spellStart"/>
      <w:r>
        <w:t>đầu</w:t>
      </w:r>
      <w:proofErr w:type="spellEnd"/>
      <w:r>
        <w:t xml:space="preserve"> </w:t>
      </w:r>
      <w:proofErr w:type="spellStart"/>
      <w:r>
        <w:t>tư</w:t>
      </w:r>
      <w:proofErr w:type="spellEnd"/>
      <w:r>
        <w:t xml:space="preserve"> </w:t>
      </w:r>
      <w:proofErr w:type="spellStart"/>
      <w:r>
        <w:t>nước</w:t>
      </w:r>
      <w:proofErr w:type="spellEnd"/>
      <w:r>
        <w:t xml:space="preserve"> </w:t>
      </w:r>
      <w:proofErr w:type="spellStart"/>
      <w:r>
        <w:t>ngoài</w:t>
      </w:r>
      <w:proofErr w:type="spellEnd"/>
      <w:r>
        <w:t xml:space="preserve"> </w:t>
      </w:r>
      <w:proofErr w:type="spellStart"/>
      <w:r>
        <w:t>tại</w:t>
      </w:r>
      <w:proofErr w:type="spellEnd"/>
      <w:r>
        <w:t xml:space="preserve"> Việt Nam.</w:t>
      </w:r>
    </w:p>
    <w:p w14:paraId="67BA74FD"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điện</w:t>
      </w:r>
      <w:proofErr w:type="spellEnd"/>
      <w:r>
        <w:t xml:space="preserve"> </w:t>
      </w:r>
      <w:proofErr w:type="spellStart"/>
      <w:r>
        <w:t>tử</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7726FB01" w14:textId="77777777" w:rsidR="00856303" w:rsidRDefault="00880ACC" w:rsidP="00BB1079">
      <w:pPr>
        <w:pStyle w:val="ListNumber"/>
        <w:spacing w:after="0" w:line="288" w:lineRule="auto"/>
        <w:jc w:val="both"/>
      </w:pPr>
      <w:r>
        <w:t xml:space="preserve">Thị </w:t>
      </w:r>
      <w:proofErr w:type="spellStart"/>
      <w:r>
        <w:t>trường</w:t>
      </w:r>
      <w:proofErr w:type="spellEnd"/>
      <w:r>
        <w:t xml:space="preserve"> </w:t>
      </w:r>
      <w:proofErr w:type="spellStart"/>
      <w:r>
        <w:t>sơ</w:t>
      </w:r>
      <w:proofErr w:type="spellEnd"/>
      <w:r>
        <w:t xml:space="preserve"> </w:t>
      </w:r>
      <w:proofErr w:type="spellStart"/>
      <w:r>
        <w:t>cấp</w:t>
      </w:r>
      <w:proofErr w:type="spellEnd"/>
      <w:r>
        <w:t xml:space="preserve"> </w:t>
      </w:r>
      <w:proofErr w:type="spellStart"/>
      <w:r>
        <w:t>và</w:t>
      </w:r>
      <w:proofErr w:type="spellEnd"/>
      <w:r>
        <w:t xml:space="preserve"> </w:t>
      </w:r>
      <w:proofErr w:type="spellStart"/>
      <w:r>
        <w:t>thứ</w:t>
      </w:r>
      <w:proofErr w:type="spellEnd"/>
      <w:r>
        <w:t xml:space="preserve"> </w:t>
      </w:r>
      <w:proofErr w:type="spellStart"/>
      <w:r>
        <w:t>cấp</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ở Việt Nam – </w:t>
      </w:r>
      <w:proofErr w:type="spellStart"/>
      <w:r>
        <w:t>vấn</w:t>
      </w:r>
      <w:proofErr w:type="spellEnd"/>
      <w:r>
        <w:t xml:space="preserve"> </w:t>
      </w:r>
      <w:proofErr w:type="spellStart"/>
      <w:r>
        <w:t>đề</w:t>
      </w:r>
      <w:proofErr w:type="spellEnd"/>
      <w:r>
        <w:t xml:space="preserve"> </w:t>
      </w:r>
      <w:proofErr w:type="spellStart"/>
      <w:r>
        <w:t>pháp</w:t>
      </w:r>
      <w:proofErr w:type="spellEnd"/>
      <w:r>
        <w:t xml:space="preserve"> </w:t>
      </w:r>
      <w:proofErr w:type="spellStart"/>
      <w:r>
        <w:t>lý</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w:t>
      </w:r>
    </w:p>
    <w:p w14:paraId="2D784130"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quyền</w:t>
      </w:r>
      <w:proofErr w:type="spellEnd"/>
      <w:r>
        <w:t xml:space="preserve"> </w:t>
      </w:r>
      <w:proofErr w:type="spellStart"/>
      <w:r>
        <w:t>của</w:t>
      </w:r>
      <w:proofErr w:type="spellEnd"/>
      <w:r>
        <w:t xml:space="preserve"> </w:t>
      </w:r>
      <w:proofErr w:type="spellStart"/>
      <w:r>
        <w:t>hộ</w:t>
      </w:r>
      <w:proofErr w:type="spellEnd"/>
      <w:r>
        <w:t xml:space="preserve"> </w:t>
      </w:r>
      <w:proofErr w:type="spellStart"/>
      <w:r>
        <w:t>gia</w:t>
      </w:r>
      <w:proofErr w:type="spellEnd"/>
      <w:r>
        <w:t xml:space="preserve"> </w:t>
      </w:r>
      <w:proofErr w:type="spellStart"/>
      <w:r>
        <w:t>đình</w:t>
      </w:r>
      <w:proofErr w:type="spellEnd"/>
      <w:r>
        <w:t xml:space="preserve">, </w:t>
      </w:r>
      <w:proofErr w:type="spellStart"/>
      <w:r>
        <w:t>cá</w:t>
      </w:r>
      <w:proofErr w:type="spellEnd"/>
      <w:r>
        <w:t xml:space="preserve"> </w:t>
      </w:r>
      <w:proofErr w:type="spellStart"/>
      <w:r>
        <w:t>nhân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nông</w:t>
      </w:r>
      <w:proofErr w:type="spellEnd"/>
      <w:r>
        <w:t xml:space="preserve"> </w:t>
      </w:r>
      <w:proofErr w:type="spellStart"/>
      <w:r>
        <w:t>nghiệp</w:t>
      </w:r>
      <w:proofErr w:type="spellEnd"/>
      <w:r>
        <w:t>.</w:t>
      </w:r>
    </w:p>
    <w:p w14:paraId="79699099"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kinh</w:t>
      </w:r>
      <w:proofErr w:type="spellEnd"/>
      <w:r>
        <w:t xml:space="preserve"> </w:t>
      </w:r>
      <w:proofErr w:type="spellStart"/>
      <w:r>
        <w:t>doanh</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61DD2654"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các</w:t>
      </w:r>
      <w:proofErr w:type="spellEnd"/>
      <w:r>
        <w:t xml:space="preserve"> </w:t>
      </w:r>
      <w:proofErr w:type="spellStart"/>
      <w:r>
        <w:t>trường</w:t>
      </w:r>
      <w:proofErr w:type="spellEnd"/>
      <w:r>
        <w:t xml:space="preserve"> </w:t>
      </w:r>
      <w:proofErr w:type="spellStart"/>
      <w:r>
        <w:t>hợp</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w:t>
      </w:r>
    </w:p>
    <w:p w14:paraId="7C146251"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 xml:space="preserve"> </w:t>
      </w:r>
      <w:proofErr w:type="spellStart"/>
      <w:r>
        <w:t>vì</w:t>
      </w:r>
      <w:proofErr w:type="spellEnd"/>
      <w:r>
        <w:t xml:space="preserve"> </w:t>
      </w:r>
      <w:proofErr w:type="spellStart"/>
      <w:r>
        <w:t>mục</w:t>
      </w:r>
      <w:proofErr w:type="spellEnd"/>
      <w:r>
        <w:t xml:space="preserve"> </w:t>
      </w:r>
      <w:proofErr w:type="spellStart"/>
      <w:r>
        <w:t>tiêu</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 </w:t>
      </w:r>
      <w:proofErr w:type="spellStart"/>
      <w:r>
        <w:t>xã</w:t>
      </w:r>
      <w:proofErr w:type="spellEnd"/>
      <w:r>
        <w:t xml:space="preserve"> </w:t>
      </w:r>
      <w:proofErr w:type="spellStart"/>
      <w:r>
        <w:t>hội</w:t>
      </w:r>
      <w:proofErr w:type="spellEnd"/>
      <w:r>
        <w:t xml:space="preserve"> </w:t>
      </w:r>
      <w:proofErr w:type="spellStart"/>
      <w:r>
        <w:t>vì</w:t>
      </w:r>
      <w:proofErr w:type="spellEnd"/>
      <w:r>
        <w:t xml:space="preserve"> </w:t>
      </w:r>
      <w:proofErr w:type="spellStart"/>
      <w:r>
        <w:t>lợi</w:t>
      </w:r>
      <w:proofErr w:type="spellEnd"/>
      <w:r>
        <w:t xml:space="preserve"> </w:t>
      </w:r>
      <w:proofErr w:type="spellStart"/>
      <w:r>
        <w:t>ích</w:t>
      </w:r>
      <w:proofErr w:type="spellEnd"/>
      <w:r>
        <w:t xml:space="preserve"> </w:t>
      </w:r>
      <w:proofErr w:type="spellStart"/>
      <w:r>
        <w:t>quốc</w:t>
      </w:r>
      <w:proofErr w:type="spellEnd"/>
      <w:r>
        <w:t xml:space="preserve"> </w:t>
      </w:r>
      <w:proofErr w:type="spellStart"/>
      <w:r>
        <w:t>gia</w:t>
      </w:r>
      <w:proofErr w:type="spellEnd"/>
      <w:r>
        <w:t xml:space="preserve">, </w:t>
      </w:r>
      <w:proofErr w:type="spellStart"/>
      <w:r>
        <w:t>công</w:t>
      </w:r>
      <w:proofErr w:type="spellEnd"/>
      <w:r>
        <w:t xml:space="preserve"> </w:t>
      </w:r>
      <w:proofErr w:type="spellStart"/>
      <w:r>
        <w:t>cộng</w:t>
      </w:r>
      <w:proofErr w:type="spellEnd"/>
      <w:r>
        <w:t>.</w:t>
      </w:r>
    </w:p>
    <w:p w14:paraId="350CBCA8"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bồi</w:t>
      </w:r>
      <w:proofErr w:type="spellEnd"/>
      <w:r>
        <w:t xml:space="preserve"> </w:t>
      </w:r>
      <w:proofErr w:type="spellStart"/>
      <w:r>
        <w:t>thường</w:t>
      </w:r>
      <w:proofErr w:type="spellEnd"/>
      <w:r>
        <w:t xml:space="preserve"> </w:t>
      </w:r>
      <w:proofErr w:type="spellStart"/>
      <w:r>
        <w:t>khi</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 xml:space="preserve"> </w:t>
      </w:r>
      <w:proofErr w:type="spellStart"/>
      <w:r>
        <w:t>nông</w:t>
      </w:r>
      <w:proofErr w:type="spellEnd"/>
      <w:r>
        <w:t xml:space="preserve"> </w:t>
      </w:r>
      <w:proofErr w:type="spellStart"/>
      <w:r>
        <w:t>nghiệp</w:t>
      </w:r>
      <w:proofErr w:type="spellEnd"/>
      <w:r>
        <w:t>.</w:t>
      </w:r>
    </w:p>
    <w:p w14:paraId="44AE3CFE"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tái</w:t>
      </w:r>
      <w:proofErr w:type="spellEnd"/>
      <w:r>
        <w:t xml:space="preserve"> </w:t>
      </w:r>
      <w:proofErr w:type="spellStart"/>
      <w:r>
        <w:t>định</w:t>
      </w:r>
      <w:proofErr w:type="spellEnd"/>
      <w:r>
        <w:t xml:space="preserve"> </w:t>
      </w:r>
      <w:proofErr w:type="spellStart"/>
      <w:r>
        <w:t>cư</w:t>
      </w:r>
      <w:proofErr w:type="spellEnd"/>
      <w:r>
        <w:t xml:space="preserve"> </w:t>
      </w:r>
      <w:proofErr w:type="spellStart"/>
      <w:r>
        <w:t>cho</w:t>
      </w:r>
      <w:proofErr w:type="spellEnd"/>
      <w:r>
        <w:t xml:space="preserve"> </w:t>
      </w:r>
      <w:proofErr w:type="spellStart"/>
      <w:r>
        <w:t>người</w:t>
      </w:r>
      <w:proofErr w:type="spellEnd"/>
      <w:r>
        <w:t xml:space="preserve"> </w:t>
      </w:r>
      <w:proofErr w:type="spellStart"/>
      <w:r>
        <w:t>có</w:t>
      </w:r>
      <w:proofErr w:type="spellEnd"/>
      <w:r>
        <w:t xml:space="preserve"> </w:t>
      </w:r>
      <w:proofErr w:type="spellStart"/>
      <w:r>
        <w:t>đất</w:t>
      </w:r>
      <w:proofErr w:type="spellEnd"/>
      <w:r>
        <w:t xml:space="preserve"> </w:t>
      </w:r>
      <w:proofErr w:type="spellStart"/>
      <w:r>
        <w:t>bị</w:t>
      </w:r>
      <w:proofErr w:type="spellEnd"/>
      <w:r>
        <w:t xml:space="preserve"> </w:t>
      </w:r>
      <w:proofErr w:type="spellStart"/>
      <w:r>
        <w:t>thu</w:t>
      </w:r>
      <w:proofErr w:type="spellEnd"/>
      <w:r>
        <w:t xml:space="preserve"> </w:t>
      </w:r>
      <w:proofErr w:type="spellStart"/>
      <w:r>
        <w:t>hồi</w:t>
      </w:r>
      <w:proofErr w:type="spellEnd"/>
      <w:r>
        <w:t>.</w:t>
      </w:r>
    </w:p>
    <w:p w14:paraId="6B66AC72" w14:textId="77777777" w:rsidR="00856303" w:rsidRDefault="00880ACC" w:rsidP="00BB1079">
      <w:pPr>
        <w:pStyle w:val="ListNumber"/>
        <w:spacing w:after="0" w:line="288" w:lineRule="auto"/>
        <w:jc w:val="both"/>
      </w:pPr>
      <w:proofErr w:type="spellStart"/>
      <w:r>
        <w:t>Cưỡng</w:t>
      </w:r>
      <w:proofErr w:type="spellEnd"/>
      <w:r>
        <w:t xml:space="preserve"> </w:t>
      </w:r>
      <w:proofErr w:type="spellStart"/>
      <w:r>
        <w:t>chế</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 xml:space="preserve">: </w:t>
      </w:r>
      <w:proofErr w:type="spellStart"/>
      <w:r>
        <w:t>cơ</w:t>
      </w:r>
      <w:proofErr w:type="spellEnd"/>
      <w:r>
        <w:t xml:space="preserve"> </w:t>
      </w:r>
      <w:proofErr w:type="spellStart"/>
      <w:r>
        <w:t>chế</w:t>
      </w:r>
      <w:proofErr w:type="spellEnd"/>
      <w:r>
        <w:t xml:space="preserve"> </w:t>
      </w:r>
      <w:proofErr w:type="spellStart"/>
      <w:r>
        <w:t>pháp</w:t>
      </w:r>
      <w:proofErr w:type="spellEnd"/>
      <w:r>
        <w:t xml:space="preserve"> </w:t>
      </w:r>
      <w:proofErr w:type="spellStart"/>
      <w:r>
        <w:t>lý</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thực</w:t>
      </w:r>
      <w:proofErr w:type="spellEnd"/>
      <w:r>
        <w:t xml:space="preserve"> </w:t>
      </w:r>
      <w:proofErr w:type="spellStart"/>
      <w:r>
        <w:t>thi</w:t>
      </w:r>
      <w:proofErr w:type="spellEnd"/>
      <w:r>
        <w:t>.</w:t>
      </w:r>
    </w:p>
    <w:p w14:paraId="5CF278E3"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hỗ</w:t>
      </w:r>
      <w:proofErr w:type="spellEnd"/>
      <w:r>
        <w:t xml:space="preserve"> </w:t>
      </w:r>
      <w:proofErr w:type="spellStart"/>
      <w:r>
        <w:t>trợ</w:t>
      </w:r>
      <w:proofErr w:type="spellEnd"/>
      <w:r>
        <w:t xml:space="preserve"> </w:t>
      </w:r>
      <w:proofErr w:type="spellStart"/>
      <w:r>
        <w:t>ổn</w:t>
      </w:r>
      <w:proofErr w:type="spellEnd"/>
      <w:r>
        <w:t xml:space="preserve"> </w:t>
      </w:r>
      <w:proofErr w:type="spellStart"/>
      <w:r>
        <w:t>định</w:t>
      </w:r>
      <w:proofErr w:type="spellEnd"/>
      <w:r>
        <w:t xml:space="preserve"> </w:t>
      </w:r>
      <w:proofErr w:type="spellStart"/>
      <w:r>
        <w:t>đời</w:t>
      </w:r>
      <w:proofErr w:type="spellEnd"/>
      <w:r>
        <w:t xml:space="preserve"> </w:t>
      </w:r>
      <w:proofErr w:type="spellStart"/>
      <w:r>
        <w:t>sống</w:t>
      </w:r>
      <w:proofErr w:type="spellEnd"/>
      <w:r>
        <w:t xml:space="preserve"> </w:t>
      </w:r>
      <w:proofErr w:type="spellStart"/>
      <w:r>
        <w:t>và</w:t>
      </w:r>
      <w:proofErr w:type="spellEnd"/>
      <w:r>
        <w:t xml:space="preserve"> </w:t>
      </w:r>
      <w:proofErr w:type="spellStart"/>
      <w:r>
        <w:t>sản</w:t>
      </w:r>
      <w:proofErr w:type="spellEnd"/>
      <w:r>
        <w:t xml:space="preserve"> </w:t>
      </w:r>
      <w:proofErr w:type="spellStart"/>
      <w:r>
        <w:t>xuất</w:t>
      </w:r>
      <w:proofErr w:type="spellEnd"/>
      <w:r>
        <w:t xml:space="preserve"> </w:t>
      </w:r>
      <w:proofErr w:type="spellStart"/>
      <w:r>
        <w:t>cho</w:t>
      </w:r>
      <w:proofErr w:type="spellEnd"/>
      <w:r>
        <w:t xml:space="preserve"> </w:t>
      </w:r>
      <w:proofErr w:type="spellStart"/>
      <w:r>
        <w:t>người</w:t>
      </w:r>
      <w:proofErr w:type="spellEnd"/>
      <w:r>
        <w:t xml:space="preserve"> </w:t>
      </w:r>
      <w:proofErr w:type="spellStart"/>
      <w:r>
        <w:t>bị</w:t>
      </w:r>
      <w:proofErr w:type="spellEnd"/>
      <w:r>
        <w:t xml:space="preserve"> </w:t>
      </w:r>
      <w:proofErr w:type="spellStart"/>
      <w:r>
        <w:t>thu</w:t>
      </w:r>
      <w:proofErr w:type="spellEnd"/>
      <w:r>
        <w:t xml:space="preserve"> </w:t>
      </w:r>
      <w:proofErr w:type="spellStart"/>
      <w:r>
        <w:t>hồi</w:t>
      </w:r>
      <w:proofErr w:type="spellEnd"/>
      <w:r>
        <w:t xml:space="preserve"> </w:t>
      </w:r>
      <w:proofErr w:type="spellStart"/>
      <w:r>
        <w:t>đất</w:t>
      </w:r>
      <w:proofErr w:type="spellEnd"/>
      <w:r>
        <w:t>.</w:t>
      </w:r>
    </w:p>
    <w:p w14:paraId="5D1496D2"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khiếu</w:t>
      </w:r>
      <w:proofErr w:type="spellEnd"/>
      <w:r>
        <w:t xml:space="preserve"> </w:t>
      </w:r>
      <w:proofErr w:type="spellStart"/>
      <w:r>
        <w:t>nại</w:t>
      </w:r>
      <w:proofErr w:type="spellEnd"/>
      <w:r>
        <w:t xml:space="preserve"> </w:t>
      </w:r>
      <w:proofErr w:type="spellStart"/>
      <w:r>
        <w:t>liên</w:t>
      </w:r>
      <w:proofErr w:type="spellEnd"/>
      <w:r>
        <w:t xml:space="preserve"> </w:t>
      </w:r>
      <w:proofErr w:type="spellStart"/>
      <w:r>
        <w:t>quan</w:t>
      </w:r>
      <w:proofErr w:type="spellEnd"/>
      <w:r>
        <w:t xml:space="preserve"> </w:t>
      </w:r>
      <w:proofErr w:type="spellStart"/>
      <w:r>
        <w:t>đến</w:t>
      </w:r>
      <w:proofErr w:type="spellEnd"/>
      <w:r>
        <w:t xml:space="preserve"> </w:t>
      </w:r>
      <w:proofErr w:type="spellStart"/>
      <w:r>
        <w:t>bồi</w:t>
      </w:r>
      <w:proofErr w:type="spellEnd"/>
      <w:r>
        <w:t xml:space="preserve"> </w:t>
      </w:r>
      <w:proofErr w:type="spellStart"/>
      <w:r>
        <w:t>thường</w:t>
      </w:r>
      <w:proofErr w:type="spellEnd"/>
      <w:r>
        <w:t xml:space="preserve">, </w:t>
      </w:r>
      <w:proofErr w:type="spellStart"/>
      <w:r>
        <w:t>hỗ</w:t>
      </w:r>
      <w:proofErr w:type="spellEnd"/>
      <w:r>
        <w:t xml:space="preserve"> </w:t>
      </w:r>
      <w:proofErr w:type="spellStart"/>
      <w:r>
        <w:t>trợ</w:t>
      </w:r>
      <w:proofErr w:type="spellEnd"/>
      <w:r>
        <w:t xml:space="preserve">, </w:t>
      </w:r>
      <w:proofErr w:type="spellStart"/>
      <w:r>
        <w:t>tái</w:t>
      </w:r>
      <w:proofErr w:type="spellEnd"/>
      <w:r>
        <w:t xml:space="preserve"> </w:t>
      </w:r>
      <w:proofErr w:type="spellStart"/>
      <w:r>
        <w:t>định</w:t>
      </w:r>
      <w:proofErr w:type="spellEnd"/>
      <w:r>
        <w:t xml:space="preserve"> </w:t>
      </w:r>
      <w:proofErr w:type="spellStart"/>
      <w:r>
        <w:t>cư</w:t>
      </w:r>
      <w:proofErr w:type="spellEnd"/>
      <w:r>
        <w:t>.</w:t>
      </w:r>
    </w:p>
    <w:p w14:paraId="79EAE7E1"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giá</w:t>
      </w:r>
      <w:proofErr w:type="spellEnd"/>
      <w:r>
        <w:t xml:space="preserve"> </w:t>
      </w:r>
      <w:proofErr w:type="spellStart"/>
      <w:r>
        <w:t>đất</w:t>
      </w:r>
      <w:proofErr w:type="spellEnd"/>
      <w:r>
        <w:t xml:space="preserve"> </w:t>
      </w:r>
      <w:proofErr w:type="spellStart"/>
      <w:r>
        <w:t>và</w:t>
      </w:r>
      <w:proofErr w:type="spellEnd"/>
      <w:r>
        <w:t xml:space="preserve"> </w:t>
      </w:r>
      <w:proofErr w:type="spellStart"/>
      <w:r>
        <w:t>phương</w:t>
      </w:r>
      <w:proofErr w:type="spellEnd"/>
      <w:r>
        <w:t xml:space="preserve"> </w:t>
      </w:r>
      <w:proofErr w:type="spellStart"/>
      <w:r>
        <w:t>pháp</w:t>
      </w:r>
      <w:proofErr w:type="spellEnd"/>
      <w:r>
        <w:t xml:space="preserve"> </w:t>
      </w:r>
      <w:proofErr w:type="spellStart"/>
      <w:r>
        <w:t>định</w:t>
      </w:r>
      <w:proofErr w:type="spellEnd"/>
      <w:r>
        <w:t xml:space="preserve"> </w:t>
      </w:r>
      <w:proofErr w:type="spellStart"/>
      <w:r>
        <w:t>giá</w:t>
      </w:r>
      <w:proofErr w:type="spellEnd"/>
      <w:r>
        <w:t xml:space="preserve"> </w:t>
      </w:r>
      <w:proofErr w:type="spellStart"/>
      <w:r>
        <w:t>đất</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w:t>
      </w:r>
    </w:p>
    <w:p w14:paraId="43CE8AAA"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xác</w:t>
      </w:r>
      <w:proofErr w:type="spellEnd"/>
      <w:r>
        <w:t xml:space="preserve"> </w:t>
      </w:r>
      <w:proofErr w:type="spellStart"/>
      <w:r>
        <w:t>định</w:t>
      </w:r>
      <w:proofErr w:type="spellEnd"/>
      <w:r>
        <w:t xml:space="preserve"> </w:t>
      </w:r>
      <w:proofErr w:type="spellStart"/>
      <w:r>
        <w:t>và</w:t>
      </w:r>
      <w:proofErr w:type="spellEnd"/>
      <w:r>
        <w:t xml:space="preserve"> </w:t>
      </w:r>
      <w:proofErr w:type="spellStart"/>
      <w:r>
        <w:t>thu</w:t>
      </w:r>
      <w:proofErr w:type="spellEnd"/>
      <w:r>
        <w:t xml:space="preserve"> </w:t>
      </w:r>
      <w:proofErr w:type="spellStart"/>
      <w:r>
        <w:t>tiền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tiền</w:t>
      </w:r>
      <w:proofErr w:type="spellEnd"/>
      <w:r>
        <w:t xml:space="preserve"> </w:t>
      </w:r>
      <w:proofErr w:type="spellStart"/>
      <w:r>
        <w:t>thuê</w:t>
      </w:r>
      <w:proofErr w:type="spellEnd"/>
      <w:r>
        <w:t xml:space="preserve"> </w:t>
      </w:r>
      <w:proofErr w:type="spellStart"/>
      <w:r>
        <w:t>đất</w:t>
      </w:r>
      <w:proofErr w:type="spellEnd"/>
      <w:r>
        <w:t xml:space="preserve"> – </w:t>
      </w:r>
      <w:proofErr w:type="spellStart"/>
      <w:r>
        <w:t>thực</w:t>
      </w:r>
      <w:proofErr w:type="spellEnd"/>
      <w:r>
        <w:t xml:space="preserve"> </w:t>
      </w:r>
      <w:proofErr w:type="spellStart"/>
      <w:r>
        <w:t>tiễn</w:t>
      </w:r>
      <w:proofErr w:type="spellEnd"/>
      <w:r>
        <w:t xml:space="preserve"> </w:t>
      </w:r>
      <w:proofErr w:type="spellStart"/>
      <w:r>
        <w:t>và</w:t>
      </w:r>
      <w:proofErr w:type="spellEnd"/>
      <w:r>
        <w:t xml:space="preserve"> </w:t>
      </w:r>
      <w:proofErr w:type="spellStart"/>
      <w:r>
        <w:t>hướng</w:t>
      </w:r>
      <w:proofErr w:type="spellEnd"/>
      <w:r>
        <w:t xml:space="preserve"> </w:t>
      </w:r>
      <w:proofErr w:type="spellStart"/>
      <w:r>
        <w:t>hoàn</w:t>
      </w:r>
      <w:proofErr w:type="spellEnd"/>
      <w:r>
        <w:t xml:space="preserve"> </w:t>
      </w:r>
      <w:proofErr w:type="spellStart"/>
      <w:r>
        <w:t>thiện</w:t>
      </w:r>
      <w:proofErr w:type="spellEnd"/>
      <w:r>
        <w:t>.</w:t>
      </w:r>
    </w:p>
    <w:p w14:paraId="65AA7332"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nghĩa</w:t>
      </w:r>
      <w:proofErr w:type="spellEnd"/>
      <w:r>
        <w:t xml:space="preserve"> </w:t>
      </w:r>
      <w:proofErr w:type="spellStart"/>
      <w:r>
        <w:t>vụ</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khi</w:t>
      </w:r>
      <w:proofErr w:type="spellEnd"/>
      <w:r>
        <w:t xml:space="preserve"> </w:t>
      </w:r>
      <w:proofErr w:type="spellStart"/>
      <w:r>
        <w:t>được</w:t>
      </w:r>
      <w:proofErr w:type="spellEnd"/>
      <w:r>
        <w:t xml:space="preserve"> </w:t>
      </w:r>
      <w:proofErr w:type="spellStart"/>
      <w:r>
        <w:t>cấp</w:t>
      </w:r>
      <w:proofErr w:type="spellEnd"/>
      <w:r>
        <w:t xml:space="preserve"> </w:t>
      </w:r>
      <w:proofErr w:type="spellStart"/>
      <w:r>
        <w:t>Giấy</w:t>
      </w:r>
      <w:proofErr w:type="spellEnd"/>
      <w:r>
        <w:t xml:space="preserve"> </w:t>
      </w:r>
      <w:proofErr w:type="spellStart"/>
      <w:r>
        <w:t>chứng</w:t>
      </w:r>
      <w:proofErr w:type="spellEnd"/>
      <w:r>
        <w:t xml:space="preserve"> </w:t>
      </w:r>
      <w:proofErr w:type="spellStart"/>
      <w:r>
        <w:t>nhận</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rsidR="00F92F08">
        <w:rPr>
          <w:lang w:val="vi-VN"/>
        </w:rPr>
        <w:t>, quyền sở hữu tài sản gắn liền với đất</w:t>
      </w:r>
      <w:r>
        <w:t>.</w:t>
      </w:r>
    </w:p>
    <w:p w14:paraId="57124464"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thuế</w:t>
      </w:r>
      <w:proofErr w:type="spellEnd"/>
      <w:r>
        <w:t xml:space="preserve"> </w:t>
      </w:r>
      <w:proofErr w:type="spellStart"/>
      <w:r>
        <w:t>thu</w:t>
      </w:r>
      <w:proofErr w:type="spellEnd"/>
      <w:r>
        <w:t xml:space="preserve"> </w:t>
      </w:r>
      <w:proofErr w:type="spellStart"/>
      <w:r>
        <w:t>nhập</w:t>
      </w:r>
      <w:proofErr w:type="spellEnd"/>
      <w:r>
        <w:t xml:space="preserve"> </w:t>
      </w:r>
      <w:proofErr w:type="spellStart"/>
      <w:r>
        <w:t>từ</w:t>
      </w:r>
      <w:proofErr w:type="spellEnd"/>
      <w:r>
        <w:t xml:space="preserve"> </w:t>
      </w:r>
      <w:proofErr w:type="spellStart"/>
      <w:r>
        <w:t>chuyển</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 </w:t>
      </w:r>
      <w:proofErr w:type="spellStart"/>
      <w:r>
        <w:t>thực</w:t>
      </w:r>
      <w:proofErr w:type="spellEnd"/>
      <w:r>
        <w:t xml:space="preserve"> </w:t>
      </w:r>
      <w:proofErr w:type="spellStart"/>
      <w:r>
        <w:t>trạng</w:t>
      </w:r>
      <w:proofErr w:type="spellEnd"/>
      <w:r>
        <w:t xml:space="preserve"> </w:t>
      </w:r>
      <w:proofErr w:type="spellStart"/>
      <w:r>
        <w:t>và</w:t>
      </w:r>
      <w:proofErr w:type="spellEnd"/>
      <w:r>
        <w:t xml:space="preserve"> </w:t>
      </w:r>
      <w:proofErr w:type="spellStart"/>
      <w:r>
        <w:t>giải</w:t>
      </w:r>
      <w:proofErr w:type="spellEnd"/>
      <w:r>
        <w:t xml:space="preserve"> </w:t>
      </w:r>
      <w:proofErr w:type="spellStart"/>
      <w:r>
        <w:t>pháp</w:t>
      </w:r>
      <w:proofErr w:type="spellEnd"/>
      <w:r>
        <w:t>.</w:t>
      </w:r>
    </w:p>
    <w:p w14:paraId="72D69A80"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đấu</w:t>
      </w:r>
      <w:proofErr w:type="spellEnd"/>
      <w:r>
        <w:t xml:space="preserve"> </w:t>
      </w:r>
      <w:proofErr w:type="spellStart"/>
      <w:r>
        <w:t>giá</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sơ</w:t>
      </w:r>
      <w:proofErr w:type="spellEnd"/>
      <w:r>
        <w:t xml:space="preserve"> </w:t>
      </w:r>
      <w:proofErr w:type="spellStart"/>
      <w:r>
        <w:t>cấp</w:t>
      </w:r>
      <w:proofErr w:type="spellEnd"/>
      <w:r>
        <w:t xml:space="preserve"> </w:t>
      </w:r>
      <w:proofErr w:type="spellStart"/>
      <w:r>
        <w:t>và</w:t>
      </w:r>
      <w:proofErr w:type="spellEnd"/>
      <w:r>
        <w:t xml:space="preserve"> </w:t>
      </w:r>
      <w:proofErr w:type="spellStart"/>
      <w:r>
        <w:t>thứ</w:t>
      </w:r>
      <w:proofErr w:type="spellEnd"/>
      <w:r>
        <w:t xml:space="preserve"> </w:t>
      </w:r>
      <w:proofErr w:type="spellStart"/>
      <w:r>
        <w:t>cấp</w:t>
      </w:r>
      <w:proofErr w:type="spellEnd"/>
      <w:r>
        <w:t>.</w:t>
      </w:r>
    </w:p>
    <w:p w14:paraId="2DF2091A" w14:textId="77777777" w:rsidR="00856303" w:rsidRDefault="00880ACC" w:rsidP="00BB1079">
      <w:pPr>
        <w:pStyle w:val="ListNumber"/>
        <w:spacing w:after="0" w:line="288" w:lineRule="auto"/>
        <w:jc w:val="both"/>
      </w:pPr>
      <w:proofErr w:type="spellStart"/>
      <w:r>
        <w:t>Quỹ</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đất</w:t>
      </w:r>
      <w:proofErr w:type="spellEnd"/>
      <w:r>
        <w:t xml:space="preserve"> – </w:t>
      </w:r>
      <w:proofErr w:type="spellStart"/>
      <w:r>
        <w:t>cơ</w:t>
      </w:r>
      <w:proofErr w:type="spellEnd"/>
      <w:r>
        <w:t xml:space="preserve"> </w:t>
      </w:r>
      <w:proofErr w:type="spellStart"/>
      <w:r>
        <w:t>chế</w:t>
      </w:r>
      <w:proofErr w:type="spellEnd"/>
      <w:r>
        <w:t xml:space="preserve"> </w:t>
      </w:r>
      <w:proofErr w:type="spellStart"/>
      <w:r>
        <w:t>pháp</w:t>
      </w:r>
      <w:proofErr w:type="spellEnd"/>
      <w:r>
        <w:t xml:space="preserve"> </w:t>
      </w:r>
      <w:proofErr w:type="spellStart"/>
      <w:r>
        <w:t>lý</w:t>
      </w:r>
      <w:proofErr w:type="spellEnd"/>
      <w:r>
        <w:t xml:space="preserve"> </w:t>
      </w:r>
      <w:proofErr w:type="spellStart"/>
      <w:r>
        <w:t>và</w:t>
      </w:r>
      <w:proofErr w:type="spellEnd"/>
      <w:r>
        <w:t xml:space="preserve"> </w:t>
      </w:r>
      <w:proofErr w:type="spellStart"/>
      <w:r>
        <w:t>vai</w:t>
      </w:r>
      <w:proofErr w:type="spellEnd"/>
      <w:r>
        <w:t xml:space="preserve"> </w:t>
      </w:r>
      <w:proofErr w:type="spellStart"/>
      <w:r>
        <w:t>trò</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tiết</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đất</w:t>
      </w:r>
      <w:proofErr w:type="spellEnd"/>
      <w:r>
        <w:t xml:space="preserve"> </w:t>
      </w:r>
      <w:proofErr w:type="spellStart"/>
      <w:r>
        <w:t>đai</w:t>
      </w:r>
      <w:proofErr w:type="spellEnd"/>
      <w:r>
        <w:t>.</w:t>
      </w:r>
    </w:p>
    <w:p w14:paraId="3953F3CD"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nguồn</w:t>
      </w:r>
      <w:proofErr w:type="spellEnd"/>
      <w:r>
        <w:t xml:space="preserve"> </w:t>
      </w:r>
      <w:proofErr w:type="spellStart"/>
      <w:r>
        <w:t>thu</w:t>
      </w:r>
      <w:proofErr w:type="spellEnd"/>
      <w:r>
        <w:t xml:space="preserve"> </w:t>
      </w:r>
      <w:proofErr w:type="spellStart"/>
      <w:r>
        <w:t>từ</w:t>
      </w:r>
      <w:proofErr w:type="spellEnd"/>
      <w:r>
        <w:t xml:space="preserve"> </w:t>
      </w:r>
      <w:proofErr w:type="spellStart"/>
      <w:r>
        <w:t>đất</w:t>
      </w:r>
      <w:proofErr w:type="spellEnd"/>
      <w:r>
        <w:t xml:space="preserve"> </w:t>
      </w:r>
      <w:proofErr w:type="spellStart"/>
      <w:r>
        <w:t>đai</w:t>
      </w:r>
      <w:proofErr w:type="spellEnd"/>
      <w:r>
        <w:t>.</w:t>
      </w:r>
    </w:p>
    <w:p w14:paraId="64BCD2A4"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ưu</w:t>
      </w:r>
      <w:proofErr w:type="spellEnd"/>
      <w:r>
        <w:t xml:space="preserve"> </w:t>
      </w:r>
      <w:proofErr w:type="spellStart"/>
      <w:r>
        <w:t>đãi</w:t>
      </w:r>
      <w:proofErr w:type="spellEnd"/>
      <w:r>
        <w:t xml:space="preserve"> </w:t>
      </w:r>
      <w:proofErr w:type="spellStart"/>
      <w:r>
        <w:t>tài</w:t>
      </w:r>
      <w:proofErr w:type="spellEnd"/>
      <w:r>
        <w:t xml:space="preserve"> </w:t>
      </w:r>
      <w:proofErr w:type="spellStart"/>
      <w:r>
        <w:t>chính</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đầu</w:t>
      </w:r>
      <w:proofErr w:type="spellEnd"/>
      <w:r>
        <w:t xml:space="preserve"> </w:t>
      </w:r>
      <w:proofErr w:type="spellStart"/>
      <w:r>
        <w:t>tư</w:t>
      </w:r>
      <w:proofErr w:type="spellEnd"/>
      <w:r>
        <w:t xml:space="preserve"> </w:t>
      </w:r>
      <w:proofErr w:type="spellStart"/>
      <w:r>
        <w:t>hạ</w:t>
      </w:r>
      <w:proofErr w:type="spellEnd"/>
      <w:r>
        <w:t xml:space="preserve"> </w:t>
      </w:r>
      <w:proofErr w:type="spellStart"/>
      <w:r>
        <w:t>tầng</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3AE9CF3F"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đăng</w:t>
      </w:r>
      <w:proofErr w:type="spellEnd"/>
      <w:r>
        <w:t xml:space="preserve"> </w:t>
      </w:r>
      <w:proofErr w:type="spellStart"/>
      <w:r>
        <w:t>ký</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cập</w:t>
      </w:r>
      <w:proofErr w:type="spellEnd"/>
      <w:r>
        <w:t xml:space="preserve"> </w:t>
      </w:r>
      <w:proofErr w:type="spellStart"/>
      <w:r>
        <w:t>nhật</w:t>
      </w:r>
      <w:proofErr w:type="spellEnd"/>
      <w:r>
        <w:t xml:space="preserve"> </w:t>
      </w:r>
      <w:proofErr w:type="spellStart"/>
      <w:r>
        <w:t>biến</w:t>
      </w:r>
      <w:proofErr w:type="spellEnd"/>
      <w:r>
        <w:t xml:space="preserve"> </w:t>
      </w:r>
      <w:proofErr w:type="spellStart"/>
      <w:r>
        <w:t>động</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cơ</w:t>
      </w:r>
      <w:proofErr w:type="spellEnd"/>
      <w:r>
        <w:t xml:space="preserve"> </w:t>
      </w:r>
      <w:proofErr w:type="spellStart"/>
      <w:r>
        <w:t>sở</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quốc</w:t>
      </w:r>
      <w:proofErr w:type="spellEnd"/>
      <w:r>
        <w:t xml:space="preserve"> </w:t>
      </w:r>
      <w:proofErr w:type="spellStart"/>
      <w:r>
        <w:t>gia</w:t>
      </w:r>
      <w:proofErr w:type="spellEnd"/>
      <w:r>
        <w:t>.</w:t>
      </w:r>
    </w:p>
    <w:p w14:paraId="36C06C6B"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pháp</w:t>
      </w:r>
      <w:proofErr w:type="spellEnd"/>
      <w:r>
        <w:t xml:space="preserve"> </w:t>
      </w:r>
      <w:proofErr w:type="spellStart"/>
      <w:r>
        <w:t>lý</w:t>
      </w:r>
      <w:proofErr w:type="spellEnd"/>
      <w:r>
        <w:t xml:space="preserve"> </w:t>
      </w:r>
      <w:proofErr w:type="spellStart"/>
      <w:r>
        <w:t>về</w:t>
      </w:r>
      <w:proofErr w:type="spellEnd"/>
      <w:r>
        <w:t xml:space="preserve"> </w:t>
      </w:r>
      <w:proofErr w:type="spellStart"/>
      <w:r>
        <w:t>cấp</w:t>
      </w:r>
      <w:proofErr w:type="spellEnd"/>
      <w:r>
        <w:t xml:space="preserve"> </w:t>
      </w:r>
      <w:proofErr w:type="spellStart"/>
      <w:r>
        <w:t>Giấy</w:t>
      </w:r>
      <w:proofErr w:type="spellEnd"/>
      <w:r>
        <w:t xml:space="preserve"> </w:t>
      </w:r>
      <w:proofErr w:type="spellStart"/>
      <w:r>
        <w:t>chứng</w:t>
      </w:r>
      <w:proofErr w:type="spellEnd"/>
      <w:r>
        <w:t xml:space="preserve"> </w:t>
      </w:r>
      <w:proofErr w:type="spellStart"/>
      <w:r>
        <w:t>nhận</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quyền</w:t>
      </w:r>
      <w:proofErr w:type="spellEnd"/>
      <w:r>
        <w:t xml:space="preserve"> </w:t>
      </w:r>
      <w:proofErr w:type="spellStart"/>
      <w:r>
        <w:t>sở</w:t>
      </w:r>
      <w:proofErr w:type="spellEnd"/>
      <w:r>
        <w:t xml:space="preserve"> </w:t>
      </w:r>
      <w:proofErr w:type="spellStart"/>
      <w:r w:rsidR="00F92F08">
        <w:t>hữu</w:t>
      </w:r>
      <w:proofErr w:type="spellEnd"/>
      <w:r w:rsidR="00F92F08">
        <w:rPr>
          <w:lang w:val="vi-VN"/>
        </w:rPr>
        <w:t xml:space="preserve"> </w:t>
      </w:r>
      <w:proofErr w:type="spellStart"/>
      <w:r>
        <w:t>tài</w:t>
      </w:r>
      <w:proofErr w:type="spellEnd"/>
      <w:r>
        <w:t xml:space="preserve"> </w:t>
      </w:r>
      <w:proofErr w:type="spellStart"/>
      <w:r>
        <w:t>sản</w:t>
      </w:r>
      <w:proofErr w:type="spellEnd"/>
      <w:r>
        <w:t xml:space="preserve"> </w:t>
      </w:r>
      <w:proofErr w:type="spellStart"/>
      <w:r>
        <w:t>gắn</w:t>
      </w:r>
      <w:proofErr w:type="spellEnd"/>
      <w:r>
        <w:t xml:space="preserve"> </w:t>
      </w:r>
      <w:proofErr w:type="spellStart"/>
      <w:r>
        <w:t>liền</w:t>
      </w:r>
      <w:proofErr w:type="spellEnd"/>
      <w:r>
        <w:t xml:space="preserve"> </w:t>
      </w:r>
      <w:proofErr w:type="spellStart"/>
      <w:r>
        <w:t>với</w:t>
      </w:r>
      <w:proofErr w:type="spellEnd"/>
      <w:r>
        <w:t xml:space="preserve"> </w:t>
      </w:r>
      <w:proofErr w:type="spellStart"/>
      <w:r>
        <w:t>đất</w:t>
      </w:r>
      <w:proofErr w:type="spellEnd"/>
      <w:r>
        <w:t>.</w:t>
      </w:r>
    </w:p>
    <w:p w14:paraId="0F0C181F" w14:textId="77777777" w:rsidR="00856303" w:rsidRDefault="00880ACC" w:rsidP="00BB1079">
      <w:pPr>
        <w:pStyle w:val="ListNumber"/>
        <w:spacing w:after="0" w:line="288" w:lineRule="auto"/>
        <w:jc w:val="both"/>
      </w:pPr>
      <w:proofErr w:type="spellStart"/>
      <w:r>
        <w:t>Ứng</w:t>
      </w:r>
      <w:proofErr w:type="spellEnd"/>
      <w:r>
        <w:t xml:space="preserve"> </w:t>
      </w:r>
      <w:proofErr w:type="spellStart"/>
      <w:r>
        <w:t>dụng</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số</w:t>
      </w:r>
      <w:proofErr w:type="spellEnd"/>
      <w:r>
        <w:t xml:space="preserve"> </w:t>
      </w:r>
      <w:proofErr w:type="spellStart"/>
      <w:r>
        <w:t>và</w:t>
      </w:r>
      <w:proofErr w:type="spellEnd"/>
      <w:r>
        <w:t xml:space="preserve"> </w:t>
      </w:r>
      <w:proofErr w:type="spellStart"/>
      <w:r>
        <w:t>cơ</w:t>
      </w:r>
      <w:proofErr w:type="spellEnd"/>
      <w:r>
        <w:t xml:space="preserve"> </w:t>
      </w:r>
      <w:proofErr w:type="spellStart"/>
      <w:r>
        <w:t>sở</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quốc</w:t>
      </w:r>
      <w:proofErr w:type="spellEnd"/>
      <w:r>
        <w:t xml:space="preserve"> </w:t>
      </w:r>
      <w:proofErr w:type="spellStart"/>
      <w:r>
        <w:t>gia</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nhà</w:t>
      </w:r>
      <w:proofErr w:type="spellEnd"/>
      <w:r>
        <w:t xml:space="preserve"> </w:t>
      </w:r>
      <w:proofErr w:type="spellStart"/>
      <w:r>
        <w:t>nước</w:t>
      </w:r>
      <w:proofErr w:type="spellEnd"/>
      <w:r>
        <w:t>.</w:t>
      </w:r>
    </w:p>
    <w:p w14:paraId="5E06092B"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quyền</w:t>
      </w:r>
      <w:proofErr w:type="spellEnd"/>
      <w:r>
        <w:t xml:space="preserve"> </w:t>
      </w:r>
      <w:proofErr w:type="spellStart"/>
      <w:r>
        <w:t>tiếp</w:t>
      </w:r>
      <w:proofErr w:type="spellEnd"/>
      <w:r>
        <w:t xml:space="preserve"> </w:t>
      </w:r>
      <w:proofErr w:type="spellStart"/>
      <w:r>
        <w:t>cận</w:t>
      </w:r>
      <w:proofErr w:type="spellEnd"/>
      <w:r>
        <w:t xml:space="preserve"> </w:t>
      </w:r>
      <w:proofErr w:type="spellStart"/>
      <w:r>
        <w:t>thông</w:t>
      </w:r>
      <w:proofErr w:type="spellEnd"/>
      <w:r>
        <w:t xml:space="preserve"> tin </w:t>
      </w:r>
      <w:proofErr w:type="spellStart"/>
      <w:r>
        <w:t>đất</w:t>
      </w:r>
      <w:proofErr w:type="spellEnd"/>
      <w:r>
        <w:t xml:space="preserve"> </w:t>
      </w:r>
      <w:proofErr w:type="spellStart"/>
      <w:r>
        <w:t>đai</w:t>
      </w:r>
      <w:proofErr w:type="spellEnd"/>
      <w:r>
        <w:t xml:space="preserve"> </w:t>
      </w:r>
      <w:proofErr w:type="spellStart"/>
      <w:r>
        <w:t>của</w:t>
      </w:r>
      <w:proofErr w:type="spellEnd"/>
      <w:r>
        <w:t xml:space="preserve"> </w:t>
      </w:r>
      <w:proofErr w:type="spellStart"/>
      <w:r>
        <w:t>người</w:t>
      </w:r>
      <w:proofErr w:type="spellEnd"/>
      <w:r>
        <w:t xml:space="preserve"> </w:t>
      </w:r>
      <w:proofErr w:type="spellStart"/>
      <w:r>
        <w:t>dân</w:t>
      </w:r>
      <w:proofErr w:type="spellEnd"/>
      <w:r>
        <w:t xml:space="preserve"> </w:t>
      </w:r>
      <w:proofErr w:type="spellStart"/>
      <w:r>
        <w:t>và</w:t>
      </w:r>
      <w:proofErr w:type="spellEnd"/>
      <w:r>
        <w:t xml:space="preserve"> </w:t>
      </w:r>
      <w:proofErr w:type="spellStart"/>
      <w:r>
        <w:t>doanh</w:t>
      </w:r>
      <w:proofErr w:type="spellEnd"/>
      <w:r>
        <w:t xml:space="preserve"> </w:t>
      </w:r>
      <w:proofErr w:type="spellStart"/>
      <w:r>
        <w:t>nghiệp</w:t>
      </w:r>
      <w:proofErr w:type="spellEnd"/>
      <w:r>
        <w:t>.</w:t>
      </w:r>
    </w:p>
    <w:p w14:paraId="289AA165"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pháp</w:t>
      </w:r>
      <w:proofErr w:type="spellEnd"/>
      <w:r>
        <w:t xml:space="preserve"> </w:t>
      </w:r>
      <w:proofErr w:type="spellStart"/>
      <w:r>
        <w:t>lý</w:t>
      </w:r>
      <w:proofErr w:type="spellEnd"/>
      <w:r>
        <w:t xml:space="preserve"> </w:t>
      </w:r>
      <w:proofErr w:type="spellStart"/>
      <w:r>
        <w:t>về</w:t>
      </w:r>
      <w:proofErr w:type="spellEnd"/>
      <w:r>
        <w:t xml:space="preserve"> </w:t>
      </w:r>
      <w:proofErr w:type="spellStart"/>
      <w:r>
        <w:t>đo</w:t>
      </w:r>
      <w:proofErr w:type="spellEnd"/>
      <w:r>
        <w:t xml:space="preserve"> </w:t>
      </w:r>
      <w:proofErr w:type="spellStart"/>
      <w:r>
        <w:t>đạc</w:t>
      </w:r>
      <w:proofErr w:type="spellEnd"/>
      <w:r>
        <w:t xml:space="preserve">, </w:t>
      </w:r>
      <w:proofErr w:type="spellStart"/>
      <w:r>
        <w:t>bản</w:t>
      </w:r>
      <w:proofErr w:type="spellEnd"/>
      <w:r>
        <w:t xml:space="preserve"> </w:t>
      </w:r>
      <w:proofErr w:type="spellStart"/>
      <w:r>
        <w:t>đồ</w:t>
      </w:r>
      <w:proofErr w:type="spellEnd"/>
      <w:r>
        <w:t xml:space="preserve"> </w:t>
      </w:r>
      <w:proofErr w:type="spellStart"/>
      <w:r>
        <w:t>địa</w:t>
      </w:r>
      <w:proofErr w:type="spellEnd"/>
      <w:r>
        <w:t xml:space="preserve"> </w:t>
      </w:r>
      <w:proofErr w:type="spellStart"/>
      <w:r>
        <w:t>chính</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hóa</w:t>
      </w:r>
      <w:proofErr w:type="spellEnd"/>
      <w:r>
        <w:t xml:space="preserve"> </w:t>
      </w:r>
      <w:proofErr w:type="spellStart"/>
      <w:r>
        <w:t>thông</w:t>
      </w:r>
      <w:proofErr w:type="spellEnd"/>
      <w:r>
        <w:t xml:space="preserve"> tin </w:t>
      </w:r>
      <w:proofErr w:type="spellStart"/>
      <w:r>
        <w:t>đất</w:t>
      </w:r>
      <w:proofErr w:type="spellEnd"/>
      <w:r>
        <w:t xml:space="preserve"> </w:t>
      </w:r>
      <w:proofErr w:type="spellStart"/>
      <w:r>
        <w:t>đai</w:t>
      </w:r>
      <w:proofErr w:type="spellEnd"/>
      <w:r>
        <w:t>.</w:t>
      </w:r>
    </w:p>
    <w:p w14:paraId="4F2E7350" w14:textId="77777777" w:rsidR="00856303" w:rsidRDefault="00880ACC" w:rsidP="00BB1079">
      <w:pPr>
        <w:pStyle w:val="ListNumber"/>
        <w:spacing w:after="0" w:line="288" w:lineRule="auto"/>
        <w:jc w:val="both"/>
      </w:pPr>
      <w:r>
        <w:lastRenderedPageBreak/>
        <w:t xml:space="preserve">Pháp </w:t>
      </w:r>
      <w:proofErr w:type="spellStart"/>
      <w:r>
        <w:t>luật</w:t>
      </w:r>
      <w:proofErr w:type="spellEnd"/>
      <w:r>
        <w:t xml:space="preserve"> </w:t>
      </w:r>
      <w:proofErr w:type="spellStart"/>
      <w:r>
        <w:t>về</w:t>
      </w:r>
      <w:proofErr w:type="spellEnd"/>
      <w:r>
        <w:t xml:space="preserve"> </w:t>
      </w:r>
      <w:proofErr w:type="spellStart"/>
      <w:r>
        <w:t>đăng</w:t>
      </w:r>
      <w:proofErr w:type="spellEnd"/>
      <w:r>
        <w:t xml:space="preserve"> </w:t>
      </w:r>
      <w:proofErr w:type="spellStart"/>
      <w:r>
        <w:t>ký</w:t>
      </w:r>
      <w:proofErr w:type="spellEnd"/>
      <w:r>
        <w:t xml:space="preserve"> </w:t>
      </w:r>
      <w:proofErr w:type="spellStart"/>
      <w:r>
        <w:t>biến</w:t>
      </w:r>
      <w:proofErr w:type="spellEnd"/>
      <w:r>
        <w:t xml:space="preserve"> </w:t>
      </w:r>
      <w:proofErr w:type="spellStart"/>
      <w:r>
        <w:t>động</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dân</w:t>
      </w:r>
      <w:proofErr w:type="spellEnd"/>
      <w:r>
        <w:t xml:space="preserve"> </w:t>
      </w:r>
      <w:proofErr w:type="spellStart"/>
      <w:r>
        <w:t>sự</w:t>
      </w:r>
      <w:proofErr w:type="spellEnd"/>
      <w:r>
        <w:t xml:space="preserve"> </w:t>
      </w:r>
      <w:proofErr w:type="spellStart"/>
      <w:r>
        <w:t>và</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440A92D0"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chia </w:t>
      </w:r>
      <w:proofErr w:type="spellStart"/>
      <w:r>
        <w:t>sẻ</w:t>
      </w:r>
      <w:proofErr w:type="spellEnd"/>
      <w:r>
        <w:t xml:space="preserve">, </w:t>
      </w:r>
      <w:proofErr w:type="spellStart"/>
      <w:r>
        <w:t>khai</w:t>
      </w:r>
      <w:proofErr w:type="spellEnd"/>
      <w:r>
        <w:t xml:space="preserve"> </w:t>
      </w:r>
      <w:proofErr w:type="spellStart"/>
      <w:r>
        <w:t>thác</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giữa</w:t>
      </w:r>
      <w:proofErr w:type="spellEnd"/>
      <w:r>
        <w:t xml:space="preserve"> </w:t>
      </w:r>
      <w:proofErr w:type="spellStart"/>
      <w:r>
        <w:t>các</w:t>
      </w:r>
      <w:proofErr w:type="spellEnd"/>
      <w:r>
        <w:t xml:space="preserve"> </w:t>
      </w:r>
      <w:proofErr w:type="spellStart"/>
      <w:r>
        <w:t>cơ</w:t>
      </w:r>
      <w:proofErr w:type="spellEnd"/>
      <w:r>
        <w:t xml:space="preserve"> </w:t>
      </w:r>
      <w:proofErr w:type="spellStart"/>
      <w:r>
        <w:t>quan</w:t>
      </w:r>
      <w:proofErr w:type="spellEnd"/>
      <w:r>
        <w:t xml:space="preserve"> </w:t>
      </w:r>
      <w:proofErr w:type="spellStart"/>
      <w:r>
        <w:t>nhà</w:t>
      </w:r>
      <w:proofErr w:type="spellEnd"/>
      <w:r>
        <w:t xml:space="preserve"> </w:t>
      </w:r>
      <w:proofErr w:type="spellStart"/>
      <w:r>
        <w:t>nước</w:t>
      </w:r>
      <w:proofErr w:type="spellEnd"/>
      <w:r>
        <w:t>.</w:t>
      </w:r>
    </w:p>
    <w:p w14:paraId="64AF0BBA"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xác</w:t>
      </w:r>
      <w:proofErr w:type="spellEnd"/>
      <w:r>
        <w:t xml:space="preserve"> </w:t>
      </w:r>
      <w:proofErr w:type="spellStart"/>
      <w:r>
        <w:t>nhận</w:t>
      </w:r>
      <w:proofErr w:type="spellEnd"/>
      <w:r>
        <w:t xml:space="preserve"> </w:t>
      </w:r>
      <w:proofErr w:type="spellStart"/>
      <w:r>
        <w:t>quyền</w:t>
      </w:r>
      <w:proofErr w:type="spellEnd"/>
      <w:r>
        <w:t xml:space="preserve"> </w:t>
      </w:r>
      <w:proofErr w:type="spellStart"/>
      <w:r>
        <w:t>sở</w:t>
      </w:r>
      <w:proofErr w:type="spellEnd"/>
      <w:r>
        <w:t xml:space="preserve"> </w:t>
      </w:r>
      <w:proofErr w:type="spellStart"/>
      <w:r>
        <w:t>hữu</w:t>
      </w:r>
      <w:proofErr w:type="spellEnd"/>
      <w:r>
        <w:t xml:space="preserve"> </w:t>
      </w:r>
      <w:proofErr w:type="spellStart"/>
      <w:r>
        <w:t>tài</w:t>
      </w:r>
      <w:proofErr w:type="spellEnd"/>
      <w:r>
        <w:t xml:space="preserve"> </w:t>
      </w:r>
      <w:proofErr w:type="spellStart"/>
      <w:r>
        <w:t>sản</w:t>
      </w:r>
      <w:proofErr w:type="spellEnd"/>
      <w:r>
        <w:t xml:space="preserve"> </w:t>
      </w:r>
      <w:proofErr w:type="spellStart"/>
      <w:r>
        <w:t>gắn</w:t>
      </w:r>
      <w:proofErr w:type="spellEnd"/>
      <w:r>
        <w:t xml:space="preserve"> </w:t>
      </w:r>
      <w:proofErr w:type="spellStart"/>
      <w:r>
        <w:t>liền</w:t>
      </w:r>
      <w:proofErr w:type="spellEnd"/>
      <w:r>
        <w:t xml:space="preserve"> </w:t>
      </w:r>
      <w:proofErr w:type="spellStart"/>
      <w:r>
        <w:t>với</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cơ</w:t>
      </w:r>
      <w:proofErr w:type="spellEnd"/>
      <w:r>
        <w:t xml:space="preserve"> </w:t>
      </w:r>
      <w:proofErr w:type="spellStart"/>
      <w:r>
        <w:t>sở</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đất</w:t>
      </w:r>
      <w:proofErr w:type="spellEnd"/>
      <w:r>
        <w:t xml:space="preserve"> </w:t>
      </w:r>
      <w:proofErr w:type="spellStart"/>
      <w:r>
        <w:t>đai</w:t>
      </w:r>
      <w:proofErr w:type="spellEnd"/>
      <w:r>
        <w:t>.</w:t>
      </w:r>
    </w:p>
    <w:p w14:paraId="2A61DA6E" w14:textId="77777777" w:rsidR="00856303" w:rsidRDefault="00880ACC" w:rsidP="00BB1079">
      <w:pPr>
        <w:pStyle w:val="ListNumber"/>
        <w:spacing w:after="0" w:line="288" w:lineRule="auto"/>
        <w:jc w:val="both"/>
      </w:pPr>
      <w:r>
        <w:t xml:space="preserve">Bảo </w:t>
      </w:r>
      <w:proofErr w:type="spellStart"/>
      <w:r>
        <w:t>mật</w:t>
      </w:r>
      <w:proofErr w:type="spellEnd"/>
      <w:r>
        <w:t xml:space="preserve"> </w:t>
      </w:r>
      <w:proofErr w:type="spellStart"/>
      <w:r>
        <w:t>và</w:t>
      </w:r>
      <w:proofErr w:type="spellEnd"/>
      <w:r>
        <w:t xml:space="preserve"> an </w:t>
      </w:r>
      <w:proofErr w:type="spellStart"/>
      <w:r>
        <w:t>ninh</w:t>
      </w:r>
      <w:proofErr w:type="spellEnd"/>
      <w:r>
        <w:t xml:space="preserve"> </w:t>
      </w:r>
      <w:proofErr w:type="spellStart"/>
      <w:r>
        <w:t>thông</w:t>
      </w:r>
      <w:proofErr w:type="spellEnd"/>
      <w:r>
        <w:t xml:space="preserve"> tin </w:t>
      </w:r>
      <w:proofErr w:type="spellStart"/>
      <w:r>
        <w:t>trong</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dữ</w:t>
      </w:r>
      <w:proofErr w:type="spellEnd"/>
      <w:r>
        <w:t xml:space="preserve"> </w:t>
      </w:r>
      <w:proofErr w:type="spellStart"/>
      <w:r>
        <w:t>liệu</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quốc</w:t>
      </w:r>
      <w:proofErr w:type="spellEnd"/>
      <w:r>
        <w:t xml:space="preserve"> </w:t>
      </w:r>
      <w:proofErr w:type="spellStart"/>
      <w:r>
        <w:t>gia</w:t>
      </w:r>
      <w:proofErr w:type="spellEnd"/>
      <w:r>
        <w:t>.</w:t>
      </w:r>
    </w:p>
    <w:p w14:paraId="07056B1B"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công</w:t>
      </w:r>
      <w:proofErr w:type="spellEnd"/>
      <w:r>
        <w:t xml:space="preserve"> </w:t>
      </w:r>
      <w:proofErr w:type="spellStart"/>
      <w:r>
        <w:t>trong</w:t>
      </w:r>
      <w:proofErr w:type="spellEnd"/>
      <w:r>
        <w:t xml:space="preserve"> </w:t>
      </w:r>
      <w:proofErr w:type="spellStart"/>
      <w:r>
        <w:t>đăng</w:t>
      </w:r>
      <w:proofErr w:type="spellEnd"/>
      <w:r>
        <w:t xml:space="preserve"> </w:t>
      </w:r>
      <w:proofErr w:type="spellStart"/>
      <w:r>
        <w:t>ký</w:t>
      </w:r>
      <w:proofErr w:type="spellEnd"/>
      <w:r>
        <w:t xml:space="preserve">, </w:t>
      </w:r>
      <w:proofErr w:type="spellStart"/>
      <w:r>
        <w:t>cấp</w:t>
      </w:r>
      <w:proofErr w:type="spellEnd"/>
      <w:r>
        <w:t xml:space="preserve"> </w:t>
      </w:r>
      <w:proofErr w:type="spellStart"/>
      <w:r>
        <w:t>giấy</w:t>
      </w:r>
      <w:proofErr w:type="spellEnd"/>
      <w:r>
        <w:t xml:space="preserve"> </w:t>
      </w:r>
      <w:proofErr w:type="spellStart"/>
      <w:r>
        <w:t>chứng</w:t>
      </w:r>
      <w:proofErr w:type="spellEnd"/>
      <w:r>
        <w:t xml:space="preserve"> </w:t>
      </w:r>
      <w:proofErr w:type="spellStart"/>
      <w:r>
        <w:t>nhận</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rsidR="00F92F08">
        <w:rPr>
          <w:lang w:val="vi-VN"/>
        </w:rPr>
        <w:t>, quyền sở hữu tài sản gắn liền với đất</w:t>
      </w:r>
      <w:r>
        <w:t>.</w:t>
      </w:r>
    </w:p>
    <w:p w14:paraId="75EAA6AC" w14:textId="77777777" w:rsidR="00856303" w:rsidRDefault="00880ACC" w:rsidP="00BB1079">
      <w:pPr>
        <w:pStyle w:val="ListNumber"/>
        <w:spacing w:after="0" w:line="288" w:lineRule="auto"/>
        <w:jc w:val="both"/>
      </w:pPr>
      <w:proofErr w:type="spellStart"/>
      <w:r>
        <w:t>Giải</w:t>
      </w:r>
      <w:proofErr w:type="spellEnd"/>
      <w:r>
        <w:t xml:space="preserve"> </w:t>
      </w:r>
      <w:proofErr w:type="spellStart"/>
      <w:r>
        <w:t>quyết</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2024 – </w:t>
      </w:r>
      <w:proofErr w:type="spellStart"/>
      <w:r>
        <w:t>điểm</w:t>
      </w:r>
      <w:proofErr w:type="spellEnd"/>
      <w:r>
        <w:t xml:space="preserve"> </w:t>
      </w:r>
      <w:proofErr w:type="spellStart"/>
      <w:r>
        <w:t>mới</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áp</w:t>
      </w:r>
      <w:proofErr w:type="spellEnd"/>
      <w:r>
        <w:t xml:space="preserve"> </w:t>
      </w:r>
      <w:proofErr w:type="spellStart"/>
      <w:r>
        <w:t>dụng</w:t>
      </w:r>
      <w:proofErr w:type="spellEnd"/>
      <w:r>
        <w:t>.</w:t>
      </w:r>
    </w:p>
    <w:p w14:paraId="460919B5"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hòa</w:t>
      </w:r>
      <w:proofErr w:type="spellEnd"/>
      <w:r>
        <w:t xml:space="preserve"> </w:t>
      </w:r>
      <w:proofErr w:type="spellStart"/>
      <w:r>
        <w:t>giải</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tại</w:t>
      </w:r>
      <w:proofErr w:type="spellEnd"/>
      <w:r>
        <w:t xml:space="preserve"> </w:t>
      </w:r>
      <w:proofErr w:type="spellStart"/>
      <w:r>
        <w:t>cơ</w:t>
      </w:r>
      <w:proofErr w:type="spellEnd"/>
      <w:r>
        <w:t xml:space="preserve"> </w:t>
      </w:r>
      <w:proofErr w:type="spellStart"/>
      <w:r>
        <w:t>sở</w:t>
      </w:r>
      <w:proofErr w:type="spellEnd"/>
      <w:r>
        <w:t>.</w:t>
      </w:r>
    </w:p>
    <w:p w14:paraId="662C0D18"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xử</w:t>
      </w:r>
      <w:proofErr w:type="spellEnd"/>
      <w:r>
        <w:t xml:space="preserve"> </w:t>
      </w:r>
      <w:proofErr w:type="spellStart"/>
      <w:r>
        <w:t>lý</w:t>
      </w:r>
      <w:proofErr w:type="spellEnd"/>
      <w:r>
        <w:t xml:space="preserve"> vi </w:t>
      </w:r>
      <w:proofErr w:type="spellStart"/>
      <w:r>
        <w:t>phạm</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42FF317A"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phối</w:t>
      </w:r>
      <w:proofErr w:type="spellEnd"/>
      <w:r>
        <w:t xml:space="preserve"> </w:t>
      </w:r>
      <w:proofErr w:type="spellStart"/>
      <w:r>
        <w:t>hợp</w:t>
      </w:r>
      <w:proofErr w:type="spellEnd"/>
      <w:r>
        <w:t xml:space="preserve"> </w:t>
      </w:r>
      <w:proofErr w:type="spellStart"/>
      <w:r>
        <w:t>giữa</w:t>
      </w:r>
      <w:proofErr w:type="spellEnd"/>
      <w:r>
        <w:t xml:space="preserve"> </w:t>
      </w:r>
      <w:proofErr w:type="spellStart"/>
      <w:r>
        <w:t>Tòa</w:t>
      </w:r>
      <w:proofErr w:type="spellEnd"/>
      <w:r>
        <w:t xml:space="preserve"> </w:t>
      </w:r>
      <w:proofErr w:type="spellStart"/>
      <w:r>
        <w:t>án</w:t>
      </w:r>
      <w:proofErr w:type="spellEnd"/>
      <w:r>
        <w:t xml:space="preserve"> </w:t>
      </w:r>
      <w:proofErr w:type="spellStart"/>
      <w:r>
        <w:t>và</w:t>
      </w:r>
      <w:proofErr w:type="spellEnd"/>
      <w:r>
        <w:t xml:space="preserve"> </w:t>
      </w:r>
      <w:proofErr w:type="spellStart"/>
      <w:r>
        <w:t>cơ</w:t>
      </w:r>
      <w:proofErr w:type="spellEnd"/>
      <w:r>
        <w:t xml:space="preserve"> </w:t>
      </w:r>
      <w:proofErr w:type="spellStart"/>
      <w:r>
        <w:t>quan</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tranh</w:t>
      </w:r>
      <w:proofErr w:type="spellEnd"/>
      <w:r>
        <w:t xml:space="preserve"> </w:t>
      </w:r>
      <w:proofErr w:type="spellStart"/>
      <w:r>
        <w:t>chấp</w:t>
      </w:r>
      <w:proofErr w:type="spellEnd"/>
      <w:r w:rsidR="00F92F08">
        <w:rPr>
          <w:lang w:val="vi-VN"/>
        </w:rPr>
        <w:t xml:space="preserve"> đất đai</w:t>
      </w:r>
      <w:r>
        <w:t>.</w:t>
      </w:r>
    </w:p>
    <w:p w14:paraId="5319F467"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tố</w:t>
      </w:r>
      <w:proofErr w:type="spellEnd"/>
      <w:r>
        <w:t xml:space="preserve"> </w:t>
      </w:r>
      <w:proofErr w:type="spellStart"/>
      <w:r>
        <w:t>cáo</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25C20084" w14:textId="77777777" w:rsidR="00856303" w:rsidRDefault="00880ACC" w:rsidP="00BB1079">
      <w:pPr>
        <w:pStyle w:val="ListNumber"/>
        <w:spacing w:after="0" w:line="288" w:lineRule="auto"/>
        <w:jc w:val="both"/>
      </w:pPr>
      <w:proofErr w:type="spellStart"/>
      <w:r>
        <w:t>Giải</w:t>
      </w:r>
      <w:proofErr w:type="spellEnd"/>
      <w:r>
        <w:t xml:space="preserve"> </w:t>
      </w:r>
      <w:proofErr w:type="spellStart"/>
      <w:r>
        <w:t>quyết</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 </w:t>
      </w:r>
      <w:proofErr w:type="spellStart"/>
      <w:r>
        <w:t>thực</w:t>
      </w:r>
      <w:proofErr w:type="spellEnd"/>
      <w:r>
        <w:t xml:space="preserve"> </w:t>
      </w:r>
      <w:proofErr w:type="spellStart"/>
      <w:r>
        <w:t>tiễn</w:t>
      </w:r>
      <w:proofErr w:type="spellEnd"/>
      <w:r>
        <w:t xml:space="preserve"> </w:t>
      </w:r>
      <w:proofErr w:type="spellStart"/>
      <w:r>
        <w:t>tại</w:t>
      </w:r>
      <w:proofErr w:type="spellEnd"/>
      <w:r>
        <w:t xml:space="preserve"> </w:t>
      </w:r>
      <w:proofErr w:type="spellStart"/>
      <w:r>
        <w:t>địa</w:t>
      </w:r>
      <w:proofErr w:type="spellEnd"/>
      <w:r>
        <w:t xml:space="preserve"> </w:t>
      </w:r>
      <w:proofErr w:type="spellStart"/>
      <w:r>
        <w:t>phương</w:t>
      </w:r>
      <w:proofErr w:type="spellEnd"/>
      <w:r>
        <w:t>.</w:t>
      </w:r>
    </w:p>
    <w:p w14:paraId="1E9A8D6A" w14:textId="77777777" w:rsidR="00856303" w:rsidRDefault="00880ACC" w:rsidP="00BB1079">
      <w:pPr>
        <w:pStyle w:val="ListNumber"/>
        <w:spacing w:after="0" w:line="288" w:lineRule="auto"/>
        <w:jc w:val="both"/>
      </w:pPr>
      <w:r>
        <w:t xml:space="preserve">Tranh </w:t>
      </w:r>
      <w:proofErr w:type="spellStart"/>
      <w:r>
        <w:t>chấp</w:t>
      </w:r>
      <w:proofErr w:type="spellEnd"/>
      <w:r>
        <w:t xml:space="preserve"> </w:t>
      </w:r>
      <w:proofErr w:type="spellStart"/>
      <w:r>
        <w:t>thừa</w:t>
      </w:r>
      <w:proofErr w:type="spellEnd"/>
      <w:r>
        <w:t xml:space="preserve"> </w:t>
      </w:r>
      <w:proofErr w:type="spellStart"/>
      <w:r>
        <w:t>kế</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 </w:t>
      </w:r>
      <w:proofErr w:type="spellStart"/>
      <w:r>
        <w:t>pháp</w:t>
      </w:r>
      <w:proofErr w:type="spellEnd"/>
      <w:r>
        <w:t xml:space="preserve"> </w:t>
      </w:r>
      <w:proofErr w:type="spellStart"/>
      <w:r>
        <w:t>lý</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xét</w:t>
      </w:r>
      <w:proofErr w:type="spellEnd"/>
      <w:r>
        <w:t xml:space="preserve"> </w:t>
      </w:r>
      <w:proofErr w:type="spellStart"/>
      <w:r>
        <w:t>xử</w:t>
      </w:r>
      <w:proofErr w:type="spellEnd"/>
      <w:r>
        <w:t>.</w:t>
      </w:r>
    </w:p>
    <w:p w14:paraId="2A2FDD99" w14:textId="77777777" w:rsidR="00856303" w:rsidRDefault="00880ACC" w:rsidP="00BB1079">
      <w:pPr>
        <w:pStyle w:val="ListNumber"/>
        <w:spacing w:after="0" w:line="288" w:lineRule="auto"/>
        <w:jc w:val="both"/>
      </w:pPr>
      <w:r>
        <w:t xml:space="preserve">Tranh </w:t>
      </w:r>
      <w:proofErr w:type="spellStart"/>
      <w:r>
        <w:t>chấp</w:t>
      </w:r>
      <w:proofErr w:type="spellEnd"/>
      <w:r>
        <w:t xml:space="preserve"> </w:t>
      </w:r>
      <w:proofErr w:type="spellStart"/>
      <w:r>
        <w:t>tài</w:t>
      </w:r>
      <w:proofErr w:type="spellEnd"/>
      <w:r>
        <w:t xml:space="preserve"> </w:t>
      </w:r>
      <w:proofErr w:type="spellStart"/>
      <w:r>
        <w:t>sản</w:t>
      </w:r>
      <w:proofErr w:type="spellEnd"/>
      <w:r>
        <w:t xml:space="preserve"> </w:t>
      </w:r>
      <w:proofErr w:type="spellStart"/>
      <w:r>
        <w:t>là</w:t>
      </w:r>
      <w:proofErr w:type="spellEnd"/>
      <w:r>
        <w:t xml:space="preserve"> </w:t>
      </w:r>
      <w:proofErr w:type="spellStart"/>
      <w:r>
        <w:t>nhà</w:t>
      </w:r>
      <w:proofErr w:type="spellEnd"/>
      <w:r>
        <w:t xml:space="preserve">, </w:t>
      </w:r>
      <w:proofErr w:type="spellStart"/>
      <w:r>
        <w:t>đất</w:t>
      </w:r>
      <w:proofErr w:type="spellEnd"/>
      <w:r>
        <w:t xml:space="preserve"> </w:t>
      </w:r>
      <w:proofErr w:type="spellStart"/>
      <w:r>
        <w:t>khi</w:t>
      </w:r>
      <w:proofErr w:type="spellEnd"/>
      <w:r>
        <w:t xml:space="preserve"> </w:t>
      </w:r>
      <w:proofErr w:type="spellStart"/>
      <w:r>
        <w:t>ly</w:t>
      </w:r>
      <w:proofErr w:type="spellEnd"/>
      <w:r>
        <w:t xml:space="preserve"> </w:t>
      </w:r>
      <w:proofErr w:type="spellStart"/>
      <w:r>
        <w:t>hôn</w:t>
      </w:r>
      <w:proofErr w:type="spellEnd"/>
      <w:r>
        <w:t xml:space="preserve"> – </w:t>
      </w:r>
      <w:proofErr w:type="spellStart"/>
      <w:r>
        <w:t>nhìn</w:t>
      </w:r>
      <w:proofErr w:type="spellEnd"/>
      <w:r>
        <w:t xml:space="preserve"> </w:t>
      </w:r>
      <w:proofErr w:type="spellStart"/>
      <w:r>
        <w:t>từ</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xét</w:t>
      </w:r>
      <w:proofErr w:type="spellEnd"/>
      <w:r>
        <w:t xml:space="preserve"> </w:t>
      </w:r>
      <w:proofErr w:type="spellStart"/>
      <w:r>
        <w:t>xử</w:t>
      </w:r>
      <w:proofErr w:type="spellEnd"/>
      <w:r>
        <w:t>.</w:t>
      </w:r>
    </w:p>
    <w:p w14:paraId="0954F201"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hòa</w:t>
      </w:r>
      <w:proofErr w:type="spellEnd"/>
      <w:r>
        <w:t xml:space="preserve"> </w:t>
      </w:r>
      <w:proofErr w:type="spellStart"/>
      <w:r>
        <w:t>giải</w:t>
      </w:r>
      <w:proofErr w:type="spellEnd"/>
      <w:r>
        <w:t xml:space="preserve"> </w:t>
      </w:r>
      <w:proofErr w:type="spellStart"/>
      <w:r>
        <w:t>bắt</w:t>
      </w:r>
      <w:proofErr w:type="spellEnd"/>
      <w:r>
        <w:t xml:space="preserve"> </w:t>
      </w:r>
      <w:proofErr w:type="spellStart"/>
      <w:r>
        <w:t>buộc</w:t>
      </w:r>
      <w:proofErr w:type="spellEnd"/>
      <w:r>
        <w:t xml:space="preserve"> </w:t>
      </w:r>
      <w:proofErr w:type="spellStart"/>
      <w:r>
        <w:t>tiền</w:t>
      </w:r>
      <w:proofErr w:type="spellEnd"/>
      <w:r>
        <w:t xml:space="preserve"> </w:t>
      </w:r>
      <w:proofErr w:type="spellStart"/>
      <w:r>
        <w:t>tố</w:t>
      </w:r>
      <w:proofErr w:type="spellEnd"/>
      <w:r>
        <w:t xml:space="preserve"> </w:t>
      </w:r>
      <w:proofErr w:type="spellStart"/>
      <w:r>
        <w:t>tụng</w:t>
      </w:r>
      <w:proofErr w:type="spellEnd"/>
      <w:r>
        <w:t xml:space="preserve"> </w:t>
      </w:r>
      <w:proofErr w:type="spellStart"/>
      <w:r>
        <w:t>trong</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đất</w:t>
      </w:r>
      <w:proofErr w:type="spellEnd"/>
      <w:r>
        <w:t xml:space="preserve"> </w:t>
      </w:r>
      <w:proofErr w:type="spellStart"/>
      <w:r>
        <w:t>đai</w:t>
      </w:r>
      <w:proofErr w:type="spellEnd"/>
      <w:r>
        <w:t>.</w:t>
      </w:r>
    </w:p>
    <w:p w14:paraId="1AD4C56A"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trong</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kinh</w:t>
      </w:r>
      <w:proofErr w:type="spellEnd"/>
      <w:r>
        <w:t xml:space="preserve"> </w:t>
      </w:r>
      <w:proofErr w:type="spellStart"/>
      <w:r>
        <w:t>tế</w:t>
      </w:r>
      <w:proofErr w:type="spellEnd"/>
      <w:r>
        <w:t xml:space="preserve"> </w:t>
      </w:r>
      <w:proofErr w:type="spellStart"/>
      <w:r>
        <w:t>xanh</w:t>
      </w:r>
      <w:proofErr w:type="spellEnd"/>
      <w:r>
        <w:t>.</w:t>
      </w:r>
    </w:p>
    <w:p w14:paraId="6FA63E0F"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rừng</w:t>
      </w:r>
      <w:proofErr w:type="spellEnd"/>
      <w:r>
        <w:t xml:space="preserve"> </w:t>
      </w:r>
      <w:proofErr w:type="spellStart"/>
      <w:r>
        <w:t>và</w:t>
      </w:r>
      <w:proofErr w:type="spellEnd"/>
      <w:r>
        <w:t xml:space="preserve"> </w:t>
      </w:r>
      <w:proofErr w:type="spellStart"/>
      <w:r>
        <w:t>đất</w:t>
      </w:r>
      <w:proofErr w:type="spellEnd"/>
      <w:r>
        <w:t xml:space="preserve"> </w:t>
      </w:r>
      <w:proofErr w:type="spellStart"/>
      <w:r>
        <w:t>lâm</w:t>
      </w:r>
      <w:proofErr w:type="spellEnd"/>
      <w:r>
        <w:t xml:space="preserve"> </w:t>
      </w:r>
      <w:proofErr w:type="spellStart"/>
      <w:r>
        <w:t>nghiệp</w:t>
      </w:r>
      <w:proofErr w:type="spellEnd"/>
      <w:r>
        <w:t xml:space="preserve"> </w:t>
      </w:r>
      <w:proofErr w:type="spellStart"/>
      <w:r>
        <w:t>trong</w:t>
      </w:r>
      <w:proofErr w:type="spellEnd"/>
      <w:r>
        <w:t xml:space="preserve"> </w:t>
      </w:r>
      <w:proofErr w:type="spellStart"/>
      <w:r>
        <w:t>bối</w:t>
      </w:r>
      <w:proofErr w:type="spellEnd"/>
      <w:r>
        <w:t xml:space="preserve"> </w:t>
      </w:r>
      <w:proofErr w:type="spellStart"/>
      <w:r>
        <w:t>cảnh</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mục</w:t>
      </w:r>
      <w:proofErr w:type="spellEnd"/>
      <w:r>
        <w:t xml:space="preserve"> </w:t>
      </w:r>
      <w:proofErr w:type="spellStart"/>
      <w:r>
        <w:t>đích</w:t>
      </w:r>
      <w:proofErr w:type="spellEnd"/>
      <w:r>
        <w:t xml:space="preserve"> </w:t>
      </w:r>
      <w:proofErr w:type="spellStart"/>
      <w:r>
        <w:t>sử</w:t>
      </w:r>
      <w:proofErr w:type="spellEnd"/>
      <w:r>
        <w:t xml:space="preserve"> </w:t>
      </w:r>
      <w:proofErr w:type="spellStart"/>
      <w:r>
        <w:t>dụng</w:t>
      </w:r>
      <w:proofErr w:type="spellEnd"/>
      <w:r>
        <w:t>.</w:t>
      </w:r>
    </w:p>
    <w:p w14:paraId="57A7BB63"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khu</w:t>
      </w:r>
      <w:proofErr w:type="spellEnd"/>
      <w:r>
        <w:t xml:space="preserve"> </w:t>
      </w:r>
      <w:proofErr w:type="spellStart"/>
      <w:r>
        <w:t>công</w:t>
      </w:r>
      <w:proofErr w:type="spellEnd"/>
      <w:r>
        <w:t xml:space="preserve"> </w:t>
      </w:r>
      <w:proofErr w:type="spellStart"/>
      <w:r>
        <w:t>nghiệp</w:t>
      </w:r>
      <w:proofErr w:type="spellEnd"/>
      <w:r>
        <w:t xml:space="preserve">, </w:t>
      </w:r>
      <w:proofErr w:type="spellStart"/>
      <w:r>
        <w:t>khu</w:t>
      </w:r>
      <w:proofErr w:type="spellEnd"/>
      <w:r>
        <w:t xml:space="preserve"> </w:t>
      </w:r>
      <w:proofErr w:type="spellStart"/>
      <w:r>
        <w:t>kinh</w:t>
      </w:r>
      <w:proofErr w:type="spellEnd"/>
      <w:r>
        <w:t xml:space="preserve"> </w:t>
      </w:r>
      <w:proofErr w:type="spellStart"/>
      <w:r>
        <w:t>tế</w:t>
      </w:r>
      <w:proofErr w:type="spellEnd"/>
      <w:r>
        <w:t xml:space="preserve"> </w:t>
      </w:r>
      <w:proofErr w:type="spellStart"/>
      <w:r>
        <w:t>và</w:t>
      </w:r>
      <w:proofErr w:type="spellEnd"/>
      <w:r>
        <w:t xml:space="preserve"> </w:t>
      </w:r>
      <w:proofErr w:type="spellStart"/>
      <w:r>
        <w:t>khu</w:t>
      </w:r>
      <w:proofErr w:type="spellEnd"/>
      <w:r>
        <w:t xml:space="preserve"> </w:t>
      </w:r>
      <w:proofErr w:type="spellStart"/>
      <w:r>
        <w:t>công</w:t>
      </w:r>
      <w:proofErr w:type="spellEnd"/>
      <w:r>
        <w:t xml:space="preserve"> </w:t>
      </w:r>
      <w:proofErr w:type="spellStart"/>
      <w:r>
        <w:t>nghệ</w:t>
      </w:r>
      <w:proofErr w:type="spellEnd"/>
      <w:r>
        <w:t xml:space="preserve"> </w:t>
      </w:r>
      <w:proofErr w:type="spellStart"/>
      <w:r>
        <w:t>cao</w:t>
      </w:r>
      <w:proofErr w:type="spellEnd"/>
      <w:r>
        <w:t>.</w:t>
      </w:r>
    </w:p>
    <w:p w14:paraId="58CC9B35"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quốc</w:t>
      </w:r>
      <w:proofErr w:type="spellEnd"/>
      <w:r>
        <w:t xml:space="preserve"> </w:t>
      </w:r>
      <w:proofErr w:type="spellStart"/>
      <w:r>
        <w:t>phòng</w:t>
      </w:r>
      <w:proofErr w:type="spellEnd"/>
      <w:r>
        <w:t xml:space="preserve">, an </w:t>
      </w:r>
      <w:proofErr w:type="spellStart"/>
      <w:r>
        <w:t>ninh</w:t>
      </w:r>
      <w:proofErr w:type="spellEnd"/>
      <w:r>
        <w:t xml:space="preserve"> </w:t>
      </w:r>
      <w:proofErr w:type="spellStart"/>
      <w:r>
        <w:t>trong</w:t>
      </w:r>
      <w:proofErr w:type="spellEnd"/>
      <w:r>
        <w:t xml:space="preserve"> </w:t>
      </w:r>
      <w:proofErr w:type="spellStart"/>
      <w:r>
        <w:t>tình</w:t>
      </w:r>
      <w:proofErr w:type="spellEnd"/>
      <w:r>
        <w:t xml:space="preserve"> </w:t>
      </w:r>
      <w:proofErr w:type="spellStart"/>
      <w:r>
        <w:t>hình</w:t>
      </w:r>
      <w:proofErr w:type="spellEnd"/>
      <w:r>
        <w:t xml:space="preserve"> </w:t>
      </w:r>
      <w:proofErr w:type="spellStart"/>
      <w:r>
        <w:t>mới</w:t>
      </w:r>
      <w:proofErr w:type="spellEnd"/>
      <w:r>
        <w:t>.</w:t>
      </w:r>
    </w:p>
    <w:p w14:paraId="3C6B1CB7"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tôn</w:t>
      </w:r>
      <w:proofErr w:type="spellEnd"/>
      <w:r>
        <w:t xml:space="preserve"> </w:t>
      </w:r>
      <w:proofErr w:type="spellStart"/>
      <w:r>
        <w:t>giáo</w:t>
      </w:r>
      <w:proofErr w:type="spellEnd"/>
      <w:r>
        <w:t xml:space="preserve">, </w:t>
      </w:r>
      <w:proofErr w:type="spellStart"/>
      <w:r>
        <w:t>tín</w:t>
      </w:r>
      <w:proofErr w:type="spellEnd"/>
      <w:r>
        <w:t xml:space="preserve"> </w:t>
      </w:r>
      <w:proofErr w:type="spellStart"/>
      <w:r>
        <w:t>ngưỡng</w:t>
      </w:r>
      <w:proofErr w:type="spellEnd"/>
      <w:r>
        <w:t xml:space="preserve"> </w:t>
      </w:r>
      <w:proofErr w:type="spellStart"/>
      <w:r>
        <w:t>và</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sử</w:t>
      </w:r>
      <w:proofErr w:type="spellEnd"/>
      <w:r>
        <w:t xml:space="preserve"> </w:t>
      </w:r>
      <w:proofErr w:type="spellStart"/>
      <w:r>
        <w:t>dụng</w:t>
      </w:r>
      <w:proofErr w:type="spellEnd"/>
      <w:r>
        <w:t>.</w:t>
      </w:r>
    </w:p>
    <w:p w14:paraId="743977DC"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di </w:t>
      </w:r>
      <w:proofErr w:type="spellStart"/>
      <w:r>
        <w:t>tích</w:t>
      </w:r>
      <w:proofErr w:type="spellEnd"/>
      <w:r>
        <w:t xml:space="preserve"> </w:t>
      </w:r>
      <w:proofErr w:type="spellStart"/>
      <w:r>
        <w:t>lịch</w:t>
      </w:r>
      <w:proofErr w:type="spellEnd"/>
      <w:r>
        <w:t xml:space="preserve"> </w:t>
      </w:r>
      <w:proofErr w:type="spellStart"/>
      <w:r>
        <w:t>sử</w:t>
      </w:r>
      <w:proofErr w:type="spellEnd"/>
      <w:r>
        <w:t xml:space="preserve">, </w:t>
      </w:r>
      <w:proofErr w:type="spellStart"/>
      <w:r>
        <w:t>văn</w:t>
      </w:r>
      <w:proofErr w:type="spellEnd"/>
      <w:r>
        <w:t xml:space="preserve"> </w:t>
      </w:r>
      <w:proofErr w:type="spellStart"/>
      <w:r>
        <w:t>hóa</w:t>
      </w:r>
      <w:proofErr w:type="spellEnd"/>
      <w:r>
        <w:t xml:space="preserve">, </w:t>
      </w:r>
      <w:proofErr w:type="spellStart"/>
      <w:r>
        <w:t>danh</w:t>
      </w:r>
      <w:proofErr w:type="spellEnd"/>
      <w:r>
        <w:t xml:space="preserve"> lam </w:t>
      </w:r>
      <w:proofErr w:type="spellStart"/>
      <w:r>
        <w:t>thắng</w:t>
      </w:r>
      <w:proofErr w:type="spellEnd"/>
      <w:r>
        <w:t xml:space="preserve"> </w:t>
      </w:r>
      <w:proofErr w:type="spellStart"/>
      <w:r>
        <w:t>cảnh</w:t>
      </w:r>
      <w:proofErr w:type="spellEnd"/>
      <w:r>
        <w:t>.</w:t>
      </w:r>
    </w:p>
    <w:p w14:paraId="5BB83BE4"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đô</w:t>
      </w:r>
      <w:proofErr w:type="spellEnd"/>
      <w:r>
        <w:t xml:space="preserve"> </w:t>
      </w:r>
      <w:proofErr w:type="spellStart"/>
      <w:r>
        <w:t>thị</w:t>
      </w:r>
      <w:proofErr w:type="spellEnd"/>
      <w:r>
        <w:t xml:space="preserve"> </w:t>
      </w:r>
      <w:proofErr w:type="spellStart"/>
      <w:r>
        <w:t>và</w:t>
      </w:r>
      <w:proofErr w:type="spellEnd"/>
      <w:r>
        <w:t xml:space="preserve"> </w:t>
      </w:r>
      <w:proofErr w:type="spellStart"/>
      <w:r>
        <w:t>vấn</w:t>
      </w:r>
      <w:proofErr w:type="spellEnd"/>
      <w:r>
        <w:t xml:space="preserve"> </w:t>
      </w:r>
      <w:proofErr w:type="spellStart"/>
      <w:r>
        <w:t>đề</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hạ</w:t>
      </w:r>
      <w:proofErr w:type="spellEnd"/>
      <w:r>
        <w:t xml:space="preserve"> </w:t>
      </w:r>
      <w:proofErr w:type="spellStart"/>
      <w:r>
        <w:t>tầng</w:t>
      </w:r>
      <w:proofErr w:type="spellEnd"/>
      <w:r>
        <w:t>.</w:t>
      </w:r>
    </w:p>
    <w:p w14:paraId="45DE752A"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đất</w:t>
      </w:r>
      <w:proofErr w:type="spellEnd"/>
      <w:r>
        <w:t xml:space="preserve"> </w:t>
      </w:r>
      <w:proofErr w:type="spellStart"/>
      <w:r>
        <w:t>nông</w:t>
      </w:r>
      <w:proofErr w:type="spellEnd"/>
      <w:r>
        <w:t xml:space="preserve"> </w:t>
      </w:r>
      <w:proofErr w:type="spellStart"/>
      <w:r>
        <w:t>nghiệp</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vào</w:t>
      </w:r>
      <w:proofErr w:type="spellEnd"/>
      <w:r>
        <w:t xml:space="preserve"> </w:t>
      </w:r>
      <w:proofErr w:type="spellStart"/>
      <w:r>
        <w:t>mục</w:t>
      </w:r>
      <w:proofErr w:type="spellEnd"/>
      <w:r>
        <w:t xml:space="preserve"> </w:t>
      </w:r>
      <w:proofErr w:type="spellStart"/>
      <w:r>
        <w:t>đích</w:t>
      </w:r>
      <w:proofErr w:type="spellEnd"/>
      <w:r>
        <w:t xml:space="preserve"> </w:t>
      </w:r>
      <w:proofErr w:type="spellStart"/>
      <w:r>
        <w:t>công</w:t>
      </w:r>
      <w:proofErr w:type="spellEnd"/>
      <w:r>
        <w:t xml:space="preserve"> </w:t>
      </w:r>
      <w:proofErr w:type="spellStart"/>
      <w:r>
        <w:t>ích</w:t>
      </w:r>
      <w:proofErr w:type="spellEnd"/>
      <w:r>
        <w:t xml:space="preserve"> </w:t>
      </w:r>
      <w:proofErr w:type="spellStart"/>
      <w:r>
        <w:t>của</w:t>
      </w:r>
      <w:proofErr w:type="spellEnd"/>
      <w:r>
        <w:t xml:space="preserve"> </w:t>
      </w:r>
      <w:proofErr w:type="spellStart"/>
      <w:r>
        <w:t>xã</w:t>
      </w:r>
      <w:proofErr w:type="spellEnd"/>
      <w:r>
        <w:t xml:space="preserve">, </w:t>
      </w:r>
      <w:proofErr w:type="spellStart"/>
      <w:r>
        <w:t>phường</w:t>
      </w:r>
      <w:proofErr w:type="spellEnd"/>
      <w:r>
        <w:t>.</w:t>
      </w:r>
    </w:p>
    <w:p w14:paraId="0241B636"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pháp</w:t>
      </w:r>
      <w:proofErr w:type="spellEnd"/>
      <w:r>
        <w:t xml:space="preserve"> </w:t>
      </w:r>
      <w:proofErr w:type="spellStart"/>
      <w:r>
        <w:t>lý</w:t>
      </w:r>
      <w:proofErr w:type="spellEnd"/>
      <w:r>
        <w:t xml:space="preserve"> </w:t>
      </w:r>
      <w:proofErr w:type="spellStart"/>
      <w:r>
        <w:t>của</w:t>
      </w:r>
      <w:proofErr w:type="spellEnd"/>
      <w:r>
        <w:t xml:space="preserve"> </w:t>
      </w:r>
      <w:proofErr w:type="spellStart"/>
      <w:r>
        <w:t>hệ</w:t>
      </w:r>
      <w:proofErr w:type="spellEnd"/>
      <w:r>
        <w:t xml:space="preserve"> </w:t>
      </w:r>
      <w:proofErr w:type="spellStart"/>
      <w:r>
        <w:t>thống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hai</w:t>
      </w:r>
      <w:proofErr w:type="spellEnd"/>
      <w:r>
        <w:t xml:space="preserve"> </w:t>
      </w:r>
      <w:proofErr w:type="spellStart"/>
      <w:r>
        <w:t>cấp</w:t>
      </w:r>
      <w:proofErr w:type="spellEnd"/>
      <w:r>
        <w:t xml:space="preserve">: </w:t>
      </w:r>
      <w:proofErr w:type="spellStart"/>
      <w:r>
        <w:t>cấp</w:t>
      </w:r>
      <w:proofErr w:type="spellEnd"/>
      <w:r>
        <w:t xml:space="preserve"> </w:t>
      </w:r>
      <w:proofErr w:type="spellStart"/>
      <w:r>
        <w:t>tỉnh</w:t>
      </w:r>
      <w:proofErr w:type="spellEnd"/>
      <w:r>
        <w:t xml:space="preserve"> </w:t>
      </w:r>
      <w:proofErr w:type="spellStart"/>
      <w:r>
        <w:t>và</w:t>
      </w:r>
      <w:proofErr w:type="spellEnd"/>
      <w:r>
        <w:t xml:space="preserve"> </w:t>
      </w:r>
      <w:proofErr w:type="spellStart"/>
      <w:r>
        <w:t>cấp</w:t>
      </w:r>
      <w:proofErr w:type="spellEnd"/>
      <w:r>
        <w:t xml:space="preserve"> </w:t>
      </w:r>
      <w:proofErr w:type="spellStart"/>
      <w:r>
        <w:t>xã</w:t>
      </w:r>
      <w:proofErr w:type="spellEnd"/>
      <w:r>
        <w:t>.</w:t>
      </w:r>
    </w:p>
    <w:p w14:paraId="2DF7E2F3"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thanh</w:t>
      </w:r>
      <w:proofErr w:type="spellEnd"/>
      <w:r>
        <w:t xml:space="preserve"> </w:t>
      </w:r>
      <w:proofErr w:type="spellStart"/>
      <w:r>
        <w:t>tra</w:t>
      </w:r>
      <w:proofErr w:type="spellEnd"/>
      <w:r>
        <w:t xml:space="preserve">, </w:t>
      </w:r>
      <w:proofErr w:type="spellStart"/>
      <w:r>
        <w:t>kiểm</w:t>
      </w:r>
      <w:proofErr w:type="spellEnd"/>
      <w:r>
        <w:t xml:space="preserve"> </w:t>
      </w:r>
      <w:proofErr w:type="spellStart"/>
      <w:r>
        <w:t>tra</w:t>
      </w:r>
      <w:proofErr w:type="spellEnd"/>
      <w:r>
        <w:t xml:space="preserve"> </w:t>
      </w:r>
      <w:proofErr w:type="spellStart"/>
      <w:r>
        <w:t>và</w:t>
      </w:r>
      <w:proofErr w:type="spellEnd"/>
      <w:r>
        <w:t xml:space="preserve"> </w:t>
      </w:r>
      <w:proofErr w:type="spellStart"/>
      <w:r>
        <w:t>giám</w:t>
      </w:r>
      <w:proofErr w:type="spellEnd"/>
      <w:r>
        <w:t xml:space="preserve"> </w:t>
      </w:r>
      <w:proofErr w:type="spellStart"/>
      <w:r>
        <w:t>sát</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19CA5A00"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công</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02EB74B1" w14:textId="77777777" w:rsidR="00856303" w:rsidRDefault="00880ACC" w:rsidP="00BB1079">
      <w:pPr>
        <w:pStyle w:val="ListNumber"/>
        <w:spacing w:after="0" w:line="288" w:lineRule="auto"/>
        <w:jc w:val="both"/>
      </w:pPr>
      <w:proofErr w:type="spellStart"/>
      <w:r>
        <w:t>Ứng</w:t>
      </w:r>
      <w:proofErr w:type="spellEnd"/>
      <w:r>
        <w:t xml:space="preserve"> </w:t>
      </w:r>
      <w:proofErr w:type="spellStart"/>
      <w:r>
        <w:t>dụng</w:t>
      </w:r>
      <w:proofErr w:type="spellEnd"/>
      <w:r>
        <w:t xml:space="preserve"> </w:t>
      </w:r>
      <w:proofErr w:type="spellStart"/>
      <w:r>
        <w:t>trí</w:t>
      </w:r>
      <w:proofErr w:type="spellEnd"/>
      <w:r>
        <w:t xml:space="preserve"> </w:t>
      </w:r>
      <w:proofErr w:type="spellStart"/>
      <w:r>
        <w:t>tuệ</w:t>
      </w:r>
      <w:proofErr w:type="spellEnd"/>
      <w:r>
        <w:t xml:space="preserve"> </w:t>
      </w:r>
      <w:proofErr w:type="spellStart"/>
      <w:r>
        <w:t>nhân</w:t>
      </w:r>
      <w:proofErr w:type="spellEnd"/>
      <w:r>
        <w:t xml:space="preserve"> </w:t>
      </w:r>
      <w:proofErr w:type="spellStart"/>
      <w:r>
        <w:t>tạo</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giám</w:t>
      </w:r>
      <w:proofErr w:type="spellEnd"/>
      <w:r>
        <w:t xml:space="preserve"> </w:t>
      </w:r>
      <w:proofErr w:type="spellStart"/>
      <w:r>
        <w:t>sát</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1DE850BE"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hợp</w:t>
      </w:r>
      <w:proofErr w:type="spellEnd"/>
      <w:r>
        <w:t xml:space="preserve"> </w:t>
      </w:r>
      <w:proofErr w:type="spellStart"/>
      <w:r>
        <w:t>tác</w:t>
      </w:r>
      <w:proofErr w:type="spellEnd"/>
      <w:r>
        <w:t xml:space="preserve"> </w:t>
      </w:r>
      <w:proofErr w:type="spellStart"/>
      <w:r>
        <w:t>công</w:t>
      </w:r>
      <w:proofErr w:type="spellEnd"/>
      <w:r>
        <w:t xml:space="preserve"> – </w:t>
      </w:r>
      <w:proofErr w:type="spellStart"/>
      <w:r>
        <w:t>tư</w:t>
      </w:r>
      <w:proofErr w:type="spellEnd"/>
      <w:r>
        <w:t xml:space="preserve"> </w:t>
      </w:r>
      <w:proofErr w:type="spellStart"/>
      <w:r>
        <w:t>trong</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hạ</w:t>
      </w:r>
      <w:proofErr w:type="spellEnd"/>
      <w:r>
        <w:t xml:space="preserve"> </w:t>
      </w:r>
      <w:proofErr w:type="spellStart"/>
      <w:r>
        <w:t>tầng</w:t>
      </w:r>
      <w:proofErr w:type="spellEnd"/>
      <w:r>
        <w:t xml:space="preserve"> </w:t>
      </w:r>
      <w:proofErr w:type="spellStart"/>
      <w:r>
        <w:t>đất</w:t>
      </w:r>
      <w:proofErr w:type="spellEnd"/>
      <w:r>
        <w:t xml:space="preserve"> </w:t>
      </w:r>
      <w:proofErr w:type="spellStart"/>
      <w:r>
        <w:t>đai</w:t>
      </w:r>
      <w:proofErr w:type="spellEnd"/>
      <w:r>
        <w:t>.</w:t>
      </w:r>
    </w:p>
    <w:p w14:paraId="746E4378" w14:textId="77777777" w:rsidR="00856303" w:rsidRDefault="00880AC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giám</w:t>
      </w:r>
      <w:proofErr w:type="spellEnd"/>
      <w:r>
        <w:t xml:space="preserve"> </w:t>
      </w:r>
      <w:proofErr w:type="spellStart"/>
      <w:r>
        <w:t>sát</w:t>
      </w:r>
      <w:proofErr w:type="spellEnd"/>
      <w:r>
        <w:t xml:space="preserve"> </w:t>
      </w:r>
      <w:proofErr w:type="spellStart"/>
      <w:r>
        <w:t>của</w:t>
      </w:r>
      <w:proofErr w:type="spellEnd"/>
      <w:r>
        <w:t xml:space="preserve"> </w:t>
      </w:r>
      <w:proofErr w:type="spellStart"/>
      <w:r>
        <w:t>cộng</w:t>
      </w:r>
      <w:proofErr w:type="spellEnd"/>
      <w:r>
        <w:t xml:space="preserve"> </w:t>
      </w:r>
      <w:proofErr w:type="spellStart"/>
      <w:r>
        <w:t>đồng</w:t>
      </w:r>
      <w:proofErr w:type="spellEnd"/>
      <w:r>
        <w:t xml:space="preserve"> </w:t>
      </w:r>
      <w:proofErr w:type="spellStart"/>
      <w:r>
        <w:t>trong</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đai</w:t>
      </w:r>
      <w:proofErr w:type="spellEnd"/>
      <w:r>
        <w:t>.</w:t>
      </w:r>
    </w:p>
    <w:p w14:paraId="451F3726" w14:textId="77777777" w:rsidR="00856303" w:rsidRDefault="00880AC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cải</w:t>
      </w:r>
      <w:proofErr w:type="spellEnd"/>
      <w:r>
        <w:t xml:space="preserve"> </w:t>
      </w:r>
      <w:proofErr w:type="spellStart"/>
      <w:r>
        <w:t>cách</w:t>
      </w:r>
      <w:proofErr w:type="spellEnd"/>
      <w:r>
        <w:t xml:space="preserve"> </w:t>
      </w:r>
      <w:proofErr w:type="spellStart"/>
      <w:r>
        <w:t>thủ</w:t>
      </w:r>
      <w:proofErr w:type="spellEnd"/>
      <w:r>
        <w:t xml:space="preserve"> </w:t>
      </w:r>
      <w:proofErr w:type="spellStart"/>
      <w:r>
        <w:t>tục</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đất</w:t>
      </w:r>
      <w:proofErr w:type="spellEnd"/>
      <w:r>
        <w:t xml:space="preserve"> </w:t>
      </w:r>
      <w:proofErr w:type="spellStart"/>
      <w:r>
        <w:t>đai</w:t>
      </w:r>
      <w:proofErr w:type="spellEnd"/>
      <w:r>
        <w:t>.</w:t>
      </w:r>
    </w:p>
    <w:p w14:paraId="59937DA7" w14:textId="77777777" w:rsidR="006E1278" w:rsidRDefault="00880ACC" w:rsidP="00BB1079">
      <w:pPr>
        <w:pStyle w:val="ListNumber"/>
        <w:spacing w:after="0" w:line="288" w:lineRule="auto"/>
        <w:jc w:val="both"/>
      </w:pPr>
      <w:proofErr w:type="spellStart"/>
      <w:r>
        <w:t>Đổi</w:t>
      </w:r>
      <w:proofErr w:type="spellEnd"/>
      <w:r>
        <w:t xml:space="preserve"> </w:t>
      </w:r>
      <w:proofErr w:type="spellStart"/>
      <w:r>
        <w:t>mới</w:t>
      </w:r>
      <w:proofErr w:type="spellEnd"/>
      <w:r>
        <w:t xml:space="preserve"> </w:t>
      </w:r>
      <w:proofErr w:type="spellStart"/>
      <w:r>
        <w:t>mô</w:t>
      </w:r>
      <w:proofErr w:type="spellEnd"/>
      <w:r>
        <w:t xml:space="preserve"> </w:t>
      </w:r>
      <w:proofErr w:type="spellStart"/>
      <w:r>
        <w:t>hình</w:t>
      </w:r>
      <w:proofErr w:type="spellEnd"/>
      <w:r>
        <w:t xml:space="preserve"> </w:t>
      </w:r>
      <w:proofErr w:type="spellStart"/>
      <w:r>
        <w:t>cơ</w:t>
      </w:r>
      <w:proofErr w:type="spellEnd"/>
      <w:r>
        <w:t xml:space="preserve"> </w:t>
      </w:r>
      <w:proofErr w:type="spellStart"/>
      <w:r>
        <w:t>quan</w:t>
      </w:r>
      <w:proofErr w:type="spellEnd"/>
      <w:r>
        <w:t xml:space="preserve"> </w:t>
      </w:r>
      <w:proofErr w:type="spellStart"/>
      <w:r>
        <w:t>đăng</w:t>
      </w:r>
      <w:proofErr w:type="spellEnd"/>
      <w:r>
        <w:t xml:space="preserve"> </w:t>
      </w:r>
      <w:proofErr w:type="spellStart"/>
      <w:r>
        <w:t>ký</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trong</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số</w:t>
      </w:r>
      <w:proofErr w:type="spellEnd"/>
      <w:r>
        <w:t>.</w:t>
      </w:r>
    </w:p>
    <w:p w14:paraId="0A484923" w14:textId="77777777" w:rsidR="006E1278" w:rsidRDefault="00E332BC" w:rsidP="00BB1079">
      <w:pPr>
        <w:pStyle w:val="ListNumber"/>
        <w:spacing w:after="0" w:line="288" w:lineRule="auto"/>
        <w:jc w:val="both"/>
      </w:pPr>
      <w:proofErr w:type="spellStart"/>
      <w:r>
        <w:t>Cơ</w:t>
      </w:r>
      <w:proofErr w:type="spellEnd"/>
      <w:r>
        <w:t xml:space="preserve"> </w:t>
      </w:r>
      <w:proofErr w:type="spellStart"/>
      <w:r>
        <w:t>sở</w:t>
      </w:r>
      <w:proofErr w:type="spellEnd"/>
      <w:r>
        <w:t xml:space="preserve"> </w:t>
      </w:r>
      <w:proofErr w:type="spellStart"/>
      <w:r>
        <w:t>lý</w:t>
      </w:r>
      <w:proofErr w:type="spellEnd"/>
      <w:r>
        <w:t xml:space="preserve"> </w:t>
      </w:r>
      <w:proofErr w:type="spellStart"/>
      <w:r>
        <w:t>luận</w:t>
      </w:r>
      <w:proofErr w:type="spellEnd"/>
      <w:r>
        <w:t xml:space="preserve"> </w:t>
      </w:r>
      <w:proofErr w:type="spellStart"/>
      <w:r>
        <w:t>về</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trong</w:t>
      </w:r>
      <w:proofErr w:type="spellEnd"/>
      <w:r>
        <w:t xml:space="preserve"> </w:t>
      </w:r>
      <w:proofErr w:type="spellStart"/>
      <w:r>
        <w:t>nền</w:t>
      </w:r>
      <w:proofErr w:type="spellEnd"/>
      <w:r>
        <w:t xml:space="preserve"> </w:t>
      </w:r>
      <w:proofErr w:type="spellStart"/>
      <w:r>
        <w:t>kinh</w:t>
      </w:r>
      <w:proofErr w:type="spellEnd"/>
      <w:r>
        <w:t xml:space="preserve"> </w:t>
      </w:r>
      <w:proofErr w:type="spellStart"/>
      <w:r>
        <w:t>tế</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định</w:t>
      </w:r>
      <w:proofErr w:type="spellEnd"/>
      <w:r>
        <w:t xml:space="preserve"> </w:t>
      </w:r>
      <w:proofErr w:type="spellStart"/>
      <w:r>
        <w:t>hướng</w:t>
      </w:r>
      <w:proofErr w:type="spellEnd"/>
      <w:r>
        <w:t xml:space="preserve"> XHCN.</w:t>
      </w:r>
    </w:p>
    <w:p w14:paraId="122A728C" w14:textId="77777777" w:rsidR="006E1278" w:rsidRDefault="00E332BC" w:rsidP="00BB1079">
      <w:pPr>
        <w:pStyle w:val="ListNumber"/>
        <w:spacing w:after="0" w:line="288" w:lineRule="auto"/>
        <w:jc w:val="both"/>
      </w:pPr>
      <w:proofErr w:type="spellStart"/>
      <w:r>
        <w:t>Mối</w:t>
      </w:r>
      <w:proofErr w:type="spellEnd"/>
      <w:r>
        <w:t xml:space="preserve"> </w:t>
      </w:r>
      <w:proofErr w:type="spellStart"/>
      <w:r>
        <w:t>quan</w:t>
      </w:r>
      <w:proofErr w:type="spellEnd"/>
      <w:r>
        <w:t xml:space="preserve"> </w:t>
      </w:r>
      <w:proofErr w:type="spellStart"/>
      <w:r>
        <w:t>hệ</w:t>
      </w:r>
      <w:proofErr w:type="spellEnd"/>
      <w:r>
        <w:t xml:space="preserve"> </w:t>
      </w:r>
      <w:proofErr w:type="spellStart"/>
      <w:r>
        <w:t>giữa</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đất</w:t>
      </w:r>
      <w:proofErr w:type="spellEnd"/>
      <w:r>
        <w:t xml:space="preserve"> </w:t>
      </w:r>
      <w:proofErr w:type="spellStart"/>
      <w:r>
        <w:t>đai</w:t>
      </w:r>
      <w:proofErr w:type="spellEnd"/>
      <w:r>
        <w:t xml:space="preserve"> </w:t>
      </w:r>
      <w:proofErr w:type="spellStart"/>
      <w:r>
        <w:t>và</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01792C7F"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hàng</w:t>
      </w:r>
      <w:proofErr w:type="spellEnd"/>
      <w:r>
        <w:t xml:space="preserve"> </w:t>
      </w:r>
      <w:proofErr w:type="spellStart"/>
      <w:r>
        <w:t>hóa</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và</w:t>
      </w:r>
      <w:proofErr w:type="spellEnd"/>
      <w:r>
        <w:t xml:space="preserve"> </w:t>
      </w:r>
      <w:proofErr w:type="spellStart"/>
      <w:r>
        <w:t>đặc</w:t>
      </w:r>
      <w:proofErr w:type="spellEnd"/>
      <w:r>
        <w:t xml:space="preserve"> </w:t>
      </w:r>
      <w:proofErr w:type="spellStart"/>
      <w:r>
        <w:t>điểm</w:t>
      </w:r>
      <w:proofErr w:type="spellEnd"/>
      <w:r>
        <w:t xml:space="preserve"> </w:t>
      </w:r>
      <w:proofErr w:type="spellStart"/>
      <w:r>
        <w:t>pháp</w:t>
      </w:r>
      <w:proofErr w:type="spellEnd"/>
      <w:r>
        <w:t xml:space="preserve"> </w:t>
      </w:r>
      <w:proofErr w:type="spellStart"/>
      <w:r>
        <w:t>lý</w:t>
      </w:r>
      <w:proofErr w:type="spellEnd"/>
      <w:r>
        <w:t xml:space="preserve"> </w:t>
      </w:r>
      <w:proofErr w:type="spellStart"/>
      <w:r>
        <w:t>của</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trong</w:t>
      </w:r>
      <w:proofErr w:type="spellEnd"/>
      <w:r>
        <w:t xml:space="preserve"> </w:t>
      </w:r>
      <w:proofErr w:type="spellStart"/>
      <w:r>
        <w:t>lưu</w:t>
      </w:r>
      <w:proofErr w:type="spellEnd"/>
      <w:r>
        <w:t xml:space="preserve"> </w:t>
      </w:r>
      <w:proofErr w:type="spellStart"/>
      <w:r>
        <w:t>thông</w:t>
      </w:r>
      <w:proofErr w:type="spellEnd"/>
      <w:r>
        <w:t>.</w:t>
      </w:r>
    </w:p>
    <w:p w14:paraId="20ACAA21" w14:textId="77777777" w:rsidR="006E1278" w:rsidRDefault="00E332BC" w:rsidP="00BB1079">
      <w:pPr>
        <w:pStyle w:val="ListNumber"/>
        <w:spacing w:after="0" w:line="288" w:lineRule="auto"/>
        <w:jc w:val="both"/>
      </w:pPr>
      <w:r>
        <w:t xml:space="preserve">Nguyên </w:t>
      </w:r>
      <w:proofErr w:type="spellStart"/>
      <w:r>
        <w:t>tắc</w:t>
      </w:r>
      <w:proofErr w:type="spellEnd"/>
      <w:r>
        <w:t xml:space="preserve"> </w:t>
      </w:r>
      <w:proofErr w:type="spellStart"/>
      <w:r>
        <w:t>quản</w:t>
      </w:r>
      <w:proofErr w:type="spellEnd"/>
      <w:r>
        <w:t xml:space="preserve"> </w:t>
      </w:r>
      <w:proofErr w:type="spellStart"/>
      <w:r>
        <w:t>lý</w:t>
      </w:r>
      <w:proofErr w:type="spellEnd"/>
      <w:r>
        <w:t xml:space="preserve"> </w:t>
      </w:r>
      <w:proofErr w:type="spellStart"/>
      <w:r>
        <w:t>nhà</w:t>
      </w:r>
      <w:proofErr w:type="spellEnd"/>
      <w:r>
        <w:t xml:space="preserve"> </w:t>
      </w:r>
      <w:proofErr w:type="spellStart"/>
      <w:r>
        <w:t>nước</w:t>
      </w:r>
      <w:proofErr w:type="spellEnd"/>
      <w:r>
        <w:t xml:space="preserve"> </w:t>
      </w:r>
      <w:proofErr w:type="spellStart"/>
      <w:r>
        <w:t>đối</w:t>
      </w:r>
      <w:proofErr w:type="spellEnd"/>
      <w:r>
        <w:t xml:space="preserve"> </w:t>
      </w:r>
      <w:proofErr w:type="spellStart"/>
      <w:r>
        <w:t>với</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1B076AFD" w14:textId="77777777" w:rsidR="006E1278" w:rsidRDefault="00E332BC" w:rsidP="00BB1079">
      <w:pPr>
        <w:pStyle w:val="ListNumber"/>
        <w:spacing w:after="0" w:line="288" w:lineRule="auto"/>
        <w:jc w:val="both"/>
      </w:pPr>
      <w:proofErr w:type="spellStart"/>
      <w:r>
        <w:t>Chính</w:t>
      </w:r>
      <w:proofErr w:type="spellEnd"/>
      <w:r>
        <w:t xml:space="preserve"> </w:t>
      </w:r>
      <w:proofErr w:type="spellStart"/>
      <w:r>
        <w:t>sách</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về</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minh</w:t>
      </w:r>
      <w:proofErr w:type="spellEnd"/>
      <w:r>
        <w:t xml:space="preserve"> </w:t>
      </w:r>
      <w:proofErr w:type="spellStart"/>
      <w:r>
        <w:t>bạch</w:t>
      </w:r>
      <w:proofErr w:type="spellEnd"/>
      <w:r>
        <w:t xml:space="preserve">, </w:t>
      </w:r>
      <w:proofErr w:type="spellStart"/>
      <w:r>
        <w:t>bền</w:t>
      </w:r>
      <w:proofErr w:type="spellEnd"/>
      <w:r>
        <w:t xml:space="preserve"> </w:t>
      </w:r>
      <w:proofErr w:type="spellStart"/>
      <w:r>
        <w:t>vững</w:t>
      </w:r>
      <w:proofErr w:type="spellEnd"/>
      <w:r>
        <w:t xml:space="preserve"> </w:t>
      </w:r>
      <w:proofErr w:type="spellStart"/>
      <w:r>
        <w:t>tại</w:t>
      </w:r>
      <w:proofErr w:type="spellEnd"/>
      <w:r>
        <w:t xml:space="preserve"> Việt Nam.</w:t>
      </w:r>
    </w:p>
    <w:p w14:paraId="06A03754" w14:textId="77777777" w:rsidR="006E1278" w:rsidRDefault="00E332BC" w:rsidP="00BB1079">
      <w:pPr>
        <w:pStyle w:val="ListNumber"/>
        <w:spacing w:after="0" w:line="288" w:lineRule="auto"/>
        <w:jc w:val="both"/>
      </w:pPr>
      <w:r>
        <w:lastRenderedPageBreak/>
        <w:t xml:space="preserve">Pháp </w:t>
      </w:r>
      <w:proofErr w:type="spellStart"/>
      <w:r>
        <w:t>luật</w:t>
      </w:r>
      <w:proofErr w:type="spellEnd"/>
      <w:r>
        <w:t xml:space="preserve"> </w:t>
      </w:r>
      <w:proofErr w:type="spellStart"/>
      <w:r>
        <w:t>về</w:t>
      </w:r>
      <w:proofErr w:type="spellEnd"/>
      <w:r>
        <w:t xml:space="preserve"> </w:t>
      </w:r>
      <w:proofErr w:type="spellStart"/>
      <w:r>
        <w:t>điều</w:t>
      </w:r>
      <w:proofErr w:type="spellEnd"/>
      <w:r>
        <w:t xml:space="preserve"> </w:t>
      </w:r>
      <w:proofErr w:type="spellStart"/>
      <w:r>
        <w:t>kiện</w:t>
      </w:r>
      <w:proofErr w:type="spellEnd"/>
      <w:r>
        <w:t xml:space="preserve"> </w:t>
      </w:r>
      <w:proofErr w:type="spellStart"/>
      <w:r>
        <w:t>trở</w:t>
      </w:r>
      <w:proofErr w:type="spellEnd"/>
      <w:r>
        <w:t xml:space="preserve"> </w:t>
      </w:r>
      <w:proofErr w:type="spellStart"/>
      <w:r>
        <w:t>thành</w:t>
      </w:r>
      <w:proofErr w:type="spellEnd"/>
      <w:r>
        <w:t xml:space="preserve"> </w:t>
      </w:r>
      <w:proofErr w:type="spellStart"/>
      <w:r>
        <w:t>chủ</w:t>
      </w:r>
      <w:proofErr w:type="spellEnd"/>
      <w:r>
        <w:t xml:space="preserve"> </w:t>
      </w:r>
      <w:proofErr w:type="spellStart"/>
      <w:r>
        <w:t>thể</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theo</w:t>
      </w:r>
      <w:proofErr w:type="spellEnd"/>
      <w:r>
        <w:t xml:space="preserve"> </w:t>
      </w:r>
      <w:proofErr w:type="spellStart"/>
      <w:r>
        <w:t>Luật</w:t>
      </w:r>
      <w:proofErr w:type="spellEnd"/>
      <w:r>
        <w:t xml:space="preserve"> Kinh </w:t>
      </w:r>
      <w:proofErr w:type="spellStart"/>
      <w:r>
        <w:t>doanh</w:t>
      </w:r>
      <w:proofErr w:type="spellEnd"/>
      <w:r>
        <w:t xml:space="preserve"> BĐS 2023.</w:t>
      </w:r>
    </w:p>
    <w:p w14:paraId="4B775151" w14:textId="77777777" w:rsidR="006E1278" w:rsidRDefault="00E332BC" w:rsidP="00BB1079">
      <w:pPr>
        <w:pStyle w:val="ListNumber"/>
        <w:spacing w:after="0" w:line="288" w:lineRule="auto"/>
        <w:jc w:val="both"/>
      </w:pPr>
      <w:proofErr w:type="spellStart"/>
      <w:r>
        <w:t>Trách</w:t>
      </w:r>
      <w:proofErr w:type="spellEnd"/>
      <w:r>
        <w:t xml:space="preserve"> </w:t>
      </w:r>
      <w:proofErr w:type="spellStart"/>
      <w:r>
        <w:t>nhiệm</w:t>
      </w:r>
      <w:proofErr w:type="spellEnd"/>
      <w:r>
        <w:t xml:space="preserve"> </w:t>
      </w:r>
      <w:proofErr w:type="spellStart"/>
      <w:r>
        <w:t>pháp</w:t>
      </w:r>
      <w:proofErr w:type="spellEnd"/>
      <w:r>
        <w:t xml:space="preserve"> </w:t>
      </w:r>
      <w:proofErr w:type="spellStart"/>
      <w:r>
        <w:t>lý</w:t>
      </w:r>
      <w:proofErr w:type="spellEnd"/>
      <w:r>
        <w:t xml:space="preserve"> </w:t>
      </w:r>
      <w:proofErr w:type="spellStart"/>
      <w:r>
        <w:t>của</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trong</w:t>
      </w:r>
      <w:proofErr w:type="spellEnd"/>
      <w:r>
        <w:t xml:space="preserve"> </w:t>
      </w:r>
      <w:proofErr w:type="spellStart"/>
      <w:r>
        <w:t>bảo</w:t>
      </w:r>
      <w:proofErr w:type="spellEnd"/>
      <w:r>
        <w:t xml:space="preserve"> </w:t>
      </w:r>
      <w:proofErr w:type="spellStart"/>
      <w:r>
        <w:t>đảm</w:t>
      </w:r>
      <w:proofErr w:type="spellEnd"/>
      <w:r>
        <w:t xml:space="preserve"> </w:t>
      </w:r>
      <w:proofErr w:type="spellStart"/>
      <w:r>
        <w:t>quyền</w:t>
      </w:r>
      <w:proofErr w:type="spellEnd"/>
      <w:r>
        <w:t xml:space="preserve"> </w:t>
      </w:r>
      <w:proofErr w:type="spellStart"/>
      <w:r>
        <w:t>lợi</w:t>
      </w:r>
      <w:proofErr w:type="spellEnd"/>
      <w:r>
        <w:t xml:space="preserve"> </w:t>
      </w:r>
      <w:proofErr w:type="spellStart"/>
      <w:r>
        <w:t>khách</w:t>
      </w:r>
      <w:proofErr w:type="spellEnd"/>
      <w:r>
        <w:t xml:space="preserve"> </w:t>
      </w:r>
      <w:proofErr w:type="spellStart"/>
      <w:r>
        <w:t>hàng</w:t>
      </w:r>
      <w:proofErr w:type="spellEnd"/>
      <w:r>
        <w:t>.</w:t>
      </w:r>
    </w:p>
    <w:p w14:paraId="3B7770AC"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kinh</w:t>
      </w:r>
      <w:proofErr w:type="spellEnd"/>
      <w:r>
        <w:t xml:space="preserve"> </w:t>
      </w:r>
      <w:proofErr w:type="spellStart"/>
      <w:r>
        <w:t>doanh</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môi</w:t>
      </w:r>
      <w:proofErr w:type="spellEnd"/>
      <w:r>
        <w:t xml:space="preserve"> </w:t>
      </w:r>
      <w:proofErr w:type="spellStart"/>
      <w:r>
        <w:t>giới</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702A495A"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quản</w:t>
      </w:r>
      <w:proofErr w:type="spellEnd"/>
      <w:r>
        <w:t xml:space="preserve"> </w:t>
      </w:r>
      <w:proofErr w:type="spellStart"/>
      <w:r>
        <w:t>lý</w:t>
      </w:r>
      <w:proofErr w:type="spellEnd"/>
      <w:r>
        <w:t xml:space="preserve"> </w:t>
      </w:r>
      <w:proofErr w:type="spellStart"/>
      <w:r>
        <w:t>và</w:t>
      </w:r>
      <w:proofErr w:type="spellEnd"/>
      <w:r>
        <w:t xml:space="preserve"> </w:t>
      </w:r>
      <w:proofErr w:type="spellStart"/>
      <w:r>
        <w:t>vận</w:t>
      </w:r>
      <w:proofErr w:type="spellEnd"/>
      <w:r>
        <w:t xml:space="preserve"> </w:t>
      </w:r>
      <w:proofErr w:type="spellStart"/>
      <w:r>
        <w:t>hành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214CFDDB" w14:textId="77777777" w:rsidR="006E1278" w:rsidRDefault="00E332B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kiểm</w:t>
      </w:r>
      <w:proofErr w:type="spellEnd"/>
      <w:r>
        <w:t xml:space="preserve"> </w:t>
      </w:r>
      <w:proofErr w:type="spellStart"/>
      <w:r>
        <w:t>soát</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của</w:t>
      </w:r>
      <w:proofErr w:type="spellEnd"/>
      <w:r>
        <w:t xml:space="preserve"> </w:t>
      </w:r>
      <w:proofErr w:type="spellStart"/>
      <w:r>
        <w:t>sàn</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theo</w:t>
      </w:r>
      <w:proofErr w:type="spellEnd"/>
      <w:r>
        <w:t xml:space="preserve"> </w:t>
      </w:r>
      <w:proofErr w:type="spellStart"/>
      <w:r>
        <w:t>quy</w:t>
      </w:r>
      <w:proofErr w:type="spellEnd"/>
      <w:r>
        <w:t xml:space="preserve"> </w:t>
      </w:r>
      <w:proofErr w:type="spellStart"/>
      <w:r>
        <w:t>định</w:t>
      </w:r>
      <w:proofErr w:type="spellEnd"/>
      <w:r w:rsidR="006E1278" w:rsidRPr="006E1278">
        <w:rPr>
          <w:lang w:val="vi-VN"/>
        </w:rPr>
        <w:t xml:space="preserve"> Luật Kinh doanh Bất động sản năm 2023</w:t>
      </w:r>
      <w:r>
        <w:t>.</w:t>
      </w:r>
    </w:p>
    <w:p w14:paraId="21B36D4A"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lựa</w:t>
      </w:r>
      <w:proofErr w:type="spellEnd"/>
      <w:r>
        <w:t xml:space="preserve"> </w:t>
      </w:r>
      <w:proofErr w:type="spellStart"/>
      <w:r>
        <w:t>chọn</w:t>
      </w:r>
      <w:proofErr w:type="spellEnd"/>
      <w:r>
        <w:t xml:space="preserve"> </w:t>
      </w:r>
      <w:proofErr w:type="spellStart"/>
      <w:r>
        <w:t>nhà</w:t>
      </w:r>
      <w:proofErr w:type="spellEnd"/>
      <w:r>
        <w:t xml:space="preserve"> </w:t>
      </w:r>
      <w:proofErr w:type="spellStart"/>
      <w:r>
        <w:t>đầu</w:t>
      </w:r>
      <w:proofErr w:type="spellEnd"/>
      <w:r>
        <w:t xml:space="preserve"> </w:t>
      </w:r>
      <w:proofErr w:type="spellStart"/>
      <w:r>
        <w:t>tư</w:t>
      </w:r>
      <w:proofErr w:type="spellEnd"/>
      <w:r>
        <w:t xml:space="preserve"> </w:t>
      </w:r>
      <w:proofErr w:type="spellStart"/>
      <w:r>
        <w:t>dự</w:t>
      </w:r>
      <w:proofErr w:type="spellEnd"/>
      <w:r>
        <w:t xml:space="preserve"> </w:t>
      </w:r>
      <w:proofErr w:type="spellStart"/>
      <w:r>
        <w:t>án</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có</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w:t>
      </w:r>
    </w:p>
    <w:p w14:paraId="7B74623B" w14:textId="77777777" w:rsidR="006E1278" w:rsidRDefault="006E1278" w:rsidP="00BB1079">
      <w:pPr>
        <w:pStyle w:val="ListNumber"/>
        <w:spacing w:after="0" w:line="288" w:lineRule="auto"/>
        <w:jc w:val="both"/>
      </w:pPr>
      <w:r>
        <w:t>Pháp</w:t>
      </w:r>
      <w:r w:rsidRPr="006E1278">
        <w:rPr>
          <w:lang w:val="vi-VN"/>
        </w:rPr>
        <w:t xml:space="preserve"> luật </w:t>
      </w:r>
      <w:proofErr w:type="spellStart"/>
      <w:r w:rsidR="00E332BC">
        <w:t>về</w:t>
      </w:r>
      <w:proofErr w:type="spellEnd"/>
      <w:r w:rsidR="00E332BC">
        <w:t xml:space="preserve"> </w:t>
      </w:r>
      <w:proofErr w:type="spellStart"/>
      <w:r w:rsidR="00E332BC">
        <w:t>chuyển</w:t>
      </w:r>
      <w:proofErr w:type="spellEnd"/>
      <w:r w:rsidR="00E332BC">
        <w:t xml:space="preserve"> </w:t>
      </w:r>
      <w:proofErr w:type="spellStart"/>
      <w:r w:rsidR="00E332BC">
        <w:t>nhượng</w:t>
      </w:r>
      <w:proofErr w:type="spellEnd"/>
      <w:r w:rsidR="00E332BC">
        <w:t xml:space="preserve"> </w:t>
      </w:r>
      <w:proofErr w:type="spellStart"/>
      <w:r w:rsidR="00E332BC">
        <w:t>toàn</w:t>
      </w:r>
      <w:proofErr w:type="spellEnd"/>
      <w:r w:rsidR="00E332BC">
        <w:t xml:space="preserve"> </w:t>
      </w:r>
      <w:proofErr w:type="spellStart"/>
      <w:r w:rsidR="00E332BC">
        <w:t>bộ</w:t>
      </w:r>
      <w:proofErr w:type="spellEnd"/>
      <w:r w:rsidR="00E332BC">
        <w:t xml:space="preserve"> </w:t>
      </w:r>
      <w:proofErr w:type="spellStart"/>
      <w:r w:rsidR="00E332BC">
        <w:t>hoặc</w:t>
      </w:r>
      <w:proofErr w:type="spellEnd"/>
      <w:r w:rsidR="00E332BC">
        <w:t xml:space="preserve"> </w:t>
      </w:r>
      <w:proofErr w:type="spellStart"/>
      <w:r w:rsidR="00E332BC">
        <w:t>một</w:t>
      </w:r>
      <w:proofErr w:type="spellEnd"/>
      <w:r w:rsidR="00E332BC">
        <w:t xml:space="preserve"> </w:t>
      </w:r>
      <w:proofErr w:type="spellStart"/>
      <w:r w:rsidR="00E332BC">
        <w:t>phần</w:t>
      </w:r>
      <w:proofErr w:type="spellEnd"/>
      <w:r w:rsidR="00E332BC">
        <w:t xml:space="preserve"> </w:t>
      </w:r>
      <w:proofErr w:type="spellStart"/>
      <w:r w:rsidR="00E332BC">
        <w:t>dự</w:t>
      </w:r>
      <w:proofErr w:type="spellEnd"/>
      <w:r w:rsidR="00E332BC">
        <w:t xml:space="preserve"> </w:t>
      </w:r>
      <w:proofErr w:type="spellStart"/>
      <w:r w:rsidR="00E332BC">
        <w:t>án</w:t>
      </w:r>
      <w:proofErr w:type="spellEnd"/>
      <w:r w:rsidR="00E332BC">
        <w:t xml:space="preserve"> </w:t>
      </w:r>
      <w:proofErr w:type="spellStart"/>
      <w:r w:rsidR="00E332BC">
        <w:t>bất</w:t>
      </w:r>
      <w:proofErr w:type="spellEnd"/>
      <w:r w:rsidR="00E332BC">
        <w:t xml:space="preserve"> </w:t>
      </w:r>
      <w:proofErr w:type="spellStart"/>
      <w:r w:rsidR="00E332BC">
        <w:t>động</w:t>
      </w:r>
      <w:proofErr w:type="spellEnd"/>
      <w:r w:rsidR="00E332BC">
        <w:t xml:space="preserve"> </w:t>
      </w:r>
      <w:proofErr w:type="spellStart"/>
      <w:r w:rsidR="00E332BC">
        <w:t>sản</w:t>
      </w:r>
      <w:proofErr w:type="spellEnd"/>
      <w:r w:rsidR="00E332BC">
        <w:t>.</w:t>
      </w:r>
    </w:p>
    <w:p w14:paraId="3AE97409"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huy</w:t>
      </w:r>
      <w:proofErr w:type="spellEnd"/>
      <w:r>
        <w:t xml:space="preserve"> </w:t>
      </w:r>
      <w:proofErr w:type="spellStart"/>
      <w:r>
        <w:t>động</w:t>
      </w:r>
      <w:proofErr w:type="spellEnd"/>
      <w:r>
        <w:t xml:space="preserve"> </w:t>
      </w:r>
      <w:proofErr w:type="spellStart"/>
      <w:r>
        <w:t>vốn</w:t>
      </w:r>
      <w:proofErr w:type="spellEnd"/>
      <w:r>
        <w:t xml:space="preserve"> </w:t>
      </w:r>
      <w:proofErr w:type="spellStart"/>
      <w:r>
        <w:t>trong</w:t>
      </w:r>
      <w:proofErr w:type="spellEnd"/>
      <w:r>
        <w:t xml:space="preserve"> </w:t>
      </w:r>
      <w:proofErr w:type="spellStart"/>
      <w:r>
        <w:t>dự</w:t>
      </w:r>
      <w:proofErr w:type="spellEnd"/>
      <w:r>
        <w:t xml:space="preserve"> </w:t>
      </w:r>
      <w:proofErr w:type="spellStart"/>
      <w:r>
        <w:t>án</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 </w:t>
      </w:r>
      <w:proofErr w:type="spellStart"/>
      <w:r>
        <w:t>thực</w:t>
      </w:r>
      <w:proofErr w:type="spellEnd"/>
      <w:r>
        <w:t xml:space="preserve"> </w:t>
      </w:r>
      <w:proofErr w:type="spellStart"/>
      <w:r>
        <w:t>tiễn</w:t>
      </w:r>
      <w:proofErr w:type="spellEnd"/>
      <w:r>
        <w:t xml:space="preserve"> </w:t>
      </w:r>
      <w:proofErr w:type="spellStart"/>
      <w:r>
        <w:t>và</w:t>
      </w:r>
      <w:proofErr w:type="spellEnd"/>
      <w:r>
        <w:t xml:space="preserve"> </w:t>
      </w:r>
      <w:proofErr w:type="spellStart"/>
      <w:r>
        <w:t>kiến</w:t>
      </w:r>
      <w:proofErr w:type="spellEnd"/>
      <w:r>
        <w:t xml:space="preserve"> </w:t>
      </w:r>
      <w:proofErr w:type="spellStart"/>
      <w:r>
        <w:t>nghị</w:t>
      </w:r>
      <w:proofErr w:type="spellEnd"/>
      <w:r>
        <w:t xml:space="preserve"> </w:t>
      </w:r>
      <w:proofErr w:type="spellStart"/>
      <w:r>
        <w:t>hoàn</w:t>
      </w:r>
      <w:proofErr w:type="spellEnd"/>
      <w:r>
        <w:t xml:space="preserve"> </w:t>
      </w:r>
      <w:proofErr w:type="spellStart"/>
      <w:r>
        <w:t>thiện</w:t>
      </w:r>
      <w:proofErr w:type="spellEnd"/>
      <w:r>
        <w:t>.</w:t>
      </w:r>
    </w:p>
    <w:p w14:paraId="291547D3"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mua</w:t>
      </w:r>
      <w:proofErr w:type="spellEnd"/>
      <w:r>
        <w:t xml:space="preserve"> </w:t>
      </w:r>
      <w:proofErr w:type="spellStart"/>
      <w:r>
        <w:t>bán</w:t>
      </w:r>
      <w:proofErr w:type="spellEnd"/>
      <w:r>
        <w:t xml:space="preserve"> </w:t>
      </w:r>
      <w:proofErr w:type="spellStart"/>
      <w:r>
        <w:t>nhà</w:t>
      </w:r>
      <w:proofErr w:type="spellEnd"/>
      <w:r>
        <w:t xml:space="preserve"> ở </w:t>
      </w:r>
      <w:proofErr w:type="spellStart"/>
      <w:r>
        <w:t>hình</w:t>
      </w:r>
      <w:proofErr w:type="spellEnd"/>
      <w:r>
        <w:t xml:space="preserve"> </w:t>
      </w:r>
      <w:proofErr w:type="spellStart"/>
      <w:r>
        <w:t>thành</w:t>
      </w:r>
      <w:proofErr w:type="spellEnd"/>
      <w:r>
        <w:t xml:space="preserve"> </w:t>
      </w:r>
      <w:proofErr w:type="spellStart"/>
      <w:r>
        <w:t>trong</w:t>
      </w:r>
      <w:proofErr w:type="spellEnd"/>
      <w:r>
        <w:t xml:space="preserve"> </w:t>
      </w:r>
      <w:proofErr w:type="spellStart"/>
      <w:r>
        <w:t>tương</w:t>
      </w:r>
      <w:proofErr w:type="spellEnd"/>
      <w:r>
        <w:t xml:space="preserve"> lai.</w:t>
      </w:r>
    </w:p>
    <w:p w14:paraId="3071393A"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thuê</w:t>
      </w:r>
      <w:proofErr w:type="spellEnd"/>
      <w:r>
        <w:t xml:space="preserve">, </w:t>
      </w:r>
      <w:proofErr w:type="spellStart"/>
      <w:r>
        <w:t>thuê</w:t>
      </w:r>
      <w:proofErr w:type="spellEnd"/>
      <w:r>
        <w:t xml:space="preserve"> </w:t>
      </w:r>
      <w:proofErr w:type="spellStart"/>
      <w:r>
        <w:t>mua</w:t>
      </w:r>
      <w:proofErr w:type="spellEnd"/>
      <w:r>
        <w:t xml:space="preserve"> </w:t>
      </w:r>
      <w:proofErr w:type="spellStart"/>
      <w:r>
        <w:t>nhà</w:t>
      </w:r>
      <w:proofErr w:type="spellEnd"/>
      <w:r>
        <w:t xml:space="preserve"> ở </w:t>
      </w:r>
      <w:proofErr w:type="spellStart"/>
      <w:r>
        <w:t>trong</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02AD3C2B"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dự</w:t>
      </w:r>
      <w:proofErr w:type="spellEnd"/>
      <w:r>
        <w:t xml:space="preserve"> </w:t>
      </w:r>
      <w:proofErr w:type="spellStart"/>
      <w:r>
        <w:t>án</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4AE9E5C8" w14:textId="77777777" w:rsidR="006E1278" w:rsidRDefault="00E332BC" w:rsidP="00BB1079">
      <w:pPr>
        <w:pStyle w:val="ListNumber"/>
        <w:spacing w:after="0" w:line="288" w:lineRule="auto"/>
        <w:jc w:val="both"/>
      </w:pPr>
      <w:proofErr w:type="spellStart"/>
      <w:r>
        <w:t>Trách</w:t>
      </w:r>
      <w:proofErr w:type="spellEnd"/>
      <w:r>
        <w:t xml:space="preserve"> </w:t>
      </w:r>
      <w:proofErr w:type="spellStart"/>
      <w:r>
        <w:t>nhiệm</w:t>
      </w:r>
      <w:proofErr w:type="spellEnd"/>
      <w:r>
        <w:t xml:space="preserve"> </w:t>
      </w:r>
      <w:proofErr w:type="spellStart"/>
      <w:r>
        <w:t>pháp</w:t>
      </w:r>
      <w:proofErr w:type="spellEnd"/>
      <w:r>
        <w:t xml:space="preserve"> </w:t>
      </w:r>
      <w:proofErr w:type="spellStart"/>
      <w:r>
        <w:t>lý</w:t>
      </w:r>
      <w:proofErr w:type="spellEnd"/>
      <w:r>
        <w:t xml:space="preserve"> </w:t>
      </w:r>
      <w:proofErr w:type="spellStart"/>
      <w:r>
        <w:t>khi</w:t>
      </w:r>
      <w:proofErr w:type="spellEnd"/>
      <w:r>
        <w:t xml:space="preserve"> vi </w:t>
      </w:r>
      <w:proofErr w:type="spellStart"/>
      <w:r>
        <w:t>phạm</w:t>
      </w:r>
      <w:proofErr w:type="spellEnd"/>
      <w:r>
        <w:t xml:space="preserve"> </w:t>
      </w:r>
      <w:proofErr w:type="spellStart"/>
      <w:r>
        <w:t>nghĩa</w:t>
      </w:r>
      <w:proofErr w:type="spellEnd"/>
      <w:r>
        <w:t xml:space="preserve"> </w:t>
      </w:r>
      <w:proofErr w:type="spellStart"/>
      <w:r>
        <w:t>vụ</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trong</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0A21114A"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quyền</w:t>
      </w:r>
      <w:proofErr w:type="spellEnd"/>
      <w:r>
        <w:t xml:space="preserve"> </w:t>
      </w:r>
      <w:proofErr w:type="spellStart"/>
      <w:r>
        <w:t>sử</w:t>
      </w:r>
      <w:proofErr w:type="spellEnd"/>
      <w:r>
        <w:t xml:space="preserve"> </w:t>
      </w:r>
      <w:proofErr w:type="spellStart"/>
      <w:r>
        <w:t>dụng</w:t>
      </w:r>
      <w:proofErr w:type="spellEnd"/>
      <w:r>
        <w:t xml:space="preserve"> </w:t>
      </w:r>
      <w:proofErr w:type="spellStart"/>
      <w:r>
        <w:t>đất</w:t>
      </w:r>
      <w:proofErr w:type="spellEnd"/>
      <w:r>
        <w:t xml:space="preserve"> </w:t>
      </w:r>
      <w:proofErr w:type="spellStart"/>
      <w:r>
        <w:t>trong</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31A0F004" w14:textId="77777777" w:rsidR="006E1278" w:rsidRDefault="00E332B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công</w:t>
      </w:r>
      <w:proofErr w:type="spellEnd"/>
      <w:r>
        <w:t xml:space="preserve"> </w:t>
      </w:r>
      <w:proofErr w:type="spellStart"/>
      <w:r>
        <w:t>khai</w:t>
      </w:r>
      <w:proofErr w:type="spellEnd"/>
      <w:r>
        <w:t xml:space="preserve">, </w:t>
      </w:r>
      <w:proofErr w:type="spellStart"/>
      <w:r>
        <w:t>minh</w:t>
      </w:r>
      <w:proofErr w:type="spellEnd"/>
      <w:r>
        <w:t xml:space="preserve"> </w:t>
      </w:r>
      <w:proofErr w:type="spellStart"/>
      <w:r>
        <w:t>bạch</w:t>
      </w:r>
      <w:proofErr w:type="spellEnd"/>
      <w:r>
        <w:t xml:space="preserve"> </w:t>
      </w:r>
      <w:proofErr w:type="spellStart"/>
      <w:r>
        <w:t>thông</w:t>
      </w:r>
      <w:proofErr w:type="spellEnd"/>
      <w:r>
        <w:t xml:space="preserve"> tin </w:t>
      </w:r>
      <w:proofErr w:type="spellStart"/>
      <w:r>
        <w:t>trong</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0624A2C6"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quản</w:t>
      </w:r>
      <w:proofErr w:type="spellEnd"/>
      <w:r>
        <w:t xml:space="preserve"> </w:t>
      </w:r>
      <w:proofErr w:type="spellStart"/>
      <w:r>
        <w:t>lý</w:t>
      </w:r>
      <w:proofErr w:type="spellEnd"/>
      <w:r>
        <w:t xml:space="preserve"> </w:t>
      </w:r>
      <w:proofErr w:type="spellStart"/>
      <w:r>
        <w:t>giá</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theo</w:t>
      </w:r>
      <w:proofErr w:type="spellEnd"/>
      <w:r>
        <w:t xml:space="preserve"> </w:t>
      </w:r>
      <w:proofErr w:type="spellStart"/>
      <w:r>
        <w:t>Luật</w:t>
      </w:r>
      <w:proofErr w:type="spellEnd"/>
      <w:r>
        <w:t xml:space="preserve"> </w:t>
      </w:r>
      <w:proofErr w:type="spellStart"/>
      <w:r>
        <w:t>Giá</w:t>
      </w:r>
      <w:proofErr w:type="spellEnd"/>
      <w:r>
        <w:t xml:space="preserve"> </w:t>
      </w:r>
      <w:proofErr w:type="spellStart"/>
      <w:r w:rsidR="006E1278">
        <w:t>năm</w:t>
      </w:r>
      <w:proofErr w:type="spellEnd"/>
      <w:r w:rsidR="006E1278" w:rsidRPr="006E1278">
        <w:rPr>
          <w:lang w:val="vi-VN"/>
        </w:rPr>
        <w:t xml:space="preserve"> </w:t>
      </w:r>
      <w:r>
        <w:t>2023.</w:t>
      </w:r>
    </w:p>
    <w:p w14:paraId="468526D3"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kiểm</w:t>
      </w:r>
      <w:proofErr w:type="spellEnd"/>
      <w:r>
        <w:t xml:space="preserve"> </w:t>
      </w:r>
      <w:proofErr w:type="spellStart"/>
      <w:r>
        <w:t>soát</w:t>
      </w:r>
      <w:proofErr w:type="spellEnd"/>
      <w:r>
        <w:t xml:space="preserve"> </w:t>
      </w:r>
      <w:proofErr w:type="spellStart"/>
      <w:r>
        <w:t>đầu</w:t>
      </w:r>
      <w:proofErr w:type="spellEnd"/>
      <w:r>
        <w:t xml:space="preserve"> </w:t>
      </w:r>
      <w:proofErr w:type="spellStart"/>
      <w:r>
        <w:t>cơ</w:t>
      </w:r>
      <w:proofErr w:type="spellEnd"/>
      <w:r>
        <w:t xml:space="preserve">, </w:t>
      </w:r>
      <w:proofErr w:type="spellStart"/>
      <w:r>
        <w:t>thổi</w:t>
      </w:r>
      <w:proofErr w:type="spellEnd"/>
      <w:r>
        <w:t xml:space="preserve"> </w:t>
      </w:r>
      <w:proofErr w:type="spellStart"/>
      <w:r>
        <w:t>giá</w:t>
      </w:r>
      <w:proofErr w:type="spellEnd"/>
      <w:r>
        <w:t xml:space="preserve">, </w:t>
      </w:r>
      <w:proofErr w:type="spellStart"/>
      <w:r>
        <w:t>và</w:t>
      </w:r>
      <w:proofErr w:type="spellEnd"/>
      <w:r>
        <w:t xml:space="preserve"> </w:t>
      </w:r>
      <w:proofErr w:type="spellStart"/>
      <w:r>
        <w:t>ổn</w:t>
      </w:r>
      <w:proofErr w:type="spellEnd"/>
      <w:r>
        <w:t xml:space="preserve"> </w:t>
      </w:r>
      <w:proofErr w:type="spellStart"/>
      <w:r>
        <w:t>định</w:t>
      </w:r>
      <w:proofErr w:type="spellEnd"/>
      <w:r>
        <w:t xml:space="preserve"> </w:t>
      </w:r>
      <w:proofErr w:type="spellStart"/>
      <w:r>
        <w:t>thị</w:t>
      </w:r>
      <w:proofErr w:type="spellEnd"/>
      <w:r>
        <w:t xml:space="preserve"> </w:t>
      </w:r>
      <w:proofErr w:type="spellStart"/>
      <w:r>
        <w:t>trường</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7D2F3C86"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sàn</w:t>
      </w:r>
      <w:proofErr w:type="spellEnd"/>
      <w:r>
        <w:t xml:space="preserve"> </w:t>
      </w:r>
      <w:proofErr w:type="spellStart"/>
      <w:r>
        <w:t>giao</w:t>
      </w:r>
      <w:proofErr w:type="spellEnd"/>
      <w:r>
        <w:t xml:space="preserve"> </w:t>
      </w:r>
      <w:proofErr w:type="spellStart"/>
      <w:r>
        <w:t>dịch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 </w:t>
      </w:r>
      <w:proofErr w:type="spellStart"/>
      <w:r>
        <w:t>vai</w:t>
      </w:r>
      <w:proofErr w:type="spellEnd"/>
      <w:r>
        <w:t xml:space="preserve"> </w:t>
      </w:r>
      <w:proofErr w:type="spellStart"/>
      <w:r>
        <w:t>trò</w:t>
      </w:r>
      <w:proofErr w:type="spellEnd"/>
      <w:r>
        <w:t xml:space="preserve"> </w:t>
      </w:r>
      <w:proofErr w:type="spellStart"/>
      <w:r>
        <w:t>và</w:t>
      </w:r>
      <w:proofErr w:type="spellEnd"/>
      <w:r>
        <w:t xml:space="preserve"> </w:t>
      </w:r>
      <w:proofErr w:type="spellStart"/>
      <w:r>
        <w:t>yêu</w:t>
      </w:r>
      <w:proofErr w:type="spellEnd"/>
      <w:r>
        <w:t xml:space="preserve"> </w:t>
      </w:r>
      <w:proofErr w:type="spellStart"/>
      <w:r>
        <w:t>cầu</w:t>
      </w:r>
      <w:proofErr w:type="spellEnd"/>
      <w:r>
        <w:t xml:space="preserve"> </w:t>
      </w:r>
      <w:proofErr w:type="spellStart"/>
      <w:r>
        <w:t>minh</w:t>
      </w:r>
      <w:proofErr w:type="spellEnd"/>
      <w:r>
        <w:t xml:space="preserve"> </w:t>
      </w:r>
      <w:proofErr w:type="spellStart"/>
      <w:r>
        <w:t>bạch</w:t>
      </w:r>
      <w:proofErr w:type="spellEnd"/>
      <w:r>
        <w:t>.</w:t>
      </w:r>
    </w:p>
    <w:p w14:paraId="1831D2A6"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kinh</w:t>
      </w:r>
      <w:proofErr w:type="spellEnd"/>
      <w:r>
        <w:t xml:space="preserve"> </w:t>
      </w:r>
      <w:proofErr w:type="spellStart"/>
      <w:r>
        <w:t>doanh</w:t>
      </w:r>
      <w:proofErr w:type="spellEnd"/>
      <w:r>
        <w:t xml:space="preserve"> </w:t>
      </w:r>
      <w:proofErr w:type="spellStart"/>
      <w:r>
        <w:t>nhà</w:t>
      </w:r>
      <w:proofErr w:type="spellEnd"/>
      <w:r>
        <w:t xml:space="preserve"> ở </w:t>
      </w:r>
      <w:proofErr w:type="spellStart"/>
      <w:r>
        <w:t>xã</w:t>
      </w:r>
      <w:proofErr w:type="spellEnd"/>
      <w:r>
        <w:t xml:space="preserve"> </w:t>
      </w:r>
      <w:proofErr w:type="spellStart"/>
      <w:r>
        <w:t>hội</w:t>
      </w:r>
      <w:proofErr w:type="spellEnd"/>
      <w:r>
        <w:t xml:space="preserve"> – </w:t>
      </w:r>
      <w:proofErr w:type="spellStart"/>
      <w:r>
        <w:t>chính</w:t>
      </w:r>
      <w:proofErr w:type="spellEnd"/>
      <w:r>
        <w:t xml:space="preserve"> </w:t>
      </w:r>
      <w:proofErr w:type="spellStart"/>
      <w:r>
        <w:t>sách</w:t>
      </w:r>
      <w:proofErr w:type="spellEnd"/>
      <w:r>
        <w:t xml:space="preserve"> </w:t>
      </w:r>
      <w:proofErr w:type="spellStart"/>
      <w:r>
        <w:t>và</w:t>
      </w:r>
      <w:proofErr w:type="spellEnd"/>
      <w:r>
        <w:t xml:space="preserve"> </w:t>
      </w:r>
      <w:proofErr w:type="spellStart"/>
      <w:r>
        <w:t>thực</w:t>
      </w:r>
      <w:proofErr w:type="spellEnd"/>
      <w:r>
        <w:t xml:space="preserve"> </w:t>
      </w:r>
      <w:proofErr w:type="spellStart"/>
      <w:r>
        <w:t>tiễn</w:t>
      </w:r>
      <w:proofErr w:type="spellEnd"/>
      <w:r>
        <w:t xml:space="preserve"> </w:t>
      </w:r>
      <w:proofErr w:type="spellStart"/>
      <w:r>
        <w:t>áp</w:t>
      </w:r>
      <w:proofErr w:type="spellEnd"/>
      <w:r>
        <w:t xml:space="preserve"> </w:t>
      </w:r>
      <w:proofErr w:type="spellStart"/>
      <w:r>
        <w:t>dụng</w:t>
      </w:r>
      <w:proofErr w:type="spellEnd"/>
      <w:r>
        <w:t>.</w:t>
      </w:r>
    </w:p>
    <w:p w14:paraId="4A6AE86C"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bán</w:t>
      </w:r>
      <w:proofErr w:type="spellEnd"/>
      <w:r>
        <w:t xml:space="preserve">, </w:t>
      </w:r>
      <w:proofErr w:type="spellStart"/>
      <w:r>
        <w:t>cho</w:t>
      </w:r>
      <w:proofErr w:type="spellEnd"/>
      <w:r>
        <w:t xml:space="preserve"> </w:t>
      </w:r>
      <w:proofErr w:type="spellStart"/>
      <w:r>
        <w:t>thuê</w:t>
      </w:r>
      <w:proofErr w:type="spellEnd"/>
      <w:r>
        <w:t xml:space="preserve">, </w:t>
      </w:r>
      <w:proofErr w:type="spellStart"/>
      <w:r>
        <w:t>cho</w:t>
      </w:r>
      <w:proofErr w:type="spellEnd"/>
      <w:r>
        <w:t xml:space="preserve"> </w:t>
      </w:r>
      <w:proofErr w:type="spellStart"/>
      <w:r>
        <w:t>thuê</w:t>
      </w:r>
      <w:proofErr w:type="spellEnd"/>
      <w:r>
        <w:t xml:space="preserve"> </w:t>
      </w:r>
      <w:proofErr w:type="spellStart"/>
      <w:r>
        <w:t>mua</w:t>
      </w:r>
      <w:proofErr w:type="spellEnd"/>
      <w:r>
        <w:t xml:space="preserve"> </w:t>
      </w:r>
      <w:proofErr w:type="spellStart"/>
      <w:r>
        <w:t>nhà</w:t>
      </w:r>
      <w:proofErr w:type="spellEnd"/>
      <w:r>
        <w:t xml:space="preserve"> ở </w:t>
      </w:r>
      <w:proofErr w:type="spellStart"/>
      <w:r>
        <w:t>thương</w:t>
      </w:r>
      <w:proofErr w:type="spellEnd"/>
      <w:r>
        <w:t xml:space="preserve"> </w:t>
      </w:r>
      <w:proofErr w:type="spellStart"/>
      <w:r>
        <w:t>mại</w:t>
      </w:r>
      <w:proofErr w:type="spellEnd"/>
      <w:r>
        <w:t>.</w:t>
      </w:r>
    </w:p>
    <w:p w14:paraId="026340F8"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sở</w:t>
      </w:r>
      <w:proofErr w:type="spellEnd"/>
      <w:r>
        <w:t xml:space="preserve"> </w:t>
      </w:r>
      <w:proofErr w:type="spellStart"/>
      <w:r>
        <w:t>hữu</w:t>
      </w:r>
      <w:proofErr w:type="spellEnd"/>
      <w:r>
        <w:t xml:space="preserve"> </w:t>
      </w:r>
      <w:proofErr w:type="spellStart"/>
      <w:r>
        <w:t>nhà</w:t>
      </w:r>
      <w:proofErr w:type="spellEnd"/>
      <w:r>
        <w:t xml:space="preserve"> ở </w:t>
      </w:r>
      <w:proofErr w:type="spellStart"/>
      <w:r>
        <w:t>của</w:t>
      </w:r>
      <w:proofErr w:type="spellEnd"/>
      <w:r>
        <w:t xml:space="preserve"> </w:t>
      </w:r>
      <w:proofErr w:type="spellStart"/>
      <w:r>
        <w:t>người</w:t>
      </w:r>
      <w:proofErr w:type="spellEnd"/>
      <w:r w:rsidR="006E1278" w:rsidRPr="006E1278">
        <w:rPr>
          <w:lang w:val="vi-VN"/>
        </w:rPr>
        <w:t xml:space="preserve"> gốc</w:t>
      </w:r>
      <w:r>
        <w:t xml:space="preserve"> Việt Nam </w:t>
      </w:r>
      <w:proofErr w:type="spellStart"/>
      <w:r>
        <w:t>định</w:t>
      </w:r>
      <w:proofErr w:type="spellEnd"/>
      <w:r>
        <w:t xml:space="preserve"> </w:t>
      </w:r>
      <w:proofErr w:type="spellStart"/>
      <w:r>
        <w:t>cư</w:t>
      </w:r>
      <w:proofErr w:type="spellEnd"/>
      <w:r>
        <w:t xml:space="preserve"> ở </w:t>
      </w:r>
      <w:proofErr w:type="spellStart"/>
      <w:r>
        <w:t>nước</w:t>
      </w:r>
      <w:proofErr w:type="spellEnd"/>
      <w:r>
        <w:t xml:space="preserve"> </w:t>
      </w:r>
      <w:proofErr w:type="spellStart"/>
      <w:r>
        <w:t>ngoài</w:t>
      </w:r>
      <w:proofErr w:type="spellEnd"/>
      <w:r>
        <w:t xml:space="preserve"> </w:t>
      </w:r>
      <w:proofErr w:type="spellStart"/>
      <w:r>
        <w:t>tại</w:t>
      </w:r>
      <w:proofErr w:type="spellEnd"/>
      <w:r>
        <w:t xml:space="preserve"> Việt Nam.</w:t>
      </w:r>
    </w:p>
    <w:p w14:paraId="34C01361"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quyền</w:t>
      </w:r>
      <w:proofErr w:type="spellEnd"/>
      <w:r>
        <w:t xml:space="preserve"> </w:t>
      </w:r>
      <w:proofErr w:type="spellStart"/>
      <w:r>
        <w:t>mua</w:t>
      </w:r>
      <w:proofErr w:type="spellEnd"/>
      <w:r>
        <w:t xml:space="preserve">, </w:t>
      </w:r>
      <w:proofErr w:type="spellStart"/>
      <w:r>
        <w:t>thuê</w:t>
      </w:r>
      <w:proofErr w:type="spellEnd"/>
      <w:r>
        <w:t xml:space="preserve"> </w:t>
      </w:r>
      <w:proofErr w:type="spellStart"/>
      <w:r>
        <w:t>nhà</w:t>
      </w:r>
      <w:proofErr w:type="spellEnd"/>
      <w:r>
        <w:t xml:space="preserve"> ở </w:t>
      </w:r>
      <w:proofErr w:type="spellStart"/>
      <w:r>
        <w:t>hình</w:t>
      </w:r>
      <w:proofErr w:type="spellEnd"/>
      <w:r>
        <w:t xml:space="preserve"> </w:t>
      </w:r>
      <w:proofErr w:type="spellStart"/>
      <w:r>
        <w:t>thành</w:t>
      </w:r>
      <w:proofErr w:type="spellEnd"/>
      <w:r>
        <w:t xml:space="preserve"> </w:t>
      </w:r>
      <w:proofErr w:type="spellStart"/>
      <w:r>
        <w:t>trong</w:t>
      </w:r>
      <w:proofErr w:type="spellEnd"/>
      <w:r>
        <w:t xml:space="preserve"> </w:t>
      </w:r>
      <w:proofErr w:type="spellStart"/>
      <w:r>
        <w:t>tương</w:t>
      </w:r>
      <w:proofErr w:type="spellEnd"/>
      <w:r>
        <w:t xml:space="preserve"> lai.</w:t>
      </w:r>
    </w:p>
    <w:p w14:paraId="47B44D4D"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môi</w:t>
      </w:r>
      <w:proofErr w:type="spellEnd"/>
      <w:r>
        <w:t xml:space="preserve"> </w:t>
      </w:r>
      <w:proofErr w:type="spellStart"/>
      <w:r>
        <w:t>giới</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 </w:t>
      </w:r>
      <w:proofErr w:type="spellStart"/>
      <w:r>
        <w:t>điều</w:t>
      </w:r>
      <w:proofErr w:type="spellEnd"/>
      <w:r>
        <w:t xml:space="preserve"> </w:t>
      </w:r>
      <w:proofErr w:type="spellStart"/>
      <w:r>
        <w:t>kiện</w:t>
      </w:r>
      <w:proofErr w:type="spellEnd"/>
      <w:r>
        <w:t xml:space="preserve"> </w:t>
      </w:r>
      <w:proofErr w:type="spellStart"/>
      <w:r>
        <w:t>hành</w:t>
      </w:r>
      <w:proofErr w:type="spellEnd"/>
      <w:r>
        <w:t xml:space="preserve"> </w:t>
      </w:r>
      <w:proofErr w:type="spellStart"/>
      <w:r>
        <w:t>nghề</w:t>
      </w:r>
      <w:proofErr w:type="spellEnd"/>
      <w:r>
        <w:t xml:space="preserve"> </w:t>
      </w:r>
      <w:proofErr w:type="spellStart"/>
      <w:r>
        <w:t>và</w:t>
      </w:r>
      <w:proofErr w:type="spellEnd"/>
      <w:r>
        <w:t xml:space="preserve"> </w:t>
      </w:r>
      <w:proofErr w:type="spellStart"/>
      <w:r>
        <w:t>trách</w:t>
      </w:r>
      <w:proofErr w:type="spellEnd"/>
      <w:r>
        <w:t xml:space="preserve"> </w:t>
      </w:r>
      <w:proofErr w:type="spellStart"/>
      <w:r>
        <w:t>nhiệm</w:t>
      </w:r>
      <w:proofErr w:type="spellEnd"/>
      <w:r>
        <w:t xml:space="preserve"> </w:t>
      </w:r>
      <w:proofErr w:type="spellStart"/>
      <w:r>
        <w:t>pháp</w:t>
      </w:r>
      <w:proofErr w:type="spellEnd"/>
      <w:r>
        <w:t xml:space="preserve"> </w:t>
      </w:r>
      <w:proofErr w:type="spellStart"/>
      <w:r>
        <w:t>lý</w:t>
      </w:r>
      <w:proofErr w:type="spellEnd"/>
      <w:r>
        <w:t>.</w:t>
      </w:r>
    </w:p>
    <w:p w14:paraId="6B066461"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định</w:t>
      </w:r>
      <w:proofErr w:type="spellEnd"/>
      <w:r>
        <w:t xml:space="preserve"> </w:t>
      </w:r>
      <w:proofErr w:type="spellStart"/>
      <w:r>
        <w:t>giá</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và</w:t>
      </w:r>
      <w:proofErr w:type="spellEnd"/>
      <w:r>
        <w:t xml:space="preserve"> </w:t>
      </w:r>
      <w:proofErr w:type="spellStart"/>
      <w:r>
        <w:t>chuẩn</w:t>
      </w:r>
      <w:proofErr w:type="spellEnd"/>
      <w:r>
        <w:t xml:space="preserve"> </w:t>
      </w:r>
      <w:proofErr w:type="spellStart"/>
      <w:r>
        <w:t>nghề</w:t>
      </w:r>
      <w:proofErr w:type="spellEnd"/>
      <w:r>
        <w:t xml:space="preserve"> </w:t>
      </w:r>
      <w:proofErr w:type="spellStart"/>
      <w:r>
        <w:t>nghiệp</w:t>
      </w:r>
      <w:proofErr w:type="spellEnd"/>
      <w:r>
        <w:t xml:space="preserve"> </w:t>
      </w:r>
      <w:proofErr w:type="spellStart"/>
      <w:r>
        <w:t>thẩm</w:t>
      </w:r>
      <w:proofErr w:type="spellEnd"/>
      <w:r>
        <w:t xml:space="preserve"> </w:t>
      </w:r>
      <w:proofErr w:type="spellStart"/>
      <w:r>
        <w:t>định</w:t>
      </w:r>
      <w:proofErr w:type="spellEnd"/>
      <w:r>
        <w:t xml:space="preserve"> </w:t>
      </w:r>
      <w:proofErr w:type="spellStart"/>
      <w:r>
        <w:t>viên</w:t>
      </w:r>
      <w:proofErr w:type="spellEnd"/>
      <w:r>
        <w:t>.</w:t>
      </w:r>
    </w:p>
    <w:p w14:paraId="6F45BC2B"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tư</w:t>
      </w:r>
      <w:proofErr w:type="spellEnd"/>
      <w:r>
        <w:t xml:space="preserve"> </w:t>
      </w:r>
      <w:proofErr w:type="spellStart"/>
      <w:r>
        <w:t>vấn</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 </w:t>
      </w:r>
      <w:proofErr w:type="spellStart"/>
      <w:r>
        <w:t>vai</w:t>
      </w:r>
      <w:proofErr w:type="spellEnd"/>
      <w:r>
        <w:t xml:space="preserve"> </w:t>
      </w:r>
      <w:proofErr w:type="spellStart"/>
      <w:r>
        <w:t>trò</w:t>
      </w:r>
      <w:proofErr w:type="spellEnd"/>
      <w:r>
        <w:t xml:space="preserve"> </w:t>
      </w:r>
      <w:proofErr w:type="spellStart"/>
      <w:r>
        <w:t>và</w:t>
      </w:r>
      <w:proofErr w:type="spellEnd"/>
      <w:r>
        <w:t xml:space="preserve"> </w:t>
      </w:r>
      <w:proofErr w:type="spellStart"/>
      <w:r>
        <w:t>nghĩa</w:t>
      </w:r>
      <w:proofErr w:type="spellEnd"/>
      <w:r>
        <w:t xml:space="preserve"> </w:t>
      </w:r>
      <w:proofErr w:type="spellStart"/>
      <w:r>
        <w:t>vụ</w:t>
      </w:r>
      <w:proofErr w:type="spellEnd"/>
      <w:r>
        <w:t xml:space="preserve"> </w:t>
      </w:r>
      <w:proofErr w:type="spellStart"/>
      <w:r>
        <w:t>của</w:t>
      </w:r>
      <w:proofErr w:type="spellEnd"/>
      <w:r>
        <w:t xml:space="preserve"> </w:t>
      </w:r>
      <w:proofErr w:type="spellStart"/>
      <w:r>
        <w:t>đơn</w:t>
      </w:r>
      <w:proofErr w:type="spellEnd"/>
      <w:r>
        <w:t xml:space="preserve"> </w:t>
      </w:r>
      <w:proofErr w:type="spellStart"/>
      <w:r>
        <w:t>vị</w:t>
      </w:r>
      <w:proofErr w:type="spellEnd"/>
      <w:r>
        <w:t xml:space="preserve"> </w:t>
      </w:r>
      <w:proofErr w:type="spellStart"/>
      <w:r>
        <w:t>tư</w:t>
      </w:r>
      <w:proofErr w:type="spellEnd"/>
      <w:r>
        <w:t xml:space="preserve"> </w:t>
      </w:r>
      <w:proofErr w:type="spellStart"/>
      <w:r>
        <w:t>vấn</w:t>
      </w:r>
      <w:proofErr w:type="spellEnd"/>
      <w:r>
        <w:t>.</w:t>
      </w:r>
    </w:p>
    <w:p w14:paraId="6150C337"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chứng</w:t>
      </w:r>
      <w:proofErr w:type="spellEnd"/>
      <w:r>
        <w:t xml:space="preserve"> </w:t>
      </w:r>
      <w:proofErr w:type="spellStart"/>
      <w:r>
        <w:t>chỉ</w:t>
      </w:r>
      <w:proofErr w:type="spellEnd"/>
      <w:r>
        <w:t xml:space="preserve"> </w:t>
      </w:r>
      <w:proofErr w:type="spellStart"/>
      <w:r>
        <w:t>hành</w:t>
      </w:r>
      <w:proofErr w:type="spellEnd"/>
      <w:r>
        <w:t xml:space="preserve"> </w:t>
      </w:r>
      <w:proofErr w:type="spellStart"/>
      <w:r>
        <w:t>nghề</w:t>
      </w:r>
      <w:proofErr w:type="spellEnd"/>
      <w:r>
        <w:t xml:space="preserve"> </w:t>
      </w:r>
      <w:proofErr w:type="spellStart"/>
      <w:r>
        <w:t>môi</w:t>
      </w:r>
      <w:proofErr w:type="spellEnd"/>
      <w:r>
        <w:t xml:space="preserve"> </w:t>
      </w:r>
      <w:proofErr w:type="spellStart"/>
      <w:r>
        <w:t>giới</w:t>
      </w:r>
      <w:proofErr w:type="spellEnd"/>
      <w:r>
        <w:t xml:space="preserve"> </w:t>
      </w:r>
      <w:proofErr w:type="spellStart"/>
      <w:r>
        <w:t>và</w:t>
      </w:r>
      <w:proofErr w:type="spellEnd"/>
      <w:r>
        <w:t xml:space="preserve"> </w:t>
      </w:r>
      <w:proofErr w:type="spellStart"/>
      <w:r>
        <w:t>cơ</w:t>
      </w:r>
      <w:proofErr w:type="spellEnd"/>
      <w:r>
        <w:t xml:space="preserve"> </w:t>
      </w:r>
      <w:proofErr w:type="spellStart"/>
      <w:r>
        <w:t>chế</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đào</w:t>
      </w:r>
      <w:proofErr w:type="spellEnd"/>
      <w:r>
        <w:t xml:space="preserve"> </w:t>
      </w:r>
      <w:proofErr w:type="spellStart"/>
      <w:r>
        <w:t>tạo</w:t>
      </w:r>
      <w:proofErr w:type="spellEnd"/>
      <w:r>
        <w:t>.</w:t>
      </w:r>
    </w:p>
    <w:p w14:paraId="725E1016" w14:textId="77777777" w:rsidR="006E1278" w:rsidRDefault="00E332BC" w:rsidP="00BB1079">
      <w:pPr>
        <w:pStyle w:val="ListNumber"/>
        <w:spacing w:after="0" w:line="288" w:lineRule="auto"/>
        <w:jc w:val="both"/>
      </w:pPr>
      <w:proofErr w:type="spellStart"/>
      <w:r>
        <w:t>Giải</w:t>
      </w:r>
      <w:proofErr w:type="spellEnd"/>
      <w:r>
        <w:t xml:space="preserve"> </w:t>
      </w:r>
      <w:proofErr w:type="spellStart"/>
      <w:r>
        <w:t>quyết</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mua</w:t>
      </w:r>
      <w:proofErr w:type="spellEnd"/>
      <w:r>
        <w:t xml:space="preserve"> </w:t>
      </w:r>
      <w:proofErr w:type="spellStart"/>
      <w:r>
        <w:t>bán</w:t>
      </w:r>
      <w:proofErr w:type="spellEnd"/>
      <w:r>
        <w:t xml:space="preserve"> </w:t>
      </w:r>
      <w:proofErr w:type="spellStart"/>
      <w:r>
        <w:t>nhà</w:t>
      </w:r>
      <w:proofErr w:type="spellEnd"/>
      <w:r>
        <w:t xml:space="preserve"> ở </w:t>
      </w:r>
      <w:proofErr w:type="spellStart"/>
      <w:r>
        <w:t>hình</w:t>
      </w:r>
      <w:proofErr w:type="spellEnd"/>
      <w:r>
        <w:t xml:space="preserve"> </w:t>
      </w:r>
      <w:proofErr w:type="spellStart"/>
      <w:r>
        <w:t>thành</w:t>
      </w:r>
      <w:proofErr w:type="spellEnd"/>
      <w:r>
        <w:t xml:space="preserve"> </w:t>
      </w:r>
      <w:proofErr w:type="spellStart"/>
      <w:r>
        <w:t>trong</w:t>
      </w:r>
      <w:proofErr w:type="spellEnd"/>
      <w:r>
        <w:t xml:space="preserve"> </w:t>
      </w:r>
      <w:proofErr w:type="spellStart"/>
      <w:r>
        <w:t>tương</w:t>
      </w:r>
      <w:proofErr w:type="spellEnd"/>
      <w:r>
        <w:t xml:space="preserve"> lai.</w:t>
      </w:r>
    </w:p>
    <w:p w14:paraId="1D9C068B" w14:textId="77777777" w:rsidR="006E1278" w:rsidRDefault="00E332BC" w:rsidP="00BB1079">
      <w:pPr>
        <w:pStyle w:val="ListNumber"/>
        <w:spacing w:after="0" w:line="288" w:lineRule="auto"/>
        <w:jc w:val="both"/>
      </w:pPr>
      <w:r>
        <w:t xml:space="preserve">Tranh </w:t>
      </w:r>
      <w:proofErr w:type="spellStart"/>
      <w:r>
        <w:t>chấp</w:t>
      </w:r>
      <w:proofErr w:type="spellEnd"/>
      <w:r>
        <w:t xml:space="preserve"> </w:t>
      </w:r>
      <w:proofErr w:type="spellStart"/>
      <w:r>
        <w:t>trong</w:t>
      </w:r>
      <w:proofErr w:type="spellEnd"/>
      <w:r>
        <w:t xml:space="preserve"> </w:t>
      </w:r>
      <w:proofErr w:type="spellStart"/>
      <w:r>
        <w:t>hợp</w:t>
      </w:r>
      <w:proofErr w:type="spellEnd"/>
      <w:r>
        <w:t xml:space="preserve"> </w:t>
      </w:r>
      <w:proofErr w:type="spellStart"/>
      <w:r>
        <w:t>đồng</w:t>
      </w:r>
      <w:proofErr w:type="spellEnd"/>
      <w:r>
        <w:t xml:space="preserve"> </w:t>
      </w:r>
      <w:proofErr w:type="spellStart"/>
      <w:r>
        <w:t>thuê</w:t>
      </w:r>
      <w:proofErr w:type="spellEnd"/>
      <w:r>
        <w:t xml:space="preserve">, </w:t>
      </w:r>
      <w:proofErr w:type="spellStart"/>
      <w:r>
        <w:t>thuê</w:t>
      </w:r>
      <w:proofErr w:type="spellEnd"/>
      <w:r>
        <w:t xml:space="preserve"> </w:t>
      </w:r>
      <w:proofErr w:type="spellStart"/>
      <w:r>
        <w:t>mua</w:t>
      </w:r>
      <w:proofErr w:type="spellEnd"/>
      <w:r>
        <w:t xml:space="preserve"> </w:t>
      </w:r>
      <w:proofErr w:type="spellStart"/>
      <w:r>
        <w:t>nhà</w:t>
      </w:r>
      <w:proofErr w:type="spellEnd"/>
      <w:r>
        <w:t xml:space="preserve"> ở – </w:t>
      </w:r>
      <w:proofErr w:type="spellStart"/>
      <w:r>
        <w:t>thực</w:t>
      </w:r>
      <w:proofErr w:type="spellEnd"/>
      <w:r>
        <w:t xml:space="preserve"> </w:t>
      </w:r>
      <w:proofErr w:type="spellStart"/>
      <w:r>
        <w:t>tiễn</w:t>
      </w:r>
      <w:proofErr w:type="spellEnd"/>
      <w:r>
        <w:t xml:space="preserve"> </w:t>
      </w:r>
      <w:proofErr w:type="spellStart"/>
      <w:r>
        <w:t>và</w:t>
      </w:r>
      <w:proofErr w:type="spellEnd"/>
      <w:r>
        <w:t xml:space="preserve"> </w:t>
      </w:r>
      <w:proofErr w:type="spellStart"/>
      <w:r>
        <w:t>hướng</w:t>
      </w:r>
      <w:proofErr w:type="spellEnd"/>
      <w:r>
        <w:t xml:space="preserve"> </w:t>
      </w:r>
      <w:proofErr w:type="spellStart"/>
      <w:r>
        <w:t>hoàn</w:t>
      </w:r>
      <w:proofErr w:type="spellEnd"/>
      <w:r>
        <w:t xml:space="preserve"> </w:t>
      </w:r>
      <w:proofErr w:type="spellStart"/>
      <w:r>
        <w:t>thiện</w:t>
      </w:r>
      <w:proofErr w:type="spellEnd"/>
      <w:r>
        <w:t>.</w:t>
      </w:r>
    </w:p>
    <w:p w14:paraId="05B3C15D"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xử</w:t>
      </w:r>
      <w:proofErr w:type="spellEnd"/>
      <w:r>
        <w:t xml:space="preserve"> </w:t>
      </w:r>
      <w:proofErr w:type="spellStart"/>
      <w:r>
        <w:t>lý</w:t>
      </w:r>
      <w:proofErr w:type="spellEnd"/>
      <w:r>
        <w:t xml:space="preserve"> vi </w:t>
      </w:r>
      <w:proofErr w:type="spellStart"/>
      <w:r>
        <w:t>phạm</w:t>
      </w:r>
      <w:proofErr w:type="spellEnd"/>
      <w:r>
        <w:t xml:space="preserve"> </w:t>
      </w:r>
      <w:proofErr w:type="spellStart"/>
      <w:r>
        <w:t>hành</w:t>
      </w:r>
      <w:proofErr w:type="spellEnd"/>
      <w:r>
        <w:t xml:space="preserve"> </w:t>
      </w:r>
      <w:proofErr w:type="spellStart"/>
      <w:r>
        <w:t>chính</w:t>
      </w:r>
      <w:proofErr w:type="spellEnd"/>
      <w:r>
        <w:t xml:space="preserve"> </w:t>
      </w:r>
      <w:proofErr w:type="spellStart"/>
      <w:r>
        <w:t>trong</w:t>
      </w:r>
      <w:proofErr w:type="spellEnd"/>
      <w:r>
        <w:t xml:space="preserve"> </w:t>
      </w:r>
      <w:proofErr w:type="spellStart"/>
      <w:r>
        <w:t>hoạt</w:t>
      </w:r>
      <w:proofErr w:type="spellEnd"/>
      <w:r>
        <w:t xml:space="preserve"> </w:t>
      </w:r>
      <w:proofErr w:type="spellStart"/>
      <w:r>
        <w:t>động</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5C0DCF78" w14:textId="77777777" w:rsidR="006E1278" w:rsidRDefault="00E332BC" w:rsidP="00BB1079">
      <w:pPr>
        <w:pStyle w:val="ListNumber"/>
        <w:spacing w:after="0" w:line="288" w:lineRule="auto"/>
        <w:jc w:val="both"/>
      </w:pPr>
      <w:proofErr w:type="spellStart"/>
      <w:r>
        <w:t>Cơ</w:t>
      </w:r>
      <w:proofErr w:type="spellEnd"/>
      <w:r>
        <w:t xml:space="preserve"> </w:t>
      </w:r>
      <w:proofErr w:type="spellStart"/>
      <w:r>
        <w:t>chế</w:t>
      </w:r>
      <w:proofErr w:type="spellEnd"/>
      <w:r>
        <w:t xml:space="preserve"> </w:t>
      </w:r>
      <w:proofErr w:type="spellStart"/>
      <w:r>
        <w:t>giải</w:t>
      </w:r>
      <w:proofErr w:type="spellEnd"/>
      <w:r>
        <w:t xml:space="preserve"> </w:t>
      </w:r>
      <w:proofErr w:type="spellStart"/>
      <w:r>
        <w:t>quyết</w:t>
      </w:r>
      <w:proofErr w:type="spellEnd"/>
      <w:r>
        <w:t xml:space="preserve"> </w:t>
      </w:r>
      <w:proofErr w:type="spellStart"/>
      <w:r>
        <w:t>tranh</w:t>
      </w:r>
      <w:proofErr w:type="spellEnd"/>
      <w:r>
        <w:t xml:space="preserve"> </w:t>
      </w:r>
      <w:proofErr w:type="spellStart"/>
      <w:r>
        <w:t>chấp</w:t>
      </w:r>
      <w:proofErr w:type="spellEnd"/>
      <w:r>
        <w:t xml:space="preserve"> </w:t>
      </w:r>
      <w:proofErr w:type="spellStart"/>
      <w:r>
        <w:t>bằng</w:t>
      </w:r>
      <w:proofErr w:type="spellEnd"/>
      <w:r>
        <w:t xml:space="preserve"> </w:t>
      </w:r>
      <w:proofErr w:type="spellStart"/>
      <w:r>
        <w:t>trọng</w:t>
      </w:r>
      <w:proofErr w:type="spellEnd"/>
      <w:r>
        <w:t xml:space="preserve"> </w:t>
      </w:r>
      <w:proofErr w:type="spellStart"/>
      <w:r>
        <w:t>tài</w:t>
      </w:r>
      <w:proofErr w:type="spellEnd"/>
      <w:r>
        <w:t xml:space="preserve"> </w:t>
      </w:r>
      <w:proofErr w:type="spellStart"/>
      <w:r>
        <w:t>thương</w:t>
      </w:r>
      <w:proofErr w:type="spellEnd"/>
      <w:r>
        <w:t xml:space="preserve"> </w:t>
      </w:r>
      <w:proofErr w:type="spellStart"/>
      <w:r>
        <w:t>mại</w:t>
      </w:r>
      <w:proofErr w:type="spellEnd"/>
      <w:r>
        <w:t xml:space="preserve"> </w:t>
      </w:r>
      <w:proofErr w:type="spellStart"/>
      <w:r>
        <w:t>trong</w:t>
      </w:r>
      <w:proofErr w:type="spellEnd"/>
      <w:r>
        <w:t xml:space="preserve"> </w:t>
      </w:r>
      <w:proofErr w:type="spellStart"/>
      <w:r>
        <w:t>lĩnh</w:t>
      </w:r>
      <w:proofErr w:type="spellEnd"/>
      <w:r>
        <w:t xml:space="preserve"> </w:t>
      </w:r>
      <w:proofErr w:type="spellStart"/>
      <w:r>
        <w:t>vực</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w:t>
      </w:r>
    </w:p>
    <w:p w14:paraId="18DD21C3"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kinh</w:t>
      </w:r>
      <w:proofErr w:type="spellEnd"/>
      <w:r>
        <w:t xml:space="preserve"> </w:t>
      </w:r>
      <w:proofErr w:type="spellStart"/>
      <w:r>
        <w:t>doanh</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du </w:t>
      </w:r>
      <w:proofErr w:type="spellStart"/>
      <w:r>
        <w:t>lịch</w:t>
      </w:r>
      <w:proofErr w:type="spellEnd"/>
      <w:r>
        <w:t xml:space="preserve"> (condotel, </w:t>
      </w:r>
      <w:proofErr w:type="spellStart"/>
      <w:r>
        <w:t>officetel</w:t>
      </w:r>
      <w:proofErr w:type="spellEnd"/>
      <w:r>
        <w:t>, shophouse).</w:t>
      </w:r>
    </w:p>
    <w:p w14:paraId="7664F048" w14:textId="77777777" w:rsidR="006E1278" w:rsidRDefault="00E332BC" w:rsidP="00BB1079">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phát</w:t>
      </w:r>
      <w:proofErr w:type="spellEnd"/>
      <w:r>
        <w:t xml:space="preserve"> </w:t>
      </w:r>
      <w:proofErr w:type="spellStart"/>
      <w:r>
        <w:t>triển</w:t>
      </w:r>
      <w:proofErr w:type="spellEnd"/>
      <w:r>
        <w:t xml:space="preserve"> </w:t>
      </w:r>
      <w:proofErr w:type="spellStart"/>
      <w:r>
        <w:t>và</w:t>
      </w:r>
      <w:proofErr w:type="spellEnd"/>
      <w:r>
        <w:t xml:space="preserve"> </w:t>
      </w:r>
      <w:proofErr w:type="spellStart"/>
      <w:r>
        <w:t>kinh</w:t>
      </w:r>
      <w:proofErr w:type="spellEnd"/>
      <w:r>
        <w:t xml:space="preserve"> </w:t>
      </w:r>
      <w:proofErr w:type="spellStart"/>
      <w:r>
        <w:t>doanh</w:t>
      </w:r>
      <w:proofErr w:type="spellEnd"/>
      <w:r>
        <w:t xml:space="preserve"> </w:t>
      </w:r>
      <w:proofErr w:type="spellStart"/>
      <w:r>
        <w:t>khu</w:t>
      </w:r>
      <w:proofErr w:type="spellEnd"/>
      <w:r>
        <w:t xml:space="preserve"> </w:t>
      </w:r>
      <w:proofErr w:type="spellStart"/>
      <w:r>
        <w:t>đô</w:t>
      </w:r>
      <w:proofErr w:type="spellEnd"/>
      <w:r>
        <w:t xml:space="preserve"> </w:t>
      </w:r>
      <w:proofErr w:type="spellStart"/>
      <w:r>
        <w:t>thị</w:t>
      </w:r>
      <w:proofErr w:type="spellEnd"/>
      <w:r>
        <w:t xml:space="preserve"> </w:t>
      </w:r>
      <w:proofErr w:type="spellStart"/>
      <w:r>
        <w:t>mới</w:t>
      </w:r>
      <w:proofErr w:type="spellEnd"/>
      <w:r>
        <w:t xml:space="preserve">, </w:t>
      </w:r>
      <w:proofErr w:type="spellStart"/>
      <w:r>
        <w:t>khu</w:t>
      </w:r>
      <w:proofErr w:type="spellEnd"/>
      <w:r>
        <w:t xml:space="preserve"> </w:t>
      </w:r>
      <w:proofErr w:type="spellStart"/>
      <w:r>
        <w:t>nhà</w:t>
      </w:r>
      <w:proofErr w:type="spellEnd"/>
      <w:r>
        <w:t xml:space="preserve"> ở </w:t>
      </w:r>
      <w:proofErr w:type="spellStart"/>
      <w:r>
        <w:t>thương</w:t>
      </w:r>
      <w:proofErr w:type="spellEnd"/>
      <w:r>
        <w:t xml:space="preserve"> </w:t>
      </w:r>
      <w:proofErr w:type="spellStart"/>
      <w:r>
        <w:t>mại</w:t>
      </w:r>
      <w:proofErr w:type="spellEnd"/>
      <w:r>
        <w:t>.</w:t>
      </w:r>
    </w:p>
    <w:p w14:paraId="1962EE13" w14:textId="77777777" w:rsidR="005A0E32" w:rsidRDefault="00E332BC" w:rsidP="00003BA7">
      <w:pPr>
        <w:pStyle w:val="ListNumber"/>
        <w:spacing w:after="0" w:line="288" w:lineRule="auto"/>
        <w:jc w:val="both"/>
      </w:pPr>
      <w:r>
        <w:t xml:space="preserve">Pháp </w:t>
      </w:r>
      <w:proofErr w:type="spellStart"/>
      <w:r>
        <w:t>luật</w:t>
      </w:r>
      <w:proofErr w:type="spellEnd"/>
      <w:r>
        <w:t xml:space="preserve"> </w:t>
      </w:r>
      <w:proofErr w:type="spellStart"/>
      <w:r>
        <w:t>về</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dự</w:t>
      </w:r>
      <w:proofErr w:type="spellEnd"/>
      <w:r>
        <w:t xml:space="preserve"> </w:t>
      </w:r>
      <w:proofErr w:type="spellStart"/>
      <w:r>
        <w:t>án</w:t>
      </w:r>
      <w:proofErr w:type="spellEnd"/>
      <w:r>
        <w:t xml:space="preserve"> </w:t>
      </w:r>
      <w:proofErr w:type="spellStart"/>
      <w:r>
        <w:t>bất</w:t>
      </w:r>
      <w:proofErr w:type="spellEnd"/>
      <w:r>
        <w:t xml:space="preserve"> </w:t>
      </w:r>
      <w:proofErr w:type="spellStart"/>
      <w:r>
        <w:t>động</w:t>
      </w:r>
      <w:proofErr w:type="spellEnd"/>
      <w:r>
        <w:t xml:space="preserve"> </w:t>
      </w:r>
      <w:proofErr w:type="spellStart"/>
      <w:r>
        <w:t>sản</w:t>
      </w:r>
      <w:proofErr w:type="spellEnd"/>
      <w:r>
        <w:t xml:space="preserve"> </w:t>
      </w:r>
      <w:proofErr w:type="spellStart"/>
      <w:r>
        <w:t>nghỉ</w:t>
      </w:r>
      <w:proofErr w:type="spellEnd"/>
      <w:r>
        <w:t xml:space="preserve"> </w:t>
      </w:r>
      <w:proofErr w:type="spellStart"/>
      <w:r>
        <w:t>dưỡng</w:t>
      </w:r>
      <w:proofErr w:type="spellEnd"/>
      <w:r>
        <w:t>.</w:t>
      </w:r>
    </w:p>
    <w:p w14:paraId="03540262" w14:textId="77777777" w:rsidR="005A0E32" w:rsidRDefault="005126C7" w:rsidP="00BB1079">
      <w:pPr>
        <w:pStyle w:val="ListNumber"/>
        <w:numPr>
          <w:ilvl w:val="0"/>
          <w:numId w:val="0"/>
        </w:numPr>
        <w:spacing w:after="0" w:line="288" w:lineRule="auto"/>
        <w:ind w:left="360" w:hanging="360"/>
        <w:jc w:val="both"/>
        <w:rPr>
          <w:b/>
        </w:rPr>
      </w:pPr>
      <w:r>
        <w:rPr>
          <w:b/>
        </w:rPr>
        <w:t>I</w:t>
      </w:r>
      <w:r w:rsidR="005A0E32" w:rsidRPr="00BB1079">
        <w:rPr>
          <w:b/>
        </w:rPr>
        <w:t>I/ BỘ MÔN LUẬT TÀI CHÍNH – NGÂN HÀNG</w:t>
      </w:r>
    </w:p>
    <w:tbl>
      <w:tblPr>
        <w:tblStyle w:val="TableGrid"/>
        <w:tblW w:w="10752" w:type="dxa"/>
        <w:tblInd w:w="-551" w:type="dxa"/>
        <w:tblLayout w:type="fixed"/>
        <w:tblLook w:val="04A0" w:firstRow="1" w:lastRow="0" w:firstColumn="1" w:lastColumn="0" w:noHBand="0" w:noVBand="1"/>
      </w:tblPr>
      <w:tblGrid>
        <w:gridCol w:w="688"/>
        <w:gridCol w:w="10064"/>
      </w:tblGrid>
      <w:tr w:rsidR="00693DB2" w:rsidRPr="00693DB2" w14:paraId="23EB080A" w14:textId="77777777" w:rsidTr="00AE7D53">
        <w:tc>
          <w:tcPr>
            <w:tcW w:w="10752" w:type="dxa"/>
            <w:gridSpan w:val="2"/>
          </w:tcPr>
          <w:p w14:paraId="48EC14E9" w14:textId="77777777" w:rsidR="00693DB2" w:rsidRPr="00693DB2" w:rsidRDefault="00693DB2" w:rsidP="00693DB2">
            <w:pPr>
              <w:spacing w:line="360" w:lineRule="auto"/>
              <w:contextualSpacing/>
              <w:rPr>
                <w:color w:val="000000" w:themeColor="text1"/>
                <w:szCs w:val="26"/>
              </w:rPr>
            </w:pPr>
            <w:r w:rsidRPr="00693DB2">
              <w:rPr>
                <w:color w:val="FF0000"/>
                <w:szCs w:val="26"/>
              </w:rPr>
              <w:t>LUẬT NGÂN HÀNG</w:t>
            </w:r>
          </w:p>
        </w:tc>
      </w:tr>
      <w:tr w:rsidR="00693DB2" w:rsidRPr="009D4069" w14:paraId="2140613E" w14:textId="77777777" w:rsidTr="00693DB2">
        <w:trPr>
          <w:trHeight w:val="321"/>
        </w:trPr>
        <w:tc>
          <w:tcPr>
            <w:tcW w:w="688" w:type="dxa"/>
            <w:vAlign w:val="center"/>
          </w:tcPr>
          <w:p w14:paraId="0AA02680" w14:textId="77777777" w:rsidR="00693DB2" w:rsidRPr="00693DB2" w:rsidRDefault="00693DB2" w:rsidP="00AE7D53">
            <w:pPr>
              <w:spacing w:line="360" w:lineRule="auto"/>
              <w:contextualSpacing/>
              <w:jc w:val="center"/>
              <w:rPr>
                <w:szCs w:val="26"/>
                <w:lang w:val="vi-VN"/>
              </w:rPr>
            </w:pPr>
            <w:r w:rsidRPr="00693DB2">
              <w:rPr>
                <w:szCs w:val="26"/>
                <w:lang w:val="vi-VN"/>
              </w:rPr>
              <w:t>1</w:t>
            </w:r>
          </w:p>
        </w:tc>
        <w:tc>
          <w:tcPr>
            <w:tcW w:w="10064" w:type="dxa"/>
          </w:tcPr>
          <w:p w14:paraId="3CF1BF30"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tổ</w:t>
            </w:r>
            <w:proofErr w:type="spellEnd"/>
            <w:r w:rsidRPr="00B4349A">
              <w:rPr>
                <w:szCs w:val="26"/>
              </w:rPr>
              <w:t xml:space="preserve"> </w:t>
            </w:r>
            <w:proofErr w:type="spellStart"/>
            <w:r w:rsidRPr="00B4349A">
              <w:rPr>
                <w:szCs w:val="26"/>
              </w:rPr>
              <w:t>chức</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theo</w:t>
            </w:r>
            <w:proofErr w:type="spellEnd"/>
            <w:r w:rsidRPr="00B4349A">
              <w:rPr>
                <w:szCs w:val="26"/>
              </w:rPr>
              <w:t xml:space="preserve"> </w:t>
            </w:r>
            <w:proofErr w:type="spellStart"/>
            <w:r w:rsidRPr="00B4349A">
              <w:rPr>
                <w:szCs w:val="26"/>
              </w:rPr>
              <w:t>luật</w:t>
            </w:r>
            <w:proofErr w:type="spellEnd"/>
            <w:r w:rsidRPr="00B4349A">
              <w:rPr>
                <w:szCs w:val="26"/>
              </w:rPr>
              <w:t xml:space="preserve"> TCTD 2024</w:t>
            </w:r>
          </w:p>
        </w:tc>
      </w:tr>
      <w:tr w:rsidR="00693DB2" w:rsidRPr="009D4069" w14:paraId="4D3D57B4" w14:textId="77777777" w:rsidTr="00693DB2">
        <w:trPr>
          <w:trHeight w:val="321"/>
        </w:trPr>
        <w:tc>
          <w:tcPr>
            <w:tcW w:w="688" w:type="dxa"/>
            <w:vAlign w:val="center"/>
          </w:tcPr>
          <w:p w14:paraId="3DDF41F8" w14:textId="77777777" w:rsidR="00693DB2" w:rsidRPr="00693DB2" w:rsidRDefault="00693DB2" w:rsidP="00AE7D53">
            <w:pPr>
              <w:spacing w:line="360" w:lineRule="auto"/>
              <w:contextualSpacing/>
              <w:jc w:val="center"/>
              <w:rPr>
                <w:szCs w:val="26"/>
                <w:lang w:val="vi-VN"/>
              </w:rPr>
            </w:pPr>
            <w:r w:rsidRPr="00693DB2">
              <w:rPr>
                <w:szCs w:val="26"/>
                <w:lang w:val="vi-VN"/>
              </w:rPr>
              <w:lastRenderedPageBreak/>
              <w:t>2</w:t>
            </w:r>
          </w:p>
        </w:tc>
        <w:tc>
          <w:tcPr>
            <w:tcW w:w="10064" w:type="dxa"/>
          </w:tcPr>
          <w:p w14:paraId="38F294A5"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huy</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vốn</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tổ</w:t>
            </w:r>
            <w:proofErr w:type="spellEnd"/>
            <w:r w:rsidRPr="00B4349A">
              <w:rPr>
                <w:szCs w:val="26"/>
              </w:rPr>
              <w:t xml:space="preserve"> </w:t>
            </w:r>
            <w:proofErr w:type="spellStart"/>
            <w:r w:rsidRPr="00B4349A">
              <w:rPr>
                <w:szCs w:val="26"/>
              </w:rPr>
              <w:t>chức</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p>
        </w:tc>
      </w:tr>
      <w:tr w:rsidR="00693DB2" w:rsidRPr="009D4069" w14:paraId="7B7FE24D" w14:textId="77777777" w:rsidTr="00693DB2">
        <w:trPr>
          <w:trHeight w:val="321"/>
        </w:trPr>
        <w:tc>
          <w:tcPr>
            <w:tcW w:w="688" w:type="dxa"/>
            <w:vAlign w:val="center"/>
          </w:tcPr>
          <w:p w14:paraId="455A8575" w14:textId="77777777" w:rsidR="00693DB2" w:rsidRPr="00693DB2" w:rsidRDefault="00693DB2" w:rsidP="00AE7D53">
            <w:pPr>
              <w:spacing w:line="360" w:lineRule="auto"/>
              <w:contextualSpacing/>
              <w:jc w:val="center"/>
              <w:rPr>
                <w:szCs w:val="26"/>
                <w:lang w:val="vi-VN"/>
              </w:rPr>
            </w:pPr>
            <w:r w:rsidRPr="00693DB2">
              <w:rPr>
                <w:szCs w:val="26"/>
                <w:lang w:val="vi-VN"/>
              </w:rPr>
              <w:t>3</w:t>
            </w:r>
          </w:p>
        </w:tc>
        <w:tc>
          <w:tcPr>
            <w:tcW w:w="10064" w:type="dxa"/>
          </w:tcPr>
          <w:p w14:paraId="3CBEB704"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cấp</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qua </w:t>
            </w:r>
            <w:proofErr w:type="spellStart"/>
            <w:r w:rsidRPr="00B4349A">
              <w:rPr>
                <w:szCs w:val="26"/>
              </w:rPr>
              <w:t>hình</w:t>
            </w:r>
            <w:proofErr w:type="spellEnd"/>
            <w:r w:rsidRPr="00B4349A">
              <w:rPr>
                <w:szCs w:val="26"/>
              </w:rPr>
              <w:t xml:space="preserve"> </w:t>
            </w:r>
            <w:proofErr w:type="spellStart"/>
            <w:r w:rsidRPr="00B4349A">
              <w:rPr>
                <w:szCs w:val="26"/>
              </w:rPr>
              <w:t>thức</w:t>
            </w:r>
            <w:proofErr w:type="spellEnd"/>
            <w:r w:rsidRPr="00B4349A">
              <w:rPr>
                <w:szCs w:val="26"/>
              </w:rPr>
              <w:t xml:space="preserve"> </w:t>
            </w:r>
            <w:proofErr w:type="spellStart"/>
            <w:r w:rsidRPr="00B4349A">
              <w:rPr>
                <w:szCs w:val="26"/>
              </w:rPr>
              <w:t>thư</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p>
        </w:tc>
      </w:tr>
      <w:tr w:rsidR="00693DB2" w:rsidRPr="009D4069" w14:paraId="0DFC1A71" w14:textId="77777777" w:rsidTr="00693DB2">
        <w:trPr>
          <w:trHeight w:val="321"/>
        </w:trPr>
        <w:tc>
          <w:tcPr>
            <w:tcW w:w="688" w:type="dxa"/>
            <w:vAlign w:val="center"/>
          </w:tcPr>
          <w:p w14:paraId="7419999B" w14:textId="77777777" w:rsidR="00693DB2" w:rsidRPr="00693DB2" w:rsidRDefault="00693DB2" w:rsidP="00AE7D53">
            <w:pPr>
              <w:spacing w:line="360" w:lineRule="auto"/>
              <w:contextualSpacing/>
              <w:jc w:val="center"/>
              <w:rPr>
                <w:szCs w:val="26"/>
                <w:lang w:val="vi-VN"/>
              </w:rPr>
            </w:pPr>
            <w:r w:rsidRPr="00693DB2">
              <w:rPr>
                <w:szCs w:val="26"/>
                <w:lang w:val="vi-VN"/>
              </w:rPr>
              <w:t>4</w:t>
            </w:r>
          </w:p>
        </w:tc>
        <w:tc>
          <w:tcPr>
            <w:tcW w:w="10064" w:type="dxa"/>
          </w:tcPr>
          <w:p w14:paraId="1526D668"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cho</w:t>
            </w:r>
            <w:proofErr w:type="spellEnd"/>
            <w:r w:rsidRPr="00B4349A">
              <w:rPr>
                <w:szCs w:val="26"/>
              </w:rPr>
              <w:t xml:space="preserve"> </w:t>
            </w:r>
            <w:proofErr w:type="spellStart"/>
            <w:r w:rsidRPr="00B4349A">
              <w:rPr>
                <w:szCs w:val="26"/>
              </w:rPr>
              <w:t>vay</w:t>
            </w:r>
            <w:proofErr w:type="spellEnd"/>
            <w:r w:rsidRPr="00B4349A">
              <w:rPr>
                <w:szCs w:val="26"/>
              </w:rPr>
              <w:t xml:space="preserve"> </w:t>
            </w:r>
            <w:proofErr w:type="spellStart"/>
            <w:r w:rsidRPr="00B4349A">
              <w:rPr>
                <w:szCs w:val="26"/>
              </w:rPr>
              <w:t>tiêu</w:t>
            </w:r>
            <w:proofErr w:type="spellEnd"/>
            <w:r w:rsidRPr="00B4349A">
              <w:rPr>
                <w:szCs w:val="26"/>
              </w:rPr>
              <w:t xml:space="preserve"> </w:t>
            </w:r>
            <w:proofErr w:type="spellStart"/>
            <w:r w:rsidRPr="00B4349A">
              <w:rPr>
                <w:szCs w:val="26"/>
              </w:rPr>
              <w:t>dùng</w:t>
            </w:r>
            <w:proofErr w:type="spellEnd"/>
            <w:r w:rsidRPr="00B4349A">
              <w:rPr>
                <w:szCs w:val="26"/>
              </w:rPr>
              <w:t xml:space="preserve"> </w:t>
            </w:r>
            <w:proofErr w:type="spellStart"/>
            <w:r w:rsidRPr="00B4349A">
              <w:rPr>
                <w:szCs w:val="26"/>
              </w:rPr>
              <w:t>tại</w:t>
            </w:r>
            <w:proofErr w:type="spellEnd"/>
            <w:r w:rsidRPr="00B4349A">
              <w:rPr>
                <w:szCs w:val="26"/>
              </w:rPr>
              <w:t xml:space="preserve"> Việt Nam: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một</w:t>
            </w:r>
            <w:proofErr w:type="spellEnd"/>
            <w:r w:rsidRPr="00B4349A">
              <w:rPr>
                <w:szCs w:val="26"/>
              </w:rPr>
              <w:t xml:space="preserve"> </w:t>
            </w:r>
            <w:proofErr w:type="spellStart"/>
            <w:r w:rsidRPr="00B4349A">
              <w:rPr>
                <w:szCs w:val="26"/>
              </w:rPr>
              <w:t>số</w:t>
            </w:r>
            <w:proofErr w:type="spellEnd"/>
            <w:r w:rsidRPr="00B4349A">
              <w:rPr>
                <w:szCs w:val="26"/>
              </w:rPr>
              <w:t xml:space="preserve"> </w:t>
            </w:r>
            <w:proofErr w:type="spellStart"/>
            <w:r w:rsidRPr="00B4349A">
              <w:rPr>
                <w:szCs w:val="26"/>
              </w:rPr>
              <w:t>kiến</w:t>
            </w:r>
            <w:proofErr w:type="spellEnd"/>
            <w:r w:rsidRPr="00B4349A">
              <w:rPr>
                <w:szCs w:val="26"/>
              </w:rPr>
              <w:t xml:space="preserve"> </w:t>
            </w:r>
            <w:proofErr w:type="spellStart"/>
            <w:r w:rsidRPr="00B4349A">
              <w:rPr>
                <w:szCs w:val="26"/>
              </w:rPr>
              <w:t>nghị</w:t>
            </w:r>
            <w:proofErr w:type="spellEnd"/>
          </w:p>
        </w:tc>
      </w:tr>
      <w:tr w:rsidR="00693DB2" w:rsidRPr="009D4069" w14:paraId="617B23CC" w14:textId="77777777" w:rsidTr="00693DB2">
        <w:trPr>
          <w:trHeight w:val="321"/>
        </w:trPr>
        <w:tc>
          <w:tcPr>
            <w:tcW w:w="688" w:type="dxa"/>
            <w:vAlign w:val="center"/>
          </w:tcPr>
          <w:p w14:paraId="1B8F1F8B" w14:textId="77777777" w:rsidR="00693DB2" w:rsidRPr="00693DB2" w:rsidRDefault="00693DB2" w:rsidP="00AE7D53">
            <w:pPr>
              <w:spacing w:line="360" w:lineRule="auto"/>
              <w:contextualSpacing/>
              <w:jc w:val="center"/>
              <w:rPr>
                <w:szCs w:val="26"/>
                <w:lang w:val="vi-VN"/>
              </w:rPr>
            </w:pPr>
            <w:r w:rsidRPr="00693DB2">
              <w:rPr>
                <w:szCs w:val="26"/>
              </w:rPr>
              <w:t>5</w:t>
            </w:r>
          </w:p>
        </w:tc>
        <w:tc>
          <w:tcPr>
            <w:tcW w:w="10064" w:type="dxa"/>
          </w:tcPr>
          <w:p w14:paraId="5CB9DDB4" w14:textId="77777777" w:rsidR="00693DB2" w:rsidRPr="00B4349A" w:rsidRDefault="00693DB2" w:rsidP="00AE7D53">
            <w:pPr>
              <w:spacing w:line="360" w:lineRule="auto"/>
              <w:contextualSpacing/>
              <w:jc w:val="both"/>
              <w:rPr>
                <w:szCs w:val="26"/>
              </w:rPr>
            </w:pPr>
            <w:proofErr w:type="spellStart"/>
            <w:r w:rsidRPr="00B4349A">
              <w:rPr>
                <w:szCs w:val="26"/>
              </w:rPr>
              <w:t>Pháp</w:t>
            </w:r>
            <w:proofErr w:type="spellEnd"/>
            <w:r w:rsidRPr="00B4349A">
              <w:rPr>
                <w:szCs w:val="26"/>
              </w:rPr>
              <w:t xml:space="preserve"> </w:t>
            </w:r>
            <w:proofErr w:type="spellStart"/>
            <w:r w:rsidRPr="00B4349A">
              <w:rPr>
                <w:szCs w:val="26"/>
              </w:rPr>
              <w:t>luật</w:t>
            </w:r>
            <w:proofErr w:type="spellEnd"/>
            <w:r w:rsidRPr="00B4349A">
              <w:rPr>
                <w:szCs w:val="26"/>
              </w:rPr>
              <w:t xml:space="preserve"> </w:t>
            </w:r>
            <w:proofErr w:type="spellStart"/>
            <w:r w:rsidRPr="00B4349A">
              <w:rPr>
                <w:szCs w:val="26"/>
              </w:rPr>
              <w:t>vê</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hàng</w:t>
            </w:r>
            <w:proofErr w:type="spellEnd"/>
            <w:r w:rsidRPr="00B4349A">
              <w:rPr>
                <w:szCs w:val="26"/>
              </w:rPr>
              <w:t xml:space="preserve"> </w:t>
            </w:r>
            <w:proofErr w:type="spellStart"/>
            <w:r w:rsidRPr="00B4349A">
              <w:rPr>
                <w:szCs w:val="26"/>
              </w:rPr>
              <w:t>sô</w:t>
            </w:r>
            <w:proofErr w:type="spellEnd"/>
            <w:r w:rsidRPr="00B4349A">
              <w:rPr>
                <w:szCs w:val="26"/>
              </w:rPr>
              <w:t xml:space="preserve">́ - Kinh </w:t>
            </w:r>
            <w:proofErr w:type="spellStart"/>
            <w:r w:rsidRPr="00B4349A">
              <w:rPr>
                <w:szCs w:val="26"/>
              </w:rPr>
              <w:t>nghiệm</w:t>
            </w:r>
            <w:proofErr w:type="spellEnd"/>
            <w:r w:rsidRPr="00B4349A">
              <w:rPr>
                <w:szCs w:val="26"/>
              </w:rPr>
              <w:t xml:space="preserve"> </w:t>
            </w:r>
            <w:proofErr w:type="spellStart"/>
            <w:r w:rsidRPr="00B4349A">
              <w:rPr>
                <w:szCs w:val="26"/>
              </w:rPr>
              <w:t>quốc</w:t>
            </w:r>
            <w:proofErr w:type="spellEnd"/>
            <w:r w:rsidRPr="00B4349A">
              <w:rPr>
                <w:szCs w:val="26"/>
              </w:rPr>
              <w:t xml:space="preserve"> </w:t>
            </w:r>
            <w:proofErr w:type="spellStart"/>
            <w:r w:rsidRPr="00B4349A">
              <w:rPr>
                <w:szCs w:val="26"/>
              </w:rPr>
              <w:t>tê</w:t>
            </w:r>
            <w:proofErr w:type="spellEnd"/>
            <w:r w:rsidRPr="00B4349A">
              <w:rPr>
                <w:szCs w:val="26"/>
              </w:rPr>
              <w:t xml:space="preserve">́ </w:t>
            </w:r>
            <w:proofErr w:type="spellStart"/>
            <w:r w:rsidRPr="00B4349A">
              <w:rPr>
                <w:szCs w:val="26"/>
              </w:rPr>
              <w:t>va</w:t>
            </w:r>
            <w:proofErr w:type="spellEnd"/>
            <w:r w:rsidRPr="00B4349A">
              <w:rPr>
                <w:szCs w:val="26"/>
              </w:rPr>
              <w:t xml:space="preserve">̀ </w:t>
            </w:r>
            <w:proofErr w:type="spellStart"/>
            <w:r w:rsidRPr="00B4349A">
              <w:rPr>
                <w:szCs w:val="26"/>
              </w:rPr>
              <w:t>một</w:t>
            </w:r>
            <w:proofErr w:type="spellEnd"/>
            <w:r w:rsidRPr="00B4349A">
              <w:rPr>
                <w:szCs w:val="26"/>
              </w:rPr>
              <w:t xml:space="preserve"> </w:t>
            </w:r>
            <w:proofErr w:type="spellStart"/>
            <w:r w:rsidRPr="00B4349A">
              <w:rPr>
                <w:szCs w:val="26"/>
              </w:rPr>
              <w:t>sô</w:t>
            </w:r>
            <w:proofErr w:type="spellEnd"/>
            <w:r w:rsidRPr="00B4349A">
              <w:rPr>
                <w:szCs w:val="26"/>
              </w:rPr>
              <w:t xml:space="preserve">́ </w:t>
            </w:r>
            <w:proofErr w:type="spellStart"/>
            <w:r w:rsidRPr="00B4349A">
              <w:rPr>
                <w:szCs w:val="26"/>
              </w:rPr>
              <w:t>khuyến</w:t>
            </w:r>
            <w:proofErr w:type="spellEnd"/>
            <w:r w:rsidRPr="00B4349A">
              <w:rPr>
                <w:szCs w:val="26"/>
              </w:rPr>
              <w:t xml:space="preserve"> </w:t>
            </w:r>
            <w:proofErr w:type="spellStart"/>
            <w:r w:rsidRPr="00B4349A">
              <w:rPr>
                <w:szCs w:val="26"/>
              </w:rPr>
              <w:t>nghi</w:t>
            </w:r>
            <w:proofErr w:type="spellEnd"/>
            <w:r w:rsidRPr="00B4349A">
              <w:rPr>
                <w:szCs w:val="26"/>
              </w:rPr>
              <w:t xml:space="preserve">̣ </w:t>
            </w:r>
            <w:proofErr w:type="spellStart"/>
            <w:r w:rsidRPr="00B4349A">
              <w:rPr>
                <w:szCs w:val="26"/>
              </w:rPr>
              <w:t>cho</w:t>
            </w:r>
            <w:proofErr w:type="spellEnd"/>
            <w:r w:rsidRPr="00B4349A">
              <w:rPr>
                <w:szCs w:val="26"/>
              </w:rPr>
              <w:t xml:space="preserve"> </w:t>
            </w:r>
            <w:proofErr w:type="spellStart"/>
            <w:r w:rsidRPr="00B4349A">
              <w:rPr>
                <w:szCs w:val="26"/>
              </w:rPr>
              <w:t>Việt</w:t>
            </w:r>
            <w:proofErr w:type="spellEnd"/>
            <w:r w:rsidRPr="00B4349A">
              <w:rPr>
                <w:szCs w:val="26"/>
              </w:rPr>
              <w:t xml:space="preserve"> Nam</w:t>
            </w:r>
          </w:p>
        </w:tc>
      </w:tr>
      <w:tr w:rsidR="00693DB2" w:rsidRPr="009D4069" w14:paraId="415F853B" w14:textId="77777777" w:rsidTr="00693DB2">
        <w:trPr>
          <w:trHeight w:val="321"/>
        </w:trPr>
        <w:tc>
          <w:tcPr>
            <w:tcW w:w="688" w:type="dxa"/>
            <w:vAlign w:val="center"/>
          </w:tcPr>
          <w:p w14:paraId="4C19280B" w14:textId="77777777" w:rsidR="00693DB2" w:rsidRPr="00693DB2" w:rsidRDefault="00693DB2" w:rsidP="00AE7D53">
            <w:pPr>
              <w:spacing w:line="360" w:lineRule="auto"/>
              <w:contextualSpacing/>
              <w:jc w:val="center"/>
              <w:rPr>
                <w:szCs w:val="26"/>
              </w:rPr>
            </w:pPr>
            <w:r w:rsidRPr="00693DB2">
              <w:rPr>
                <w:szCs w:val="26"/>
              </w:rPr>
              <w:t>6</w:t>
            </w:r>
          </w:p>
        </w:tc>
        <w:tc>
          <w:tcPr>
            <w:tcW w:w="10064" w:type="dxa"/>
          </w:tcPr>
          <w:p w14:paraId="7C220D27" w14:textId="77777777" w:rsidR="00693DB2" w:rsidRPr="00B4349A" w:rsidRDefault="00693DB2" w:rsidP="00AE7D53">
            <w:pPr>
              <w:spacing w:line="360" w:lineRule="auto"/>
              <w:contextualSpacing/>
              <w:jc w:val="both"/>
              <w:rPr>
                <w:szCs w:val="26"/>
              </w:rPr>
            </w:pPr>
            <w:r w:rsidRPr="00985B06">
              <w:rPr>
                <w:szCs w:val="26"/>
              </w:rPr>
              <w:t xml:space="preserve">Pháp </w:t>
            </w:r>
            <w:proofErr w:type="spellStart"/>
            <w:r w:rsidRPr="00985B06">
              <w:rPr>
                <w:szCs w:val="26"/>
              </w:rPr>
              <w:t>luật</w:t>
            </w:r>
            <w:proofErr w:type="spellEnd"/>
            <w:r w:rsidRPr="00985B06">
              <w:rPr>
                <w:szCs w:val="26"/>
              </w:rPr>
              <w:t xml:space="preserve"> </w:t>
            </w:r>
            <w:proofErr w:type="spellStart"/>
            <w:r w:rsidRPr="00985B06">
              <w:rPr>
                <w:szCs w:val="26"/>
              </w:rPr>
              <w:t>về</w:t>
            </w:r>
            <w:proofErr w:type="spellEnd"/>
            <w:r w:rsidRPr="00985B06">
              <w:rPr>
                <w:szCs w:val="26"/>
              </w:rPr>
              <w:t xml:space="preserve"> </w:t>
            </w:r>
            <w:proofErr w:type="spellStart"/>
            <w:r w:rsidRPr="00985B06">
              <w:rPr>
                <w:szCs w:val="26"/>
              </w:rPr>
              <w:t>bảo</w:t>
            </w:r>
            <w:proofErr w:type="spellEnd"/>
            <w:r w:rsidRPr="00985B06">
              <w:rPr>
                <w:szCs w:val="26"/>
              </w:rPr>
              <w:t xml:space="preserve"> </w:t>
            </w:r>
            <w:proofErr w:type="spellStart"/>
            <w:r w:rsidRPr="00985B06">
              <w:rPr>
                <w:szCs w:val="26"/>
              </w:rPr>
              <w:t>mật</w:t>
            </w:r>
            <w:proofErr w:type="spellEnd"/>
            <w:r w:rsidRPr="00985B06">
              <w:rPr>
                <w:szCs w:val="26"/>
              </w:rPr>
              <w:t xml:space="preserve"> </w:t>
            </w:r>
            <w:proofErr w:type="spellStart"/>
            <w:r w:rsidRPr="00985B06">
              <w:rPr>
                <w:szCs w:val="26"/>
              </w:rPr>
              <w:t>thông</w:t>
            </w:r>
            <w:proofErr w:type="spellEnd"/>
            <w:r w:rsidRPr="00985B06">
              <w:rPr>
                <w:szCs w:val="26"/>
              </w:rPr>
              <w:t xml:space="preserve"> tin </w:t>
            </w:r>
            <w:proofErr w:type="spellStart"/>
            <w:r w:rsidRPr="00985B06">
              <w:rPr>
                <w:szCs w:val="26"/>
              </w:rPr>
              <w:t>khách</w:t>
            </w:r>
            <w:proofErr w:type="spellEnd"/>
            <w:r w:rsidRPr="00985B06">
              <w:rPr>
                <w:szCs w:val="26"/>
              </w:rPr>
              <w:t xml:space="preserve"> </w:t>
            </w:r>
            <w:proofErr w:type="spellStart"/>
            <w:r w:rsidRPr="00985B06">
              <w:rPr>
                <w:szCs w:val="26"/>
              </w:rPr>
              <w:t>hàng</w:t>
            </w:r>
            <w:proofErr w:type="spellEnd"/>
            <w:r w:rsidRPr="00985B06">
              <w:rPr>
                <w:szCs w:val="26"/>
              </w:rPr>
              <w:t xml:space="preserve"> </w:t>
            </w:r>
            <w:proofErr w:type="spellStart"/>
            <w:r w:rsidRPr="00985B06">
              <w:rPr>
                <w:szCs w:val="26"/>
              </w:rPr>
              <w:t>trong</w:t>
            </w:r>
            <w:proofErr w:type="spellEnd"/>
            <w:r w:rsidRPr="00985B06">
              <w:rPr>
                <w:szCs w:val="26"/>
              </w:rPr>
              <w:t xml:space="preserve"> </w:t>
            </w:r>
            <w:proofErr w:type="spellStart"/>
            <w:r w:rsidRPr="00985B06">
              <w:rPr>
                <w:szCs w:val="26"/>
              </w:rPr>
              <w:t>hoạt</w:t>
            </w:r>
            <w:proofErr w:type="spellEnd"/>
            <w:r w:rsidRPr="00985B06">
              <w:rPr>
                <w:szCs w:val="26"/>
              </w:rPr>
              <w:t xml:space="preserve"> </w:t>
            </w:r>
            <w:proofErr w:type="spellStart"/>
            <w:r w:rsidRPr="00985B06">
              <w:rPr>
                <w:szCs w:val="26"/>
              </w:rPr>
              <w:t>động</w:t>
            </w:r>
            <w:proofErr w:type="spellEnd"/>
            <w:r w:rsidRPr="00985B06">
              <w:rPr>
                <w:szCs w:val="26"/>
              </w:rPr>
              <w:t xml:space="preserve"> </w:t>
            </w:r>
            <w:proofErr w:type="spellStart"/>
            <w:r w:rsidRPr="00985B06">
              <w:rPr>
                <w:szCs w:val="26"/>
              </w:rPr>
              <w:t>ngân</w:t>
            </w:r>
            <w:proofErr w:type="spellEnd"/>
            <w:r w:rsidRPr="00985B06">
              <w:rPr>
                <w:szCs w:val="26"/>
              </w:rPr>
              <w:t xml:space="preserve"> </w:t>
            </w:r>
            <w:proofErr w:type="spellStart"/>
            <w:r w:rsidRPr="00985B06">
              <w:rPr>
                <w:szCs w:val="26"/>
              </w:rPr>
              <w:t>hàng</w:t>
            </w:r>
            <w:proofErr w:type="spellEnd"/>
          </w:p>
        </w:tc>
      </w:tr>
      <w:tr w:rsidR="00693DB2" w:rsidRPr="009D4069" w14:paraId="63E5F37F" w14:textId="77777777" w:rsidTr="00693DB2">
        <w:trPr>
          <w:trHeight w:val="321"/>
        </w:trPr>
        <w:tc>
          <w:tcPr>
            <w:tcW w:w="688" w:type="dxa"/>
            <w:vAlign w:val="center"/>
          </w:tcPr>
          <w:p w14:paraId="08871037" w14:textId="77777777" w:rsidR="00693DB2" w:rsidRPr="00693DB2" w:rsidRDefault="00693DB2" w:rsidP="00AE7D53">
            <w:pPr>
              <w:spacing w:line="360" w:lineRule="auto"/>
              <w:contextualSpacing/>
              <w:jc w:val="center"/>
              <w:rPr>
                <w:szCs w:val="26"/>
              </w:rPr>
            </w:pPr>
            <w:r w:rsidRPr="00693DB2">
              <w:rPr>
                <w:szCs w:val="26"/>
              </w:rPr>
              <w:t>7</w:t>
            </w:r>
          </w:p>
        </w:tc>
        <w:tc>
          <w:tcPr>
            <w:tcW w:w="10064" w:type="dxa"/>
          </w:tcPr>
          <w:p w14:paraId="4085B10C" w14:textId="77777777" w:rsidR="00693DB2" w:rsidRPr="00B4349A" w:rsidRDefault="00693DB2" w:rsidP="00AE7D53">
            <w:pPr>
              <w:spacing w:line="360" w:lineRule="auto"/>
              <w:contextualSpacing/>
              <w:jc w:val="both"/>
              <w:rPr>
                <w:szCs w:val="26"/>
              </w:rPr>
            </w:pPr>
            <w:r w:rsidRPr="00B4349A">
              <w:rPr>
                <w:szCs w:val="26"/>
              </w:rPr>
              <w:t xml:space="preserve">Bảo </w:t>
            </w:r>
            <w:proofErr w:type="spellStart"/>
            <w:r w:rsidRPr="00B4349A">
              <w:rPr>
                <w:szCs w:val="26"/>
              </w:rPr>
              <w:t>mật</w:t>
            </w:r>
            <w:proofErr w:type="spellEnd"/>
            <w:r w:rsidRPr="00B4349A">
              <w:rPr>
                <w:szCs w:val="26"/>
              </w:rPr>
              <w:t xml:space="preserve"> </w:t>
            </w:r>
            <w:proofErr w:type="spellStart"/>
            <w:r w:rsidRPr="00B4349A">
              <w:rPr>
                <w:szCs w:val="26"/>
              </w:rPr>
              <w:t>thông</w:t>
            </w:r>
            <w:proofErr w:type="spellEnd"/>
            <w:r w:rsidRPr="00B4349A">
              <w:rPr>
                <w:szCs w:val="26"/>
              </w:rPr>
              <w:t xml:space="preserve"> tin </w:t>
            </w:r>
            <w:proofErr w:type="spellStart"/>
            <w:r w:rsidRPr="00B4349A">
              <w:rPr>
                <w:szCs w:val="26"/>
              </w:rPr>
              <w:t>khách</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điện</w:t>
            </w:r>
            <w:proofErr w:type="spellEnd"/>
            <w:r w:rsidRPr="00B4349A">
              <w:rPr>
                <w:szCs w:val="26"/>
              </w:rPr>
              <w:t xml:space="preserve"> </w:t>
            </w:r>
            <w:proofErr w:type="spellStart"/>
            <w:r w:rsidRPr="00B4349A">
              <w:rPr>
                <w:szCs w:val="26"/>
              </w:rPr>
              <w:t>tử</w:t>
            </w:r>
            <w:proofErr w:type="spellEnd"/>
            <w:r w:rsidRPr="00B4349A">
              <w:rPr>
                <w:szCs w:val="26"/>
              </w:rPr>
              <w:t xml:space="preserve"> – Quy </w:t>
            </w:r>
            <w:proofErr w:type="spellStart"/>
            <w:r w:rsidRPr="00B4349A">
              <w:rPr>
                <w:szCs w:val="26"/>
              </w:rPr>
              <w:t>định</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thực</w:t>
            </w:r>
            <w:proofErr w:type="spellEnd"/>
            <w:r w:rsidRPr="00B4349A">
              <w:rPr>
                <w:szCs w:val="26"/>
              </w:rPr>
              <w:t xml:space="preserve"> </w:t>
            </w:r>
            <w:proofErr w:type="spellStart"/>
            <w:r w:rsidRPr="00B4349A">
              <w:rPr>
                <w:szCs w:val="26"/>
              </w:rPr>
              <w:t>tiễn</w:t>
            </w:r>
            <w:proofErr w:type="spellEnd"/>
            <w:r w:rsidRPr="00B4349A">
              <w:rPr>
                <w:szCs w:val="26"/>
              </w:rPr>
              <w:t xml:space="preserve"> </w:t>
            </w:r>
            <w:proofErr w:type="spellStart"/>
            <w:r w:rsidRPr="00B4349A">
              <w:rPr>
                <w:szCs w:val="26"/>
              </w:rPr>
              <w:t>áp</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tại</w:t>
            </w:r>
            <w:proofErr w:type="spellEnd"/>
            <w:r w:rsidRPr="00B4349A">
              <w:rPr>
                <w:szCs w:val="26"/>
              </w:rPr>
              <w:t xml:space="preserve"> Việt Nam</w:t>
            </w:r>
          </w:p>
        </w:tc>
      </w:tr>
      <w:tr w:rsidR="00693DB2" w:rsidRPr="009D4069" w14:paraId="53E51468" w14:textId="77777777" w:rsidTr="00693DB2">
        <w:trPr>
          <w:trHeight w:val="321"/>
        </w:trPr>
        <w:tc>
          <w:tcPr>
            <w:tcW w:w="688" w:type="dxa"/>
            <w:vAlign w:val="center"/>
          </w:tcPr>
          <w:p w14:paraId="07BB3CB0" w14:textId="77777777" w:rsidR="00693DB2" w:rsidRPr="00693DB2" w:rsidRDefault="00693DB2" w:rsidP="00AE7D53">
            <w:pPr>
              <w:spacing w:line="360" w:lineRule="auto"/>
              <w:contextualSpacing/>
              <w:jc w:val="center"/>
              <w:rPr>
                <w:szCs w:val="26"/>
              </w:rPr>
            </w:pPr>
            <w:r w:rsidRPr="00693DB2">
              <w:rPr>
                <w:szCs w:val="26"/>
              </w:rPr>
              <w:t>8</w:t>
            </w:r>
          </w:p>
        </w:tc>
        <w:tc>
          <w:tcPr>
            <w:tcW w:w="10064" w:type="dxa"/>
          </w:tcPr>
          <w:p w14:paraId="3513CE7B" w14:textId="77777777" w:rsidR="00693DB2" w:rsidRPr="00B4349A" w:rsidRDefault="00693DB2" w:rsidP="00AE7D53">
            <w:pPr>
              <w:spacing w:line="360" w:lineRule="auto"/>
              <w:contextualSpacing/>
              <w:jc w:val="both"/>
              <w:rPr>
                <w:szCs w:val="26"/>
              </w:rPr>
            </w:pPr>
            <w:r w:rsidRPr="0075220C">
              <w:rPr>
                <w:szCs w:val="26"/>
              </w:rPr>
              <w:t xml:space="preserve">Quy </w:t>
            </w:r>
            <w:proofErr w:type="spellStart"/>
            <w:r w:rsidRPr="0075220C">
              <w:rPr>
                <w:szCs w:val="26"/>
              </w:rPr>
              <w:t>định</w:t>
            </w:r>
            <w:proofErr w:type="spellEnd"/>
            <w:r w:rsidRPr="0075220C">
              <w:rPr>
                <w:szCs w:val="26"/>
              </w:rPr>
              <w:t xml:space="preserve"> </w:t>
            </w:r>
            <w:proofErr w:type="spellStart"/>
            <w:r w:rsidRPr="0075220C">
              <w:rPr>
                <w:szCs w:val="26"/>
              </w:rPr>
              <w:t>về</w:t>
            </w:r>
            <w:proofErr w:type="spellEnd"/>
            <w:r w:rsidRPr="0075220C">
              <w:rPr>
                <w:szCs w:val="26"/>
              </w:rPr>
              <w:t xml:space="preserve"> </w:t>
            </w:r>
            <w:proofErr w:type="spellStart"/>
            <w:r w:rsidRPr="0075220C">
              <w:rPr>
                <w:szCs w:val="26"/>
              </w:rPr>
              <w:t>bảo</w:t>
            </w:r>
            <w:proofErr w:type="spellEnd"/>
            <w:r w:rsidRPr="0075220C">
              <w:rPr>
                <w:szCs w:val="26"/>
              </w:rPr>
              <w:t xml:space="preserve"> </w:t>
            </w:r>
            <w:proofErr w:type="spellStart"/>
            <w:r w:rsidRPr="0075220C">
              <w:rPr>
                <w:szCs w:val="26"/>
              </w:rPr>
              <w:t>đảm</w:t>
            </w:r>
            <w:proofErr w:type="spellEnd"/>
            <w:r w:rsidRPr="0075220C">
              <w:rPr>
                <w:szCs w:val="26"/>
              </w:rPr>
              <w:t xml:space="preserve"> an </w:t>
            </w:r>
            <w:proofErr w:type="spellStart"/>
            <w:r w:rsidRPr="0075220C">
              <w:rPr>
                <w:szCs w:val="26"/>
              </w:rPr>
              <w:t>toàn</w:t>
            </w:r>
            <w:proofErr w:type="spellEnd"/>
            <w:r w:rsidRPr="0075220C">
              <w:rPr>
                <w:szCs w:val="26"/>
              </w:rPr>
              <w:t xml:space="preserve"> </w:t>
            </w:r>
            <w:proofErr w:type="spellStart"/>
            <w:r w:rsidRPr="0075220C">
              <w:rPr>
                <w:szCs w:val="26"/>
              </w:rPr>
              <w:t>trong</w:t>
            </w:r>
            <w:proofErr w:type="spellEnd"/>
            <w:r w:rsidRPr="0075220C">
              <w:rPr>
                <w:szCs w:val="26"/>
              </w:rPr>
              <w:t xml:space="preserve"> </w:t>
            </w:r>
            <w:proofErr w:type="spellStart"/>
            <w:r w:rsidRPr="0075220C">
              <w:rPr>
                <w:szCs w:val="26"/>
              </w:rPr>
              <w:t>dịch</w:t>
            </w:r>
            <w:proofErr w:type="spellEnd"/>
            <w:r w:rsidRPr="0075220C">
              <w:rPr>
                <w:szCs w:val="26"/>
              </w:rPr>
              <w:t xml:space="preserve"> </w:t>
            </w:r>
            <w:proofErr w:type="spellStart"/>
            <w:r w:rsidRPr="0075220C">
              <w:rPr>
                <w:szCs w:val="26"/>
              </w:rPr>
              <w:t>vụ</w:t>
            </w:r>
            <w:proofErr w:type="spellEnd"/>
            <w:r w:rsidRPr="0075220C">
              <w:rPr>
                <w:szCs w:val="26"/>
              </w:rPr>
              <w:t xml:space="preserve"> </w:t>
            </w:r>
            <w:proofErr w:type="spellStart"/>
            <w:r w:rsidRPr="0075220C">
              <w:rPr>
                <w:szCs w:val="26"/>
              </w:rPr>
              <w:t>ngân</w:t>
            </w:r>
            <w:proofErr w:type="spellEnd"/>
            <w:r w:rsidRPr="0075220C">
              <w:rPr>
                <w:szCs w:val="26"/>
              </w:rPr>
              <w:t xml:space="preserve"> </w:t>
            </w:r>
            <w:proofErr w:type="spellStart"/>
            <w:r w:rsidRPr="0075220C">
              <w:rPr>
                <w:szCs w:val="26"/>
              </w:rPr>
              <w:t>hàng</w:t>
            </w:r>
            <w:proofErr w:type="spellEnd"/>
            <w:r w:rsidRPr="0075220C">
              <w:rPr>
                <w:szCs w:val="26"/>
              </w:rPr>
              <w:t xml:space="preserve"> </w:t>
            </w:r>
            <w:proofErr w:type="spellStart"/>
            <w:r w:rsidRPr="0075220C">
              <w:rPr>
                <w:szCs w:val="26"/>
              </w:rPr>
              <w:t>điện</w:t>
            </w:r>
            <w:proofErr w:type="spellEnd"/>
            <w:r w:rsidRPr="0075220C">
              <w:rPr>
                <w:szCs w:val="26"/>
              </w:rPr>
              <w:t xml:space="preserve"> </w:t>
            </w:r>
            <w:proofErr w:type="spellStart"/>
            <w:r w:rsidRPr="0075220C">
              <w:rPr>
                <w:szCs w:val="26"/>
              </w:rPr>
              <w:t>tử</w:t>
            </w:r>
            <w:proofErr w:type="spellEnd"/>
          </w:p>
        </w:tc>
      </w:tr>
      <w:tr w:rsidR="00693DB2" w:rsidRPr="009D4069" w14:paraId="2CB338D8" w14:textId="77777777" w:rsidTr="00693DB2">
        <w:trPr>
          <w:trHeight w:val="321"/>
        </w:trPr>
        <w:tc>
          <w:tcPr>
            <w:tcW w:w="688" w:type="dxa"/>
            <w:vAlign w:val="center"/>
          </w:tcPr>
          <w:p w14:paraId="164CBDD0" w14:textId="77777777" w:rsidR="00693DB2" w:rsidRPr="00693DB2" w:rsidRDefault="00693DB2" w:rsidP="00AE7D53">
            <w:pPr>
              <w:spacing w:line="360" w:lineRule="auto"/>
              <w:contextualSpacing/>
              <w:jc w:val="center"/>
              <w:rPr>
                <w:szCs w:val="26"/>
                <w:lang w:val="vi-VN"/>
              </w:rPr>
            </w:pPr>
            <w:r w:rsidRPr="00693DB2">
              <w:rPr>
                <w:szCs w:val="26"/>
              </w:rPr>
              <w:t>9</w:t>
            </w:r>
          </w:p>
        </w:tc>
        <w:tc>
          <w:tcPr>
            <w:tcW w:w="10064" w:type="dxa"/>
          </w:tcPr>
          <w:p w14:paraId="191A9AD9" w14:textId="77777777" w:rsidR="00693DB2" w:rsidRPr="00B4349A" w:rsidRDefault="00693DB2" w:rsidP="00AE7D53">
            <w:pPr>
              <w:spacing w:line="360" w:lineRule="auto"/>
              <w:contextualSpacing/>
              <w:jc w:val="both"/>
              <w:rPr>
                <w:szCs w:val="26"/>
              </w:rPr>
            </w:pPr>
            <w:proofErr w:type="spellStart"/>
            <w:r w:rsidRPr="00B4349A">
              <w:rPr>
                <w:szCs w:val="26"/>
              </w:rPr>
              <w:t>Phát</w:t>
            </w:r>
            <w:proofErr w:type="spellEnd"/>
            <w:r w:rsidRPr="00B4349A">
              <w:rPr>
                <w:szCs w:val="26"/>
              </w:rPr>
              <w:t xml:space="preserve"> </w:t>
            </w:r>
            <w:proofErr w:type="spellStart"/>
            <w:r w:rsidRPr="00B4349A">
              <w:rPr>
                <w:szCs w:val="26"/>
              </w:rPr>
              <w:t>triển</w:t>
            </w:r>
            <w:proofErr w:type="spellEnd"/>
            <w:r w:rsidRPr="00B4349A">
              <w:rPr>
                <w:szCs w:val="26"/>
              </w:rPr>
              <w:t xml:space="preserve"> </w:t>
            </w:r>
            <w:proofErr w:type="spellStart"/>
            <w:r w:rsidRPr="00B4349A">
              <w:rPr>
                <w:szCs w:val="26"/>
              </w:rPr>
              <w:t>các</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xanh</w:t>
            </w:r>
            <w:proofErr w:type="spellEnd"/>
            <w:r w:rsidRPr="00B4349A">
              <w:rPr>
                <w:szCs w:val="26"/>
              </w:rPr>
              <w:t xml:space="preserve"> </w:t>
            </w:r>
            <w:proofErr w:type="spellStart"/>
            <w:r w:rsidRPr="00B4349A">
              <w:rPr>
                <w:szCs w:val="26"/>
              </w:rPr>
              <w:t>theo</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Việt Nam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41AC8E8E" w14:textId="77777777" w:rsidTr="00693DB2">
        <w:trPr>
          <w:trHeight w:val="321"/>
        </w:trPr>
        <w:tc>
          <w:tcPr>
            <w:tcW w:w="688" w:type="dxa"/>
            <w:vAlign w:val="center"/>
          </w:tcPr>
          <w:p w14:paraId="72989147" w14:textId="77777777" w:rsidR="00693DB2" w:rsidRPr="00693DB2" w:rsidRDefault="00693DB2" w:rsidP="00AE7D53">
            <w:pPr>
              <w:spacing w:line="360" w:lineRule="auto"/>
              <w:contextualSpacing/>
              <w:jc w:val="center"/>
              <w:rPr>
                <w:szCs w:val="26"/>
                <w:lang w:val="vi-VN"/>
              </w:rPr>
            </w:pPr>
            <w:r w:rsidRPr="00693DB2">
              <w:rPr>
                <w:szCs w:val="26"/>
              </w:rPr>
              <w:t>10</w:t>
            </w:r>
          </w:p>
        </w:tc>
        <w:tc>
          <w:tcPr>
            <w:tcW w:w="10064" w:type="dxa"/>
          </w:tcPr>
          <w:p w14:paraId="620A56B0"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xanh</w:t>
            </w:r>
            <w:proofErr w:type="spellEnd"/>
          </w:p>
        </w:tc>
      </w:tr>
      <w:tr w:rsidR="00693DB2" w:rsidRPr="009D4069" w14:paraId="53C34821" w14:textId="77777777" w:rsidTr="00693DB2">
        <w:trPr>
          <w:trHeight w:val="321"/>
        </w:trPr>
        <w:tc>
          <w:tcPr>
            <w:tcW w:w="688" w:type="dxa"/>
            <w:vAlign w:val="center"/>
          </w:tcPr>
          <w:p w14:paraId="13E5B7A7" w14:textId="77777777" w:rsidR="00693DB2" w:rsidRPr="00693DB2" w:rsidRDefault="00693DB2" w:rsidP="00AE7D53">
            <w:pPr>
              <w:spacing w:line="360" w:lineRule="auto"/>
              <w:contextualSpacing/>
              <w:jc w:val="center"/>
              <w:rPr>
                <w:szCs w:val="26"/>
              </w:rPr>
            </w:pPr>
            <w:r w:rsidRPr="00693DB2">
              <w:rPr>
                <w:szCs w:val="26"/>
              </w:rPr>
              <w:t>11</w:t>
            </w:r>
          </w:p>
        </w:tc>
        <w:tc>
          <w:tcPr>
            <w:tcW w:w="10064" w:type="dxa"/>
          </w:tcPr>
          <w:p w14:paraId="6EC341E1" w14:textId="77777777" w:rsidR="00693DB2" w:rsidRPr="00B4349A" w:rsidRDefault="00693DB2" w:rsidP="00AE7D53">
            <w:pPr>
              <w:spacing w:line="360" w:lineRule="auto"/>
              <w:contextualSpacing/>
              <w:jc w:val="both"/>
              <w:rPr>
                <w:szCs w:val="26"/>
              </w:rPr>
            </w:pPr>
            <w:r w:rsidRPr="003D4949">
              <w:rPr>
                <w:szCs w:val="26"/>
              </w:rPr>
              <w:t xml:space="preserve">Hoàn </w:t>
            </w:r>
            <w:proofErr w:type="spellStart"/>
            <w:r w:rsidRPr="003D4949">
              <w:rPr>
                <w:szCs w:val="26"/>
              </w:rPr>
              <w:t>thiện</w:t>
            </w:r>
            <w:proofErr w:type="spellEnd"/>
            <w:r w:rsidRPr="003D4949">
              <w:rPr>
                <w:szCs w:val="26"/>
              </w:rPr>
              <w:t xml:space="preserve"> </w:t>
            </w:r>
            <w:proofErr w:type="spellStart"/>
            <w:r w:rsidRPr="003D4949">
              <w:rPr>
                <w:szCs w:val="26"/>
              </w:rPr>
              <w:t>pháp</w:t>
            </w:r>
            <w:proofErr w:type="spellEnd"/>
            <w:r w:rsidRPr="003D4949">
              <w:rPr>
                <w:szCs w:val="26"/>
              </w:rPr>
              <w:t xml:space="preserve"> </w:t>
            </w:r>
            <w:proofErr w:type="spellStart"/>
            <w:r w:rsidRPr="003D4949">
              <w:rPr>
                <w:szCs w:val="26"/>
              </w:rPr>
              <w:t>luật</w:t>
            </w:r>
            <w:proofErr w:type="spellEnd"/>
            <w:r w:rsidRPr="003D4949">
              <w:rPr>
                <w:szCs w:val="26"/>
              </w:rPr>
              <w:t xml:space="preserve"> </w:t>
            </w:r>
            <w:proofErr w:type="spellStart"/>
            <w:r w:rsidRPr="003D4949">
              <w:rPr>
                <w:szCs w:val="26"/>
              </w:rPr>
              <w:t>về</w:t>
            </w:r>
            <w:proofErr w:type="spellEnd"/>
            <w:r w:rsidRPr="003D4949">
              <w:rPr>
                <w:szCs w:val="26"/>
              </w:rPr>
              <w:t xml:space="preserve"> </w:t>
            </w:r>
            <w:proofErr w:type="spellStart"/>
            <w:r w:rsidRPr="003D4949">
              <w:rPr>
                <w:szCs w:val="26"/>
              </w:rPr>
              <w:t>trái</w:t>
            </w:r>
            <w:proofErr w:type="spellEnd"/>
            <w:r w:rsidRPr="003D4949">
              <w:rPr>
                <w:szCs w:val="26"/>
              </w:rPr>
              <w:t xml:space="preserve"> </w:t>
            </w:r>
            <w:proofErr w:type="spellStart"/>
            <w:r w:rsidRPr="003D4949">
              <w:rPr>
                <w:szCs w:val="26"/>
              </w:rPr>
              <w:t>phiếu</w:t>
            </w:r>
            <w:proofErr w:type="spellEnd"/>
            <w:r w:rsidRPr="003D4949">
              <w:rPr>
                <w:szCs w:val="26"/>
              </w:rPr>
              <w:t xml:space="preserve"> </w:t>
            </w:r>
            <w:proofErr w:type="spellStart"/>
            <w:r w:rsidRPr="003D4949">
              <w:rPr>
                <w:szCs w:val="26"/>
              </w:rPr>
              <w:t>xanh</w:t>
            </w:r>
            <w:proofErr w:type="spellEnd"/>
            <w:r w:rsidRPr="003D4949">
              <w:rPr>
                <w:szCs w:val="26"/>
              </w:rPr>
              <w:t xml:space="preserve"> ở Việt Nam</w:t>
            </w:r>
          </w:p>
        </w:tc>
      </w:tr>
      <w:tr w:rsidR="00693DB2" w:rsidRPr="009D4069" w14:paraId="2E0399A3" w14:textId="77777777" w:rsidTr="00693DB2">
        <w:trPr>
          <w:trHeight w:val="321"/>
        </w:trPr>
        <w:tc>
          <w:tcPr>
            <w:tcW w:w="688" w:type="dxa"/>
            <w:vAlign w:val="center"/>
          </w:tcPr>
          <w:p w14:paraId="05B2E957" w14:textId="77777777" w:rsidR="00693DB2" w:rsidRPr="00693DB2" w:rsidRDefault="00693DB2" w:rsidP="00AE7D53">
            <w:pPr>
              <w:spacing w:line="360" w:lineRule="auto"/>
              <w:contextualSpacing/>
              <w:jc w:val="center"/>
              <w:rPr>
                <w:szCs w:val="26"/>
              </w:rPr>
            </w:pPr>
            <w:r w:rsidRPr="00693DB2">
              <w:rPr>
                <w:szCs w:val="26"/>
              </w:rPr>
              <w:t>12</w:t>
            </w:r>
          </w:p>
        </w:tc>
        <w:tc>
          <w:tcPr>
            <w:tcW w:w="10064" w:type="dxa"/>
          </w:tcPr>
          <w:p w14:paraId="3BAE6FCB" w14:textId="77777777" w:rsidR="00693DB2" w:rsidRPr="00B4349A" w:rsidRDefault="00693DB2" w:rsidP="00AE7D53">
            <w:pPr>
              <w:spacing w:line="360" w:lineRule="auto"/>
              <w:contextualSpacing/>
              <w:jc w:val="both"/>
              <w:rPr>
                <w:szCs w:val="26"/>
              </w:rPr>
            </w:pPr>
            <w:r w:rsidRPr="00B4349A">
              <w:rPr>
                <w:szCs w:val="26"/>
              </w:rPr>
              <w:t xml:space="preserve">Quy </w:t>
            </w:r>
            <w:proofErr w:type="spellStart"/>
            <w:r w:rsidRPr="00B4349A">
              <w:rPr>
                <w:szCs w:val="26"/>
              </w:rPr>
              <w:t>định</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an </w:t>
            </w:r>
            <w:proofErr w:type="spellStart"/>
            <w:r w:rsidRPr="00B4349A">
              <w:rPr>
                <w:szCs w:val="26"/>
              </w:rPr>
              <w:t>toàn</w:t>
            </w:r>
            <w:proofErr w:type="spellEnd"/>
            <w:r w:rsidRPr="00B4349A">
              <w:rPr>
                <w:szCs w:val="26"/>
              </w:rPr>
              <w:t xml:space="preserve"> </w:t>
            </w:r>
            <w:proofErr w:type="spellStart"/>
            <w:r w:rsidRPr="00B4349A">
              <w:rPr>
                <w:szCs w:val="26"/>
              </w:rPr>
              <w:t>vốn</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tỷ</w:t>
            </w:r>
            <w:proofErr w:type="spellEnd"/>
            <w:r w:rsidRPr="00B4349A">
              <w:rPr>
                <w:szCs w:val="26"/>
              </w:rPr>
              <w:t xml:space="preserve"> </w:t>
            </w:r>
            <w:proofErr w:type="spellStart"/>
            <w:r w:rsidRPr="00B4349A">
              <w:rPr>
                <w:szCs w:val="26"/>
              </w:rPr>
              <w:t>lệ</w:t>
            </w:r>
            <w:proofErr w:type="spellEnd"/>
            <w:r w:rsidRPr="00B4349A">
              <w:rPr>
                <w:szCs w:val="26"/>
              </w:rPr>
              <w:t xml:space="preserve"> an </w:t>
            </w:r>
            <w:proofErr w:type="spellStart"/>
            <w:r w:rsidRPr="00B4349A">
              <w:rPr>
                <w:szCs w:val="26"/>
              </w:rPr>
              <w:t>toàn</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thương</w:t>
            </w:r>
            <w:proofErr w:type="spellEnd"/>
            <w:r w:rsidRPr="00B4349A">
              <w:rPr>
                <w:szCs w:val="26"/>
              </w:rPr>
              <w:t xml:space="preserve"> </w:t>
            </w:r>
            <w:proofErr w:type="spellStart"/>
            <w:r w:rsidRPr="00B4349A">
              <w:rPr>
                <w:szCs w:val="26"/>
              </w:rPr>
              <w:t>mại</w:t>
            </w:r>
            <w:proofErr w:type="spellEnd"/>
            <w:r w:rsidRPr="00B4349A">
              <w:rPr>
                <w:szCs w:val="26"/>
              </w:rPr>
              <w:t xml:space="preserve"> </w:t>
            </w:r>
            <w:proofErr w:type="spellStart"/>
            <w:r w:rsidRPr="00B4349A">
              <w:rPr>
                <w:szCs w:val="26"/>
              </w:rPr>
              <w:t>tại</w:t>
            </w:r>
            <w:proofErr w:type="spellEnd"/>
            <w:r w:rsidRPr="00B4349A">
              <w:rPr>
                <w:szCs w:val="26"/>
              </w:rPr>
              <w:t xml:space="preserve"> Việt Nam: So </w:t>
            </w:r>
            <w:proofErr w:type="spellStart"/>
            <w:r w:rsidRPr="00B4349A">
              <w:rPr>
                <w:szCs w:val="26"/>
              </w:rPr>
              <w:t>sánh</w:t>
            </w:r>
            <w:proofErr w:type="spellEnd"/>
            <w:r w:rsidRPr="00B4349A">
              <w:rPr>
                <w:szCs w:val="26"/>
              </w:rPr>
              <w:t xml:space="preserve"> </w:t>
            </w:r>
            <w:proofErr w:type="spellStart"/>
            <w:r w:rsidRPr="00B4349A">
              <w:rPr>
                <w:szCs w:val="26"/>
              </w:rPr>
              <w:t>với</w:t>
            </w:r>
            <w:proofErr w:type="spellEnd"/>
            <w:r w:rsidRPr="00B4349A">
              <w:rPr>
                <w:szCs w:val="26"/>
              </w:rPr>
              <w:t xml:space="preserve"> </w:t>
            </w:r>
            <w:proofErr w:type="spellStart"/>
            <w:r w:rsidRPr="00B4349A">
              <w:rPr>
                <w:szCs w:val="26"/>
              </w:rPr>
              <w:t>chuẩn</w:t>
            </w:r>
            <w:proofErr w:type="spellEnd"/>
            <w:r w:rsidRPr="00B4349A">
              <w:rPr>
                <w:szCs w:val="26"/>
              </w:rPr>
              <w:t xml:space="preserve"> Basel III </w:t>
            </w:r>
            <w:proofErr w:type="spellStart"/>
            <w:r w:rsidRPr="00B4349A">
              <w:rPr>
                <w:szCs w:val="26"/>
              </w:rPr>
              <w:t>và</w:t>
            </w:r>
            <w:proofErr w:type="spellEnd"/>
            <w:r w:rsidRPr="00B4349A">
              <w:rPr>
                <w:szCs w:val="26"/>
              </w:rPr>
              <w:t xml:space="preserve"> </w:t>
            </w:r>
            <w:proofErr w:type="spellStart"/>
            <w:r w:rsidRPr="00B4349A">
              <w:rPr>
                <w:szCs w:val="26"/>
              </w:rPr>
              <w:t>kiến</w:t>
            </w:r>
            <w:proofErr w:type="spellEnd"/>
            <w:r w:rsidRPr="00B4349A">
              <w:rPr>
                <w:szCs w:val="26"/>
              </w:rPr>
              <w:t xml:space="preserve"> </w:t>
            </w:r>
            <w:proofErr w:type="spellStart"/>
            <w:r w:rsidRPr="00B4349A">
              <w:rPr>
                <w:szCs w:val="26"/>
              </w:rPr>
              <w:t>nghị</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p>
        </w:tc>
      </w:tr>
      <w:tr w:rsidR="00693DB2" w:rsidRPr="009D4069" w14:paraId="0542C95F" w14:textId="77777777" w:rsidTr="00693DB2">
        <w:trPr>
          <w:trHeight w:val="321"/>
        </w:trPr>
        <w:tc>
          <w:tcPr>
            <w:tcW w:w="688" w:type="dxa"/>
            <w:vAlign w:val="center"/>
          </w:tcPr>
          <w:p w14:paraId="5B29C25A" w14:textId="77777777" w:rsidR="00693DB2" w:rsidRPr="00693DB2" w:rsidRDefault="00693DB2" w:rsidP="00AE7D53">
            <w:pPr>
              <w:spacing w:line="360" w:lineRule="auto"/>
              <w:contextualSpacing/>
              <w:jc w:val="center"/>
              <w:rPr>
                <w:szCs w:val="26"/>
              </w:rPr>
            </w:pPr>
            <w:r w:rsidRPr="00693DB2">
              <w:rPr>
                <w:szCs w:val="26"/>
              </w:rPr>
              <w:t>13</w:t>
            </w:r>
          </w:p>
        </w:tc>
        <w:tc>
          <w:tcPr>
            <w:tcW w:w="10064" w:type="dxa"/>
          </w:tcPr>
          <w:p w14:paraId="6C11E31D" w14:textId="77777777" w:rsidR="00693DB2" w:rsidRPr="00B4349A" w:rsidRDefault="00693DB2" w:rsidP="00AE7D53">
            <w:pPr>
              <w:spacing w:line="360" w:lineRule="auto"/>
              <w:contextualSpacing/>
              <w:jc w:val="both"/>
              <w:rPr>
                <w:szCs w:val="26"/>
              </w:rPr>
            </w:pPr>
            <w:r w:rsidRPr="0075220C">
              <w:rPr>
                <w:szCs w:val="26"/>
              </w:rPr>
              <w:t xml:space="preserve">Pháp </w:t>
            </w:r>
            <w:proofErr w:type="spellStart"/>
            <w:r w:rsidRPr="0075220C">
              <w:rPr>
                <w:szCs w:val="26"/>
              </w:rPr>
              <w:t>luật</w:t>
            </w:r>
            <w:proofErr w:type="spellEnd"/>
            <w:r w:rsidRPr="0075220C">
              <w:rPr>
                <w:szCs w:val="26"/>
              </w:rPr>
              <w:t xml:space="preserve"> </w:t>
            </w:r>
            <w:proofErr w:type="spellStart"/>
            <w:r w:rsidRPr="0075220C">
              <w:rPr>
                <w:szCs w:val="26"/>
              </w:rPr>
              <w:t>về</w:t>
            </w:r>
            <w:proofErr w:type="spellEnd"/>
            <w:r w:rsidRPr="0075220C">
              <w:rPr>
                <w:szCs w:val="26"/>
              </w:rPr>
              <w:t xml:space="preserve"> </w:t>
            </w:r>
            <w:proofErr w:type="spellStart"/>
            <w:r w:rsidRPr="0075220C">
              <w:rPr>
                <w:szCs w:val="26"/>
              </w:rPr>
              <w:t>quản</w:t>
            </w:r>
            <w:proofErr w:type="spellEnd"/>
            <w:r w:rsidRPr="0075220C">
              <w:rPr>
                <w:szCs w:val="26"/>
              </w:rPr>
              <w:t xml:space="preserve"> </w:t>
            </w:r>
            <w:proofErr w:type="spellStart"/>
            <w:r w:rsidRPr="0075220C">
              <w:rPr>
                <w:szCs w:val="26"/>
              </w:rPr>
              <w:t>lý</w:t>
            </w:r>
            <w:proofErr w:type="spellEnd"/>
            <w:r w:rsidRPr="0075220C">
              <w:rPr>
                <w:szCs w:val="26"/>
              </w:rPr>
              <w:t xml:space="preserve"> </w:t>
            </w:r>
            <w:proofErr w:type="spellStart"/>
            <w:r w:rsidRPr="0075220C">
              <w:rPr>
                <w:szCs w:val="26"/>
              </w:rPr>
              <w:t>rủi</w:t>
            </w:r>
            <w:proofErr w:type="spellEnd"/>
            <w:r w:rsidRPr="0075220C">
              <w:rPr>
                <w:szCs w:val="26"/>
              </w:rPr>
              <w:t xml:space="preserve"> </w:t>
            </w:r>
            <w:proofErr w:type="spellStart"/>
            <w:r w:rsidRPr="0075220C">
              <w:rPr>
                <w:szCs w:val="26"/>
              </w:rPr>
              <w:t>ro</w:t>
            </w:r>
            <w:proofErr w:type="spellEnd"/>
            <w:r w:rsidRPr="0075220C">
              <w:rPr>
                <w:szCs w:val="26"/>
              </w:rPr>
              <w:t xml:space="preserve"> </w:t>
            </w:r>
            <w:proofErr w:type="spellStart"/>
            <w:r w:rsidRPr="0075220C">
              <w:rPr>
                <w:szCs w:val="26"/>
              </w:rPr>
              <w:t>trong</w:t>
            </w:r>
            <w:proofErr w:type="spellEnd"/>
            <w:r w:rsidRPr="0075220C">
              <w:rPr>
                <w:szCs w:val="26"/>
              </w:rPr>
              <w:t xml:space="preserve"> </w:t>
            </w:r>
            <w:proofErr w:type="spellStart"/>
            <w:r w:rsidRPr="0075220C">
              <w:rPr>
                <w:szCs w:val="26"/>
              </w:rPr>
              <w:t>hoạt</w:t>
            </w:r>
            <w:proofErr w:type="spellEnd"/>
            <w:r w:rsidRPr="0075220C">
              <w:rPr>
                <w:szCs w:val="26"/>
              </w:rPr>
              <w:t xml:space="preserve"> </w:t>
            </w:r>
            <w:proofErr w:type="spellStart"/>
            <w:r w:rsidRPr="0075220C">
              <w:rPr>
                <w:szCs w:val="26"/>
              </w:rPr>
              <w:t>động</w:t>
            </w:r>
            <w:proofErr w:type="spellEnd"/>
            <w:r w:rsidRPr="0075220C">
              <w:rPr>
                <w:szCs w:val="26"/>
              </w:rPr>
              <w:t xml:space="preserve"> </w:t>
            </w:r>
            <w:proofErr w:type="spellStart"/>
            <w:r w:rsidRPr="0075220C">
              <w:rPr>
                <w:szCs w:val="26"/>
              </w:rPr>
              <w:t>cho</w:t>
            </w:r>
            <w:proofErr w:type="spellEnd"/>
            <w:r w:rsidRPr="0075220C">
              <w:rPr>
                <w:szCs w:val="26"/>
              </w:rPr>
              <w:t xml:space="preserve"> </w:t>
            </w:r>
            <w:proofErr w:type="spellStart"/>
            <w:r w:rsidRPr="0075220C">
              <w:rPr>
                <w:szCs w:val="26"/>
              </w:rPr>
              <w:t>vay</w:t>
            </w:r>
            <w:proofErr w:type="spellEnd"/>
            <w:r w:rsidRPr="0075220C">
              <w:rPr>
                <w:szCs w:val="26"/>
              </w:rPr>
              <w:t xml:space="preserve"> </w:t>
            </w:r>
            <w:proofErr w:type="spellStart"/>
            <w:r w:rsidRPr="0075220C">
              <w:rPr>
                <w:szCs w:val="26"/>
              </w:rPr>
              <w:t>của</w:t>
            </w:r>
            <w:proofErr w:type="spellEnd"/>
            <w:r w:rsidRPr="0075220C">
              <w:rPr>
                <w:szCs w:val="26"/>
              </w:rPr>
              <w:t xml:space="preserve"> </w:t>
            </w:r>
            <w:proofErr w:type="spellStart"/>
            <w:r w:rsidRPr="0075220C">
              <w:rPr>
                <w:szCs w:val="26"/>
              </w:rPr>
              <w:t>ngân</w:t>
            </w:r>
            <w:proofErr w:type="spellEnd"/>
            <w:r w:rsidRPr="0075220C">
              <w:rPr>
                <w:szCs w:val="26"/>
              </w:rPr>
              <w:t xml:space="preserve"> </w:t>
            </w:r>
            <w:proofErr w:type="spellStart"/>
            <w:r w:rsidRPr="0075220C">
              <w:rPr>
                <w:szCs w:val="26"/>
              </w:rPr>
              <w:t>hàng</w:t>
            </w:r>
            <w:proofErr w:type="spellEnd"/>
            <w:r w:rsidRPr="0075220C">
              <w:rPr>
                <w:szCs w:val="26"/>
              </w:rPr>
              <w:t xml:space="preserve"> </w:t>
            </w:r>
            <w:proofErr w:type="spellStart"/>
            <w:r w:rsidRPr="0075220C">
              <w:rPr>
                <w:szCs w:val="26"/>
              </w:rPr>
              <w:t>thương</w:t>
            </w:r>
            <w:proofErr w:type="spellEnd"/>
            <w:r w:rsidRPr="0075220C">
              <w:rPr>
                <w:szCs w:val="26"/>
              </w:rPr>
              <w:t xml:space="preserve"> </w:t>
            </w:r>
            <w:proofErr w:type="spellStart"/>
            <w:r w:rsidRPr="0075220C">
              <w:rPr>
                <w:szCs w:val="26"/>
              </w:rPr>
              <w:t>mại</w:t>
            </w:r>
            <w:proofErr w:type="spellEnd"/>
          </w:p>
        </w:tc>
      </w:tr>
      <w:tr w:rsidR="00693DB2" w:rsidRPr="009D4069" w14:paraId="7BC424FC" w14:textId="77777777" w:rsidTr="00693DB2">
        <w:trPr>
          <w:trHeight w:val="321"/>
        </w:trPr>
        <w:tc>
          <w:tcPr>
            <w:tcW w:w="688" w:type="dxa"/>
            <w:vAlign w:val="center"/>
          </w:tcPr>
          <w:p w14:paraId="6E340279" w14:textId="77777777" w:rsidR="00693DB2" w:rsidRPr="00693DB2" w:rsidRDefault="00693DB2" w:rsidP="00AE7D53">
            <w:pPr>
              <w:spacing w:line="360" w:lineRule="auto"/>
              <w:contextualSpacing/>
              <w:jc w:val="center"/>
              <w:rPr>
                <w:szCs w:val="26"/>
              </w:rPr>
            </w:pPr>
            <w:r w:rsidRPr="00693DB2">
              <w:rPr>
                <w:szCs w:val="26"/>
              </w:rPr>
              <w:t>14</w:t>
            </w:r>
          </w:p>
        </w:tc>
        <w:tc>
          <w:tcPr>
            <w:tcW w:w="10064" w:type="dxa"/>
          </w:tcPr>
          <w:p w14:paraId="5C4FC84D" w14:textId="77777777" w:rsidR="00693DB2" w:rsidRPr="0075220C" w:rsidRDefault="00693DB2" w:rsidP="00AE7D53">
            <w:pPr>
              <w:spacing w:line="360" w:lineRule="auto"/>
              <w:contextualSpacing/>
              <w:jc w:val="both"/>
              <w:rPr>
                <w:szCs w:val="26"/>
              </w:rPr>
            </w:pPr>
            <w:r w:rsidRPr="00985B06">
              <w:rPr>
                <w:szCs w:val="26"/>
              </w:rPr>
              <w:t xml:space="preserve">Pháp </w:t>
            </w:r>
            <w:proofErr w:type="spellStart"/>
            <w:r w:rsidRPr="00985B06">
              <w:rPr>
                <w:szCs w:val="26"/>
              </w:rPr>
              <w:t>luật</w:t>
            </w:r>
            <w:proofErr w:type="spellEnd"/>
            <w:r w:rsidRPr="00985B06">
              <w:rPr>
                <w:szCs w:val="26"/>
              </w:rPr>
              <w:t xml:space="preserve"> </w:t>
            </w:r>
            <w:proofErr w:type="spellStart"/>
            <w:r w:rsidRPr="00985B06">
              <w:rPr>
                <w:szCs w:val="26"/>
              </w:rPr>
              <w:t>về</w:t>
            </w:r>
            <w:proofErr w:type="spellEnd"/>
            <w:r w:rsidRPr="00985B06">
              <w:rPr>
                <w:szCs w:val="26"/>
              </w:rPr>
              <w:t xml:space="preserve"> </w:t>
            </w:r>
            <w:proofErr w:type="spellStart"/>
            <w:r w:rsidRPr="00985B06">
              <w:rPr>
                <w:szCs w:val="26"/>
              </w:rPr>
              <w:t>quản</w:t>
            </w:r>
            <w:proofErr w:type="spellEnd"/>
            <w:r w:rsidRPr="00985B06">
              <w:rPr>
                <w:szCs w:val="26"/>
              </w:rPr>
              <w:t xml:space="preserve"> </w:t>
            </w:r>
            <w:proofErr w:type="spellStart"/>
            <w:r w:rsidRPr="00985B06">
              <w:rPr>
                <w:szCs w:val="26"/>
              </w:rPr>
              <w:t>trị</w:t>
            </w:r>
            <w:proofErr w:type="spellEnd"/>
            <w:r w:rsidRPr="00985B06">
              <w:rPr>
                <w:szCs w:val="26"/>
              </w:rPr>
              <w:t xml:space="preserve"> </w:t>
            </w:r>
            <w:proofErr w:type="spellStart"/>
            <w:r w:rsidRPr="00985B06">
              <w:rPr>
                <w:szCs w:val="26"/>
              </w:rPr>
              <w:t>rủi</w:t>
            </w:r>
            <w:proofErr w:type="spellEnd"/>
            <w:r w:rsidRPr="00985B06">
              <w:rPr>
                <w:szCs w:val="26"/>
              </w:rPr>
              <w:t xml:space="preserve"> </w:t>
            </w:r>
            <w:proofErr w:type="spellStart"/>
            <w:r w:rsidRPr="00985B06">
              <w:rPr>
                <w:szCs w:val="26"/>
              </w:rPr>
              <w:t>ro</w:t>
            </w:r>
            <w:proofErr w:type="spellEnd"/>
            <w:r w:rsidRPr="00985B06">
              <w:rPr>
                <w:szCs w:val="26"/>
              </w:rPr>
              <w:t xml:space="preserve"> </w:t>
            </w:r>
            <w:proofErr w:type="spellStart"/>
            <w:r w:rsidRPr="00985B06">
              <w:rPr>
                <w:szCs w:val="26"/>
              </w:rPr>
              <w:t>tín</w:t>
            </w:r>
            <w:proofErr w:type="spellEnd"/>
            <w:r w:rsidRPr="00985B06">
              <w:rPr>
                <w:szCs w:val="26"/>
              </w:rPr>
              <w:t xml:space="preserve"> </w:t>
            </w:r>
            <w:proofErr w:type="spellStart"/>
            <w:r w:rsidRPr="00985B06">
              <w:rPr>
                <w:szCs w:val="26"/>
              </w:rPr>
              <w:t>dụng</w:t>
            </w:r>
            <w:proofErr w:type="spellEnd"/>
            <w:r w:rsidRPr="00985B06">
              <w:rPr>
                <w:szCs w:val="26"/>
              </w:rPr>
              <w:t xml:space="preserve"> </w:t>
            </w:r>
            <w:proofErr w:type="spellStart"/>
            <w:r w:rsidRPr="00985B06">
              <w:rPr>
                <w:szCs w:val="26"/>
              </w:rPr>
              <w:t>trong</w:t>
            </w:r>
            <w:proofErr w:type="spellEnd"/>
            <w:r w:rsidRPr="00985B06">
              <w:rPr>
                <w:szCs w:val="26"/>
              </w:rPr>
              <w:t xml:space="preserve"> </w:t>
            </w:r>
            <w:proofErr w:type="spellStart"/>
            <w:r w:rsidRPr="00985B06">
              <w:rPr>
                <w:szCs w:val="26"/>
              </w:rPr>
              <w:t>hoạt</w:t>
            </w:r>
            <w:proofErr w:type="spellEnd"/>
            <w:r w:rsidRPr="00985B06">
              <w:rPr>
                <w:szCs w:val="26"/>
              </w:rPr>
              <w:t xml:space="preserve"> </w:t>
            </w:r>
            <w:proofErr w:type="spellStart"/>
            <w:r w:rsidRPr="00985B06">
              <w:rPr>
                <w:szCs w:val="26"/>
              </w:rPr>
              <w:t>động</w:t>
            </w:r>
            <w:proofErr w:type="spellEnd"/>
            <w:r w:rsidRPr="00985B06">
              <w:rPr>
                <w:szCs w:val="26"/>
              </w:rPr>
              <w:t xml:space="preserve"> </w:t>
            </w:r>
            <w:proofErr w:type="spellStart"/>
            <w:r w:rsidRPr="00985B06">
              <w:rPr>
                <w:szCs w:val="26"/>
              </w:rPr>
              <w:t>ngân</w:t>
            </w:r>
            <w:proofErr w:type="spellEnd"/>
            <w:r w:rsidRPr="00985B06">
              <w:rPr>
                <w:szCs w:val="26"/>
              </w:rPr>
              <w:t xml:space="preserve"> </w:t>
            </w:r>
            <w:proofErr w:type="spellStart"/>
            <w:r w:rsidRPr="00985B06">
              <w:rPr>
                <w:szCs w:val="26"/>
              </w:rPr>
              <w:t>hàng</w:t>
            </w:r>
            <w:proofErr w:type="spellEnd"/>
          </w:p>
        </w:tc>
      </w:tr>
      <w:tr w:rsidR="00693DB2" w:rsidRPr="009D4069" w14:paraId="3ADAFA89" w14:textId="77777777" w:rsidTr="00693DB2">
        <w:trPr>
          <w:trHeight w:val="321"/>
        </w:trPr>
        <w:tc>
          <w:tcPr>
            <w:tcW w:w="688" w:type="dxa"/>
            <w:vAlign w:val="center"/>
          </w:tcPr>
          <w:p w14:paraId="2ECBD0C8" w14:textId="77777777" w:rsidR="00693DB2" w:rsidRPr="00693DB2" w:rsidRDefault="00693DB2" w:rsidP="00AE7D53">
            <w:pPr>
              <w:spacing w:line="360" w:lineRule="auto"/>
              <w:contextualSpacing/>
              <w:jc w:val="center"/>
              <w:rPr>
                <w:szCs w:val="26"/>
              </w:rPr>
            </w:pPr>
            <w:r w:rsidRPr="00693DB2">
              <w:rPr>
                <w:szCs w:val="26"/>
              </w:rPr>
              <w:t>15</w:t>
            </w:r>
          </w:p>
        </w:tc>
        <w:tc>
          <w:tcPr>
            <w:tcW w:w="10064" w:type="dxa"/>
          </w:tcPr>
          <w:p w14:paraId="5C155E99" w14:textId="77777777" w:rsidR="00693DB2" w:rsidRPr="00B4349A" w:rsidRDefault="00693DB2" w:rsidP="00AE7D53">
            <w:pPr>
              <w:spacing w:line="360" w:lineRule="auto"/>
              <w:contextualSpacing/>
              <w:jc w:val="both"/>
              <w:rPr>
                <w:szCs w:val="26"/>
              </w:rPr>
            </w:pPr>
            <w:r w:rsidRPr="003D4949">
              <w:rPr>
                <w:szCs w:val="26"/>
              </w:rPr>
              <w:t xml:space="preserve">Pháp </w:t>
            </w:r>
            <w:proofErr w:type="spellStart"/>
            <w:r w:rsidRPr="003D4949">
              <w:rPr>
                <w:szCs w:val="26"/>
              </w:rPr>
              <w:t>luật</w:t>
            </w:r>
            <w:proofErr w:type="spellEnd"/>
            <w:r w:rsidRPr="003D4949">
              <w:rPr>
                <w:szCs w:val="26"/>
              </w:rPr>
              <w:t xml:space="preserve"> </w:t>
            </w:r>
            <w:proofErr w:type="spellStart"/>
            <w:r w:rsidRPr="003D4949">
              <w:rPr>
                <w:szCs w:val="26"/>
              </w:rPr>
              <w:t>về</w:t>
            </w:r>
            <w:proofErr w:type="spellEnd"/>
            <w:r w:rsidRPr="003D4949">
              <w:rPr>
                <w:szCs w:val="26"/>
              </w:rPr>
              <w:t xml:space="preserve"> </w:t>
            </w:r>
            <w:proofErr w:type="spellStart"/>
            <w:r w:rsidRPr="003D4949">
              <w:rPr>
                <w:szCs w:val="26"/>
              </w:rPr>
              <w:t>công</w:t>
            </w:r>
            <w:proofErr w:type="spellEnd"/>
            <w:r w:rsidRPr="003D4949">
              <w:rPr>
                <w:szCs w:val="26"/>
              </w:rPr>
              <w:t xml:space="preserve"> ty </w:t>
            </w:r>
            <w:proofErr w:type="spellStart"/>
            <w:r w:rsidRPr="003D4949">
              <w:rPr>
                <w:szCs w:val="26"/>
              </w:rPr>
              <w:t>tài</w:t>
            </w:r>
            <w:proofErr w:type="spellEnd"/>
            <w:r w:rsidRPr="003D4949">
              <w:rPr>
                <w:szCs w:val="26"/>
              </w:rPr>
              <w:t xml:space="preserve"> </w:t>
            </w:r>
            <w:proofErr w:type="spellStart"/>
            <w:r w:rsidRPr="003D4949">
              <w:rPr>
                <w:szCs w:val="26"/>
              </w:rPr>
              <w:t>chính</w:t>
            </w:r>
            <w:proofErr w:type="spellEnd"/>
            <w:r w:rsidRPr="003D4949">
              <w:rPr>
                <w:szCs w:val="26"/>
              </w:rPr>
              <w:t xml:space="preserve"> </w:t>
            </w:r>
            <w:proofErr w:type="spellStart"/>
            <w:r w:rsidRPr="003D4949">
              <w:rPr>
                <w:szCs w:val="26"/>
              </w:rPr>
              <w:t>tín</w:t>
            </w:r>
            <w:proofErr w:type="spellEnd"/>
            <w:r w:rsidRPr="003D4949">
              <w:rPr>
                <w:szCs w:val="26"/>
              </w:rPr>
              <w:t xml:space="preserve"> </w:t>
            </w:r>
            <w:proofErr w:type="spellStart"/>
            <w:r w:rsidRPr="003D4949">
              <w:rPr>
                <w:szCs w:val="26"/>
              </w:rPr>
              <w:t>dụng</w:t>
            </w:r>
            <w:proofErr w:type="spellEnd"/>
            <w:r w:rsidRPr="003D4949">
              <w:rPr>
                <w:szCs w:val="26"/>
              </w:rPr>
              <w:t xml:space="preserve"> </w:t>
            </w:r>
            <w:proofErr w:type="spellStart"/>
            <w:r w:rsidRPr="003D4949">
              <w:rPr>
                <w:szCs w:val="26"/>
              </w:rPr>
              <w:t>tiêu</w:t>
            </w:r>
            <w:proofErr w:type="spellEnd"/>
            <w:r w:rsidRPr="003D4949">
              <w:rPr>
                <w:szCs w:val="26"/>
              </w:rPr>
              <w:t xml:space="preserve"> </w:t>
            </w:r>
            <w:proofErr w:type="spellStart"/>
            <w:r w:rsidRPr="003D4949">
              <w:rPr>
                <w:szCs w:val="26"/>
              </w:rPr>
              <w:t>dùng</w:t>
            </w:r>
            <w:proofErr w:type="spellEnd"/>
            <w:r w:rsidRPr="003D4949">
              <w:rPr>
                <w:szCs w:val="26"/>
              </w:rPr>
              <w:t xml:space="preserve"> ở Việt Nam</w:t>
            </w:r>
            <w:r>
              <w:rPr>
                <w:szCs w:val="26"/>
              </w:rPr>
              <w:t xml:space="preserve"> - </w:t>
            </w:r>
            <w:proofErr w:type="spellStart"/>
            <w:r>
              <w:rPr>
                <w:szCs w:val="26"/>
              </w:rPr>
              <w:t>T</w:t>
            </w:r>
            <w:r w:rsidRPr="003D4949">
              <w:rPr>
                <w:szCs w:val="26"/>
              </w:rPr>
              <w:t>hực</w:t>
            </w:r>
            <w:proofErr w:type="spellEnd"/>
            <w:r w:rsidRPr="003D4949">
              <w:rPr>
                <w:szCs w:val="26"/>
              </w:rPr>
              <w:t xml:space="preserve"> </w:t>
            </w:r>
            <w:proofErr w:type="spellStart"/>
            <w:r w:rsidRPr="003D4949">
              <w:rPr>
                <w:szCs w:val="26"/>
              </w:rPr>
              <w:t>trạng</w:t>
            </w:r>
            <w:proofErr w:type="spellEnd"/>
            <w:r w:rsidRPr="003D4949">
              <w:rPr>
                <w:szCs w:val="26"/>
              </w:rPr>
              <w:t xml:space="preserve"> </w:t>
            </w:r>
            <w:proofErr w:type="spellStart"/>
            <w:r w:rsidRPr="003D4949">
              <w:rPr>
                <w:szCs w:val="26"/>
              </w:rPr>
              <w:t>và</w:t>
            </w:r>
            <w:proofErr w:type="spellEnd"/>
            <w:r w:rsidRPr="003D4949">
              <w:rPr>
                <w:szCs w:val="26"/>
              </w:rPr>
              <w:t xml:space="preserve"> </w:t>
            </w:r>
            <w:proofErr w:type="spellStart"/>
            <w:r w:rsidRPr="003D4949">
              <w:rPr>
                <w:szCs w:val="26"/>
              </w:rPr>
              <w:t>giải</w:t>
            </w:r>
            <w:proofErr w:type="spellEnd"/>
            <w:r w:rsidRPr="003D4949">
              <w:rPr>
                <w:szCs w:val="26"/>
              </w:rPr>
              <w:t xml:space="preserve"> </w:t>
            </w:r>
            <w:proofErr w:type="spellStart"/>
            <w:r w:rsidRPr="003D4949">
              <w:rPr>
                <w:szCs w:val="26"/>
              </w:rPr>
              <w:t>pháp</w:t>
            </w:r>
            <w:proofErr w:type="spellEnd"/>
            <w:r w:rsidRPr="003D4949">
              <w:rPr>
                <w:szCs w:val="26"/>
              </w:rPr>
              <w:t xml:space="preserve"> </w:t>
            </w:r>
            <w:proofErr w:type="spellStart"/>
            <w:r w:rsidRPr="003D4949">
              <w:rPr>
                <w:szCs w:val="26"/>
              </w:rPr>
              <w:t>hoàn</w:t>
            </w:r>
            <w:proofErr w:type="spellEnd"/>
            <w:r w:rsidRPr="003D4949">
              <w:rPr>
                <w:szCs w:val="26"/>
              </w:rPr>
              <w:t xml:space="preserve"> </w:t>
            </w:r>
            <w:proofErr w:type="spellStart"/>
            <w:r w:rsidRPr="003D4949">
              <w:rPr>
                <w:szCs w:val="26"/>
              </w:rPr>
              <w:t>thiện</w:t>
            </w:r>
            <w:proofErr w:type="spellEnd"/>
          </w:p>
        </w:tc>
      </w:tr>
      <w:tr w:rsidR="00693DB2" w:rsidRPr="009D4069" w14:paraId="071F1233" w14:textId="77777777" w:rsidTr="00693DB2">
        <w:trPr>
          <w:trHeight w:val="321"/>
        </w:trPr>
        <w:tc>
          <w:tcPr>
            <w:tcW w:w="688" w:type="dxa"/>
            <w:vAlign w:val="center"/>
          </w:tcPr>
          <w:p w14:paraId="7DCA2345" w14:textId="77777777" w:rsidR="00693DB2" w:rsidRPr="00693DB2" w:rsidRDefault="00693DB2" w:rsidP="00AE7D53">
            <w:pPr>
              <w:spacing w:line="360" w:lineRule="auto"/>
              <w:contextualSpacing/>
              <w:jc w:val="center"/>
              <w:rPr>
                <w:szCs w:val="26"/>
              </w:rPr>
            </w:pPr>
            <w:r w:rsidRPr="00693DB2">
              <w:rPr>
                <w:szCs w:val="26"/>
              </w:rPr>
              <w:t>16</w:t>
            </w:r>
          </w:p>
        </w:tc>
        <w:tc>
          <w:tcPr>
            <w:tcW w:w="10064" w:type="dxa"/>
          </w:tcPr>
          <w:p w14:paraId="4EB81589"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tổ</w:t>
            </w:r>
            <w:proofErr w:type="spellEnd"/>
            <w:r w:rsidRPr="00B4349A">
              <w:rPr>
                <w:szCs w:val="26"/>
              </w:rPr>
              <w:t xml:space="preserve"> </w:t>
            </w:r>
            <w:proofErr w:type="spellStart"/>
            <w:r w:rsidRPr="00B4349A">
              <w:rPr>
                <w:szCs w:val="26"/>
              </w:rPr>
              <w:t>chức</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Quỹ</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dân</w:t>
            </w:r>
            <w:proofErr w:type="spellEnd"/>
            <w:r w:rsidRPr="00B4349A">
              <w:rPr>
                <w:szCs w:val="26"/>
              </w:rPr>
              <w:t xml:space="preserve">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586752D2" w14:textId="77777777" w:rsidTr="00693DB2">
        <w:trPr>
          <w:trHeight w:val="321"/>
        </w:trPr>
        <w:tc>
          <w:tcPr>
            <w:tcW w:w="688" w:type="dxa"/>
            <w:vAlign w:val="center"/>
          </w:tcPr>
          <w:p w14:paraId="4E09D172" w14:textId="77777777" w:rsidR="00693DB2" w:rsidRPr="00693DB2" w:rsidRDefault="00693DB2" w:rsidP="00AE7D53">
            <w:pPr>
              <w:spacing w:line="360" w:lineRule="auto"/>
              <w:contextualSpacing/>
              <w:jc w:val="center"/>
              <w:rPr>
                <w:szCs w:val="26"/>
              </w:rPr>
            </w:pPr>
            <w:r w:rsidRPr="00693DB2">
              <w:rPr>
                <w:szCs w:val="26"/>
              </w:rPr>
              <w:t>17</w:t>
            </w:r>
          </w:p>
        </w:tc>
        <w:tc>
          <w:tcPr>
            <w:tcW w:w="10064" w:type="dxa"/>
          </w:tcPr>
          <w:p w14:paraId="69B4CE9D"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Quỹ</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dân</w:t>
            </w:r>
            <w:proofErr w:type="spellEnd"/>
            <w:r w:rsidRPr="00B4349A">
              <w:rPr>
                <w:szCs w:val="26"/>
              </w:rPr>
              <w:t xml:space="preserve">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3BE1299C" w14:textId="77777777" w:rsidTr="00693DB2">
        <w:trPr>
          <w:trHeight w:val="321"/>
        </w:trPr>
        <w:tc>
          <w:tcPr>
            <w:tcW w:w="688" w:type="dxa"/>
            <w:vAlign w:val="center"/>
          </w:tcPr>
          <w:p w14:paraId="0EE130D0" w14:textId="77777777" w:rsidR="00693DB2" w:rsidRPr="00693DB2" w:rsidRDefault="00693DB2" w:rsidP="00AE7D53">
            <w:pPr>
              <w:spacing w:line="360" w:lineRule="auto"/>
              <w:contextualSpacing/>
              <w:jc w:val="center"/>
              <w:rPr>
                <w:szCs w:val="26"/>
              </w:rPr>
            </w:pPr>
            <w:r w:rsidRPr="00693DB2">
              <w:rPr>
                <w:szCs w:val="26"/>
              </w:rPr>
              <w:t>18</w:t>
            </w:r>
          </w:p>
        </w:tc>
        <w:tc>
          <w:tcPr>
            <w:tcW w:w="10064" w:type="dxa"/>
          </w:tcPr>
          <w:p w14:paraId="701A4BF7"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huy</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vốn</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Quỹ</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dân</w:t>
            </w:r>
            <w:proofErr w:type="spellEnd"/>
            <w:r w:rsidRPr="00B4349A">
              <w:rPr>
                <w:szCs w:val="26"/>
              </w:rPr>
              <w:t xml:space="preserve">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705FC79F" w14:textId="77777777" w:rsidTr="00693DB2">
        <w:trPr>
          <w:trHeight w:val="321"/>
        </w:trPr>
        <w:tc>
          <w:tcPr>
            <w:tcW w:w="688" w:type="dxa"/>
            <w:vAlign w:val="center"/>
          </w:tcPr>
          <w:p w14:paraId="48060848" w14:textId="77777777" w:rsidR="00693DB2" w:rsidRPr="00693DB2" w:rsidRDefault="00693DB2" w:rsidP="00AE7D53">
            <w:pPr>
              <w:spacing w:line="360" w:lineRule="auto"/>
              <w:contextualSpacing/>
              <w:jc w:val="center"/>
              <w:rPr>
                <w:szCs w:val="26"/>
              </w:rPr>
            </w:pPr>
            <w:r w:rsidRPr="00693DB2">
              <w:rPr>
                <w:szCs w:val="26"/>
              </w:rPr>
              <w:t>19</w:t>
            </w:r>
          </w:p>
        </w:tc>
        <w:tc>
          <w:tcPr>
            <w:tcW w:w="10064" w:type="dxa"/>
          </w:tcPr>
          <w:p w14:paraId="2A789E5B"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cấp</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Quỹ</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dân</w:t>
            </w:r>
            <w:proofErr w:type="spellEnd"/>
            <w:r w:rsidRPr="00B4349A">
              <w:rPr>
                <w:szCs w:val="26"/>
              </w:rPr>
              <w:t xml:space="preserve">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0C661008" w14:textId="77777777" w:rsidTr="00693DB2">
        <w:trPr>
          <w:trHeight w:val="321"/>
        </w:trPr>
        <w:tc>
          <w:tcPr>
            <w:tcW w:w="688" w:type="dxa"/>
            <w:vAlign w:val="center"/>
          </w:tcPr>
          <w:p w14:paraId="257A124E" w14:textId="77777777" w:rsidR="00693DB2" w:rsidRPr="00693DB2" w:rsidRDefault="00693DB2" w:rsidP="00AE7D53">
            <w:pPr>
              <w:spacing w:line="360" w:lineRule="auto"/>
              <w:contextualSpacing/>
              <w:jc w:val="center"/>
              <w:rPr>
                <w:szCs w:val="26"/>
              </w:rPr>
            </w:pPr>
            <w:r w:rsidRPr="00693DB2">
              <w:rPr>
                <w:szCs w:val="26"/>
              </w:rPr>
              <w:t>20</w:t>
            </w:r>
          </w:p>
        </w:tc>
        <w:tc>
          <w:tcPr>
            <w:tcW w:w="10064" w:type="dxa"/>
          </w:tcPr>
          <w:p w14:paraId="571CF168"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cho</w:t>
            </w:r>
            <w:proofErr w:type="spellEnd"/>
            <w:r w:rsidRPr="00B4349A">
              <w:rPr>
                <w:szCs w:val="26"/>
              </w:rPr>
              <w:t xml:space="preserve"> </w:t>
            </w:r>
            <w:proofErr w:type="spellStart"/>
            <w:r w:rsidRPr="00B4349A">
              <w:rPr>
                <w:szCs w:val="26"/>
              </w:rPr>
              <w:t>vay</w:t>
            </w:r>
            <w:proofErr w:type="spellEnd"/>
            <w:r w:rsidRPr="00B4349A">
              <w:rPr>
                <w:szCs w:val="26"/>
              </w:rPr>
              <w:t xml:space="preserve"> </w:t>
            </w:r>
            <w:proofErr w:type="spellStart"/>
            <w:r w:rsidRPr="00B4349A">
              <w:rPr>
                <w:szCs w:val="26"/>
              </w:rPr>
              <w:t>ngang</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các</w:t>
            </w:r>
            <w:proofErr w:type="spellEnd"/>
            <w:r w:rsidRPr="00B4349A">
              <w:rPr>
                <w:szCs w:val="26"/>
              </w:rPr>
              <w:t xml:space="preserve"> </w:t>
            </w:r>
            <w:proofErr w:type="spellStart"/>
            <w:r w:rsidRPr="00B4349A">
              <w:rPr>
                <w:szCs w:val="26"/>
              </w:rPr>
              <w:t>công</w:t>
            </w:r>
            <w:proofErr w:type="spellEnd"/>
            <w:r w:rsidRPr="00B4349A">
              <w:rPr>
                <w:szCs w:val="26"/>
              </w:rPr>
              <w:t xml:space="preserve"> </w:t>
            </w:r>
            <w:proofErr w:type="spellStart"/>
            <w:r w:rsidRPr="00B4349A">
              <w:rPr>
                <w:szCs w:val="26"/>
              </w:rPr>
              <w:t>ti</w:t>
            </w:r>
            <w:proofErr w:type="spellEnd"/>
            <w:r w:rsidRPr="00B4349A">
              <w:rPr>
                <w:szCs w:val="26"/>
              </w:rPr>
              <w:t xml:space="preserve"> Fintech</w:t>
            </w:r>
          </w:p>
        </w:tc>
      </w:tr>
      <w:tr w:rsidR="00693DB2" w:rsidRPr="009D4069" w14:paraId="42C98739" w14:textId="77777777" w:rsidTr="00693DB2">
        <w:trPr>
          <w:trHeight w:val="321"/>
        </w:trPr>
        <w:tc>
          <w:tcPr>
            <w:tcW w:w="688" w:type="dxa"/>
            <w:vAlign w:val="center"/>
          </w:tcPr>
          <w:p w14:paraId="4281AFF0" w14:textId="77777777" w:rsidR="00693DB2" w:rsidRPr="00693DB2" w:rsidRDefault="00693DB2" w:rsidP="00AE7D53">
            <w:pPr>
              <w:spacing w:line="360" w:lineRule="auto"/>
              <w:contextualSpacing/>
              <w:jc w:val="center"/>
              <w:rPr>
                <w:szCs w:val="26"/>
              </w:rPr>
            </w:pPr>
            <w:r w:rsidRPr="00693DB2">
              <w:rPr>
                <w:szCs w:val="26"/>
              </w:rPr>
              <w:t>21</w:t>
            </w:r>
          </w:p>
        </w:tc>
        <w:tc>
          <w:tcPr>
            <w:tcW w:w="10064" w:type="dxa"/>
          </w:tcPr>
          <w:p w14:paraId="04476A66" w14:textId="77777777" w:rsidR="00693DB2" w:rsidRPr="00B4349A" w:rsidRDefault="00693DB2" w:rsidP="00AE7D53">
            <w:pPr>
              <w:spacing w:line="360" w:lineRule="auto"/>
              <w:contextualSpacing/>
              <w:jc w:val="both"/>
              <w:rPr>
                <w:szCs w:val="26"/>
              </w:rPr>
            </w:pPr>
            <w:r w:rsidRPr="00B4349A">
              <w:rPr>
                <w:color w:val="000000"/>
                <w:szCs w:val="26"/>
              </w:rPr>
              <w:t xml:space="preserve">Hoàn </w:t>
            </w:r>
            <w:proofErr w:type="spellStart"/>
            <w:r w:rsidRPr="00B4349A">
              <w:rPr>
                <w:color w:val="000000"/>
                <w:szCs w:val="26"/>
              </w:rPr>
              <w:t>thiện</w:t>
            </w:r>
            <w:proofErr w:type="spellEnd"/>
            <w:r w:rsidRPr="00B4349A">
              <w:rPr>
                <w:color w:val="000000"/>
                <w:szCs w:val="26"/>
              </w:rPr>
              <w:t xml:space="preserve"> </w:t>
            </w:r>
            <w:proofErr w:type="spellStart"/>
            <w:r w:rsidRPr="00B4349A">
              <w:rPr>
                <w:color w:val="000000"/>
                <w:szCs w:val="26"/>
              </w:rPr>
              <w:t>pháp</w:t>
            </w:r>
            <w:proofErr w:type="spellEnd"/>
            <w:r w:rsidRPr="00B4349A">
              <w:rPr>
                <w:color w:val="000000"/>
                <w:szCs w:val="26"/>
              </w:rPr>
              <w:t xml:space="preserve"> </w:t>
            </w:r>
            <w:proofErr w:type="spellStart"/>
            <w:r w:rsidRPr="00B4349A">
              <w:rPr>
                <w:color w:val="000000"/>
                <w:szCs w:val="26"/>
              </w:rPr>
              <w:t>luật</w:t>
            </w:r>
            <w:proofErr w:type="spellEnd"/>
            <w:r w:rsidRPr="00B4349A">
              <w:rPr>
                <w:color w:val="000000"/>
                <w:szCs w:val="26"/>
              </w:rPr>
              <w:t xml:space="preserve"> </w:t>
            </w:r>
            <w:proofErr w:type="spellStart"/>
            <w:r w:rsidRPr="00B4349A">
              <w:rPr>
                <w:color w:val="000000"/>
                <w:szCs w:val="26"/>
              </w:rPr>
              <w:t>về</w:t>
            </w:r>
            <w:proofErr w:type="spellEnd"/>
            <w:r w:rsidRPr="00B4349A">
              <w:rPr>
                <w:color w:val="000000"/>
                <w:szCs w:val="26"/>
              </w:rPr>
              <w:t xml:space="preserve"> </w:t>
            </w:r>
            <w:proofErr w:type="spellStart"/>
            <w:r w:rsidRPr="00B4349A">
              <w:rPr>
                <w:color w:val="000000"/>
                <w:szCs w:val="26"/>
              </w:rPr>
              <w:t>phòng</w:t>
            </w:r>
            <w:proofErr w:type="spellEnd"/>
            <w:r w:rsidRPr="00B4349A">
              <w:rPr>
                <w:color w:val="000000"/>
                <w:szCs w:val="26"/>
              </w:rPr>
              <w:t xml:space="preserve">, </w:t>
            </w:r>
            <w:proofErr w:type="spellStart"/>
            <w:r w:rsidRPr="00B4349A">
              <w:rPr>
                <w:color w:val="000000"/>
                <w:szCs w:val="26"/>
              </w:rPr>
              <w:t>chống</w:t>
            </w:r>
            <w:proofErr w:type="spellEnd"/>
            <w:r w:rsidRPr="00B4349A">
              <w:rPr>
                <w:color w:val="000000"/>
                <w:szCs w:val="26"/>
              </w:rPr>
              <w:t xml:space="preserve"> </w:t>
            </w:r>
            <w:proofErr w:type="spellStart"/>
            <w:r w:rsidRPr="00B4349A">
              <w:rPr>
                <w:color w:val="000000"/>
                <w:szCs w:val="26"/>
              </w:rPr>
              <w:t>rửa</w:t>
            </w:r>
            <w:proofErr w:type="spellEnd"/>
            <w:r w:rsidRPr="00B4349A">
              <w:rPr>
                <w:color w:val="000000"/>
                <w:szCs w:val="26"/>
              </w:rPr>
              <w:t xml:space="preserve"> </w:t>
            </w:r>
            <w:proofErr w:type="spellStart"/>
            <w:r w:rsidRPr="00B4349A">
              <w:rPr>
                <w:color w:val="000000"/>
                <w:szCs w:val="26"/>
              </w:rPr>
              <w:t>tiền</w:t>
            </w:r>
            <w:proofErr w:type="spellEnd"/>
            <w:r w:rsidRPr="00B4349A">
              <w:rPr>
                <w:color w:val="000000"/>
                <w:szCs w:val="26"/>
              </w:rPr>
              <w:t xml:space="preserve"> </w:t>
            </w:r>
            <w:proofErr w:type="spellStart"/>
            <w:r w:rsidRPr="00B4349A">
              <w:rPr>
                <w:color w:val="000000"/>
                <w:szCs w:val="26"/>
              </w:rPr>
              <w:t>trong</w:t>
            </w:r>
            <w:proofErr w:type="spellEnd"/>
            <w:r w:rsidRPr="00B4349A">
              <w:rPr>
                <w:color w:val="000000"/>
                <w:szCs w:val="26"/>
              </w:rPr>
              <w:t xml:space="preserve"> </w:t>
            </w:r>
            <w:proofErr w:type="spellStart"/>
            <w:r w:rsidRPr="00B4349A">
              <w:rPr>
                <w:color w:val="000000"/>
                <w:szCs w:val="26"/>
              </w:rPr>
              <w:t>lĩnh</w:t>
            </w:r>
            <w:proofErr w:type="spellEnd"/>
            <w:r w:rsidRPr="00B4349A">
              <w:rPr>
                <w:color w:val="000000"/>
                <w:szCs w:val="26"/>
              </w:rPr>
              <w:t xml:space="preserve"> </w:t>
            </w:r>
            <w:proofErr w:type="spellStart"/>
            <w:r w:rsidRPr="00B4349A">
              <w:rPr>
                <w:color w:val="000000"/>
                <w:szCs w:val="26"/>
              </w:rPr>
              <w:t>vực</w:t>
            </w:r>
            <w:proofErr w:type="spellEnd"/>
            <w:r w:rsidRPr="00B4349A">
              <w:rPr>
                <w:color w:val="000000"/>
                <w:szCs w:val="26"/>
              </w:rPr>
              <w:t xml:space="preserve"> </w:t>
            </w:r>
            <w:proofErr w:type="spellStart"/>
            <w:r w:rsidRPr="00B4349A">
              <w:rPr>
                <w:color w:val="000000"/>
                <w:szCs w:val="26"/>
              </w:rPr>
              <w:t>ngân</w:t>
            </w:r>
            <w:proofErr w:type="spellEnd"/>
            <w:r w:rsidRPr="00B4349A">
              <w:rPr>
                <w:color w:val="000000"/>
                <w:szCs w:val="26"/>
              </w:rPr>
              <w:t xml:space="preserve"> </w:t>
            </w:r>
            <w:proofErr w:type="spellStart"/>
            <w:r w:rsidRPr="00B4349A">
              <w:rPr>
                <w:color w:val="000000"/>
                <w:szCs w:val="26"/>
              </w:rPr>
              <w:t>hàng</w:t>
            </w:r>
            <w:proofErr w:type="spellEnd"/>
            <w:r w:rsidRPr="00B4349A">
              <w:rPr>
                <w:color w:val="000000"/>
                <w:szCs w:val="26"/>
              </w:rPr>
              <w:t xml:space="preserve"> </w:t>
            </w:r>
            <w:proofErr w:type="spellStart"/>
            <w:r w:rsidRPr="00B4349A">
              <w:rPr>
                <w:color w:val="000000"/>
                <w:szCs w:val="26"/>
              </w:rPr>
              <w:t>đáp</w:t>
            </w:r>
            <w:proofErr w:type="spellEnd"/>
            <w:r w:rsidRPr="00B4349A">
              <w:rPr>
                <w:color w:val="000000"/>
                <w:szCs w:val="26"/>
              </w:rPr>
              <w:t xml:space="preserve"> </w:t>
            </w:r>
            <w:proofErr w:type="spellStart"/>
            <w:r w:rsidRPr="00B4349A">
              <w:rPr>
                <w:color w:val="000000"/>
                <w:szCs w:val="26"/>
              </w:rPr>
              <w:t>ứng</w:t>
            </w:r>
            <w:proofErr w:type="spellEnd"/>
            <w:r w:rsidRPr="00B4349A">
              <w:rPr>
                <w:color w:val="000000"/>
                <w:szCs w:val="26"/>
              </w:rPr>
              <w:t xml:space="preserve"> </w:t>
            </w:r>
            <w:proofErr w:type="spellStart"/>
            <w:r w:rsidRPr="00B4349A">
              <w:rPr>
                <w:color w:val="000000"/>
                <w:szCs w:val="26"/>
              </w:rPr>
              <w:t>tiêu</w:t>
            </w:r>
            <w:proofErr w:type="spellEnd"/>
            <w:r w:rsidRPr="00B4349A">
              <w:rPr>
                <w:color w:val="000000"/>
                <w:szCs w:val="26"/>
              </w:rPr>
              <w:t xml:space="preserve"> </w:t>
            </w:r>
            <w:proofErr w:type="spellStart"/>
            <w:r w:rsidRPr="00B4349A">
              <w:rPr>
                <w:color w:val="000000"/>
                <w:szCs w:val="26"/>
              </w:rPr>
              <w:t>chuẩn</w:t>
            </w:r>
            <w:proofErr w:type="spellEnd"/>
            <w:r w:rsidRPr="00B4349A">
              <w:rPr>
                <w:color w:val="000000"/>
                <w:szCs w:val="26"/>
              </w:rPr>
              <w:t xml:space="preserve"> </w:t>
            </w:r>
            <w:proofErr w:type="spellStart"/>
            <w:r w:rsidRPr="00B4349A">
              <w:rPr>
                <w:color w:val="000000"/>
                <w:szCs w:val="26"/>
              </w:rPr>
              <w:t>của</w:t>
            </w:r>
            <w:proofErr w:type="spellEnd"/>
            <w:r w:rsidRPr="00B4349A">
              <w:rPr>
                <w:color w:val="000000"/>
                <w:szCs w:val="26"/>
              </w:rPr>
              <w:t xml:space="preserve"> Lực </w:t>
            </w:r>
            <w:proofErr w:type="spellStart"/>
            <w:r w:rsidRPr="00B4349A">
              <w:rPr>
                <w:color w:val="000000"/>
                <w:szCs w:val="26"/>
              </w:rPr>
              <w:t>lượng</w:t>
            </w:r>
            <w:proofErr w:type="spellEnd"/>
            <w:r w:rsidRPr="00B4349A">
              <w:rPr>
                <w:color w:val="000000"/>
                <w:szCs w:val="26"/>
              </w:rPr>
              <w:t xml:space="preserve"> </w:t>
            </w:r>
            <w:proofErr w:type="spellStart"/>
            <w:r w:rsidRPr="00B4349A">
              <w:rPr>
                <w:color w:val="000000"/>
                <w:szCs w:val="26"/>
              </w:rPr>
              <w:t>đặc</w:t>
            </w:r>
            <w:proofErr w:type="spellEnd"/>
            <w:r w:rsidRPr="00B4349A">
              <w:rPr>
                <w:color w:val="000000"/>
                <w:szCs w:val="26"/>
              </w:rPr>
              <w:t xml:space="preserve"> </w:t>
            </w:r>
            <w:proofErr w:type="spellStart"/>
            <w:r w:rsidRPr="00B4349A">
              <w:rPr>
                <w:color w:val="000000"/>
                <w:szCs w:val="26"/>
              </w:rPr>
              <w:t>nhiệm</w:t>
            </w:r>
            <w:proofErr w:type="spellEnd"/>
            <w:r w:rsidRPr="00B4349A">
              <w:rPr>
                <w:color w:val="000000"/>
                <w:szCs w:val="26"/>
              </w:rPr>
              <w:t xml:space="preserve"> </w:t>
            </w:r>
            <w:proofErr w:type="spellStart"/>
            <w:r w:rsidRPr="00B4349A">
              <w:rPr>
                <w:color w:val="000000"/>
                <w:szCs w:val="26"/>
              </w:rPr>
              <w:t>tài</w:t>
            </w:r>
            <w:proofErr w:type="spellEnd"/>
            <w:r w:rsidRPr="00B4349A">
              <w:rPr>
                <w:color w:val="000000"/>
                <w:szCs w:val="26"/>
              </w:rPr>
              <w:t xml:space="preserve"> </w:t>
            </w:r>
            <w:proofErr w:type="spellStart"/>
            <w:r w:rsidRPr="00B4349A">
              <w:rPr>
                <w:color w:val="000000"/>
                <w:szCs w:val="26"/>
              </w:rPr>
              <w:t>chính</w:t>
            </w:r>
            <w:proofErr w:type="spellEnd"/>
            <w:r w:rsidRPr="00B4349A">
              <w:rPr>
                <w:color w:val="000000"/>
                <w:szCs w:val="26"/>
              </w:rPr>
              <w:t xml:space="preserve"> (FATF)</w:t>
            </w:r>
          </w:p>
        </w:tc>
      </w:tr>
      <w:tr w:rsidR="00693DB2" w:rsidRPr="009D4069" w14:paraId="37A34BC7" w14:textId="77777777" w:rsidTr="00693DB2">
        <w:trPr>
          <w:trHeight w:val="321"/>
        </w:trPr>
        <w:tc>
          <w:tcPr>
            <w:tcW w:w="688" w:type="dxa"/>
            <w:vAlign w:val="center"/>
          </w:tcPr>
          <w:p w14:paraId="48556A13" w14:textId="77777777" w:rsidR="00693DB2" w:rsidRPr="00693DB2" w:rsidRDefault="00693DB2" w:rsidP="00AE7D53">
            <w:pPr>
              <w:spacing w:line="360" w:lineRule="auto"/>
              <w:contextualSpacing/>
              <w:jc w:val="center"/>
              <w:rPr>
                <w:szCs w:val="26"/>
                <w:lang w:val="vi-VN"/>
              </w:rPr>
            </w:pPr>
            <w:r w:rsidRPr="00693DB2">
              <w:rPr>
                <w:szCs w:val="26"/>
              </w:rPr>
              <w:t>22</w:t>
            </w:r>
          </w:p>
        </w:tc>
        <w:tc>
          <w:tcPr>
            <w:tcW w:w="10064" w:type="dxa"/>
          </w:tcPr>
          <w:p w14:paraId="0FD348FA"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vệ</w:t>
            </w:r>
            <w:proofErr w:type="spellEnd"/>
            <w:r w:rsidRPr="00B4349A">
              <w:rPr>
                <w:szCs w:val="26"/>
              </w:rPr>
              <w:t xml:space="preserve"> </w:t>
            </w:r>
            <w:proofErr w:type="spellStart"/>
            <w:r w:rsidRPr="00B4349A">
              <w:rPr>
                <w:szCs w:val="26"/>
              </w:rPr>
              <w:t>quyền</w:t>
            </w:r>
            <w:proofErr w:type="spellEnd"/>
            <w:r w:rsidRPr="00B4349A">
              <w:rPr>
                <w:szCs w:val="26"/>
              </w:rPr>
              <w:t xml:space="preserve"> </w:t>
            </w:r>
            <w:proofErr w:type="spellStart"/>
            <w:r w:rsidRPr="00B4349A">
              <w:rPr>
                <w:szCs w:val="26"/>
              </w:rPr>
              <w:t>lợi</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bên</w:t>
            </w:r>
            <w:proofErr w:type="spellEnd"/>
            <w:r w:rsidRPr="00B4349A">
              <w:rPr>
                <w:szCs w:val="26"/>
              </w:rPr>
              <w:t xml:space="preserve"> </w:t>
            </w:r>
            <w:proofErr w:type="spellStart"/>
            <w:r w:rsidRPr="00B4349A">
              <w:rPr>
                <w:szCs w:val="26"/>
              </w:rPr>
              <w:t>vay</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hợp</w:t>
            </w:r>
            <w:proofErr w:type="spellEnd"/>
            <w:r w:rsidRPr="00B4349A">
              <w:rPr>
                <w:szCs w:val="26"/>
              </w:rPr>
              <w:t xml:space="preserve"> </w:t>
            </w:r>
            <w:proofErr w:type="spellStart"/>
            <w:r w:rsidRPr="00B4349A">
              <w:rPr>
                <w:szCs w:val="26"/>
              </w:rPr>
              <w:t>đồng</w:t>
            </w:r>
            <w:proofErr w:type="spellEnd"/>
            <w:r w:rsidRPr="00B4349A">
              <w:rPr>
                <w:szCs w:val="26"/>
              </w:rPr>
              <w:t xml:space="preserve"> </w:t>
            </w:r>
            <w:proofErr w:type="spellStart"/>
            <w:r w:rsidRPr="00B4349A">
              <w:rPr>
                <w:szCs w:val="26"/>
              </w:rPr>
              <w:t>tín</w:t>
            </w:r>
            <w:proofErr w:type="spellEnd"/>
            <w:r w:rsidRPr="00B4349A">
              <w:rPr>
                <w:szCs w:val="26"/>
              </w:rPr>
              <w:t xml:space="preserve"> </w:t>
            </w:r>
            <w:proofErr w:type="spellStart"/>
            <w:r w:rsidRPr="00B4349A">
              <w:rPr>
                <w:szCs w:val="26"/>
              </w:rPr>
              <w:t>dụng</w:t>
            </w:r>
            <w:proofErr w:type="spellEnd"/>
            <w:r w:rsidRPr="00B4349A">
              <w:rPr>
                <w:szCs w:val="26"/>
              </w:rPr>
              <w:t xml:space="preserve"> </w:t>
            </w:r>
            <w:proofErr w:type="spellStart"/>
            <w:r w:rsidRPr="00B4349A">
              <w:rPr>
                <w:szCs w:val="26"/>
              </w:rPr>
              <w:t>tiêu</w:t>
            </w:r>
            <w:proofErr w:type="spellEnd"/>
            <w:r w:rsidRPr="00B4349A">
              <w:rPr>
                <w:szCs w:val="26"/>
              </w:rPr>
              <w:t xml:space="preserve"> </w:t>
            </w:r>
            <w:proofErr w:type="spellStart"/>
            <w:r w:rsidRPr="00B4349A">
              <w:rPr>
                <w:szCs w:val="26"/>
              </w:rPr>
              <w:t>dùng</w:t>
            </w:r>
            <w:proofErr w:type="spellEnd"/>
          </w:p>
        </w:tc>
      </w:tr>
      <w:tr w:rsidR="00693DB2" w:rsidRPr="009D4069" w14:paraId="4A5DF572" w14:textId="77777777" w:rsidTr="00693DB2">
        <w:trPr>
          <w:trHeight w:val="321"/>
        </w:trPr>
        <w:tc>
          <w:tcPr>
            <w:tcW w:w="688" w:type="dxa"/>
            <w:vAlign w:val="center"/>
          </w:tcPr>
          <w:p w14:paraId="0E9EEA89" w14:textId="77777777" w:rsidR="00693DB2" w:rsidRPr="00693DB2" w:rsidRDefault="00693DB2" w:rsidP="00AE7D53">
            <w:pPr>
              <w:spacing w:line="360" w:lineRule="auto"/>
              <w:contextualSpacing/>
              <w:jc w:val="center"/>
              <w:rPr>
                <w:szCs w:val="26"/>
              </w:rPr>
            </w:pPr>
            <w:r w:rsidRPr="00693DB2">
              <w:rPr>
                <w:szCs w:val="26"/>
              </w:rPr>
              <w:t>23</w:t>
            </w:r>
          </w:p>
        </w:tc>
        <w:tc>
          <w:tcPr>
            <w:tcW w:w="10064" w:type="dxa"/>
          </w:tcPr>
          <w:p w14:paraId="01984A10" w14:textId="77777777" w:rsidR="00693DB2" w:rsidRPr="00B4349A" w:rsidRDefault="00693DB2" w:rsidP="00AE7D53">
            <w:pPr>
              <w:spacing w:line="360" w:lineRule="auto"/>
              <w:contextualSpacing/>
              <w:jc w:val="both"/>
              <w:rPr>
                <w:szCs w:val="26"/>
              </w:rPr>
            </w:pPr>
            <w:r w:rsidRPr="00200C4A">
              <w:rPr>
                <w:szCs w:val="26"/>
              </w:rPr>
              <w:t xml:space="preserve">Hoàn </w:t>
            </w:r>
            <w:proofErr w:type="spellStart"/>
            <w:r w:rsidRPr="00200C4A">
              <w:rPr>
                <w:szCs w:val="26"/>
              </w:rPr>
              <w:t>thiện</w:t>
            </w:r>
            <w:proofErr w:type="spellEnd"/>
            <w:r w:rsidRPr="00200C4A">
              <w:rPr>
                <w:szCs w:val="26"/>
              </w:rPr>
              <w:t xml:space="preserve"> </w:t>
            </w:r>
            <w:proofErr w:type="spellStart"/>
            <w:r w:rsidRPr="00200C4A">
              <w:rPr>
                <w:szCs w:val="26"/>
              </w:rPr>
              <w:t>pháp</w:t>
            </w:r>
            <w:proofErr w:type="spellEnd"/>
            <w:r w:rsidRPr="00200C4A">
              <w:rPr>
                <w:szCs w:val="26"/>
              </w:rPr>
              <w:t xml:space="preserve"> </w:t>
            </w:r>
            <w:proofErr w:type="spellStart"/>
            <w:r w:rsidRPr="00200C4A">
              <w:rPr>
                <w:szCs w:val="26"/>
              </w:rPr>
              <w:t>luật</w:t>
            </w:r>
            <w:proofErr w:type="spellEnd"/>
            <w:r w:rsidRPr="00200C4A">
              <w:rPr>
                <w:szCs w:val="26"/>
              </w:rPr>
              <w:t xml:space="preserve"> </w:t>
            </w:r>
            <w:proofErr w:type="spellStart"/>
            <w:r w:rsidRPr="00200C4A">
              <w:rPr>
                <w:szCs w:val="26"/>
              </w:rPr>
              <w:t>bảo</w:t>
            </w:r>
            <w:proofErr w:type="spellEnd"/>
            <w:r w:rsidRPr="00200C4A">
              <w:rPr>
                <w:szCs w:val="26"/>
              </w:rPr>
              <w:t xml:space="preserve"> </w:t>
            </w:r>
            <w:proofErr w:type="spellStart"/>
            <w:r w:rsidRPr="00200C4A">
              <w:rPr>
                <w:szCs w:val="26"/>
              </w:rPr>
              <w:t>vệ</w:t>
            </w:r>
            <w:proofErr w:type="spellEnd"/>
            <w:r w:rsidRPr="00200C4A">
              <w:rPr>
                <w:szCs w:val="26"/>
              </w:rPr>
              <w:t xml:space="preserve"> </w:t>
            </w:r>
            <w:proofErr w:type="spellStart"/>
            <w:r w:rsidRPr="00200C4A">
              <w:rPr>
                <w:szCs w:val="26"/>
              </w:rPr>
              <w:t>quyền</w:t>
            </w:r>
            <w:proofErr w:type="spellEnd"/>
            <w:r w:rsidRPr="00200C4A">
              <w:rPr>
                <w:szCs w:val="26"/>
              </w:rPr>
              <w:t xml:space="preserve"> </w:t>
            </w:r>
            <w:proofErr w:type="spellStart"/>
            <w:r w:rsidRPr="00200C4A">
              <w:rPr>
                <w:szCs w:val="26"/>
              </w:rPr>
              <w:t>lợi</w:t>
            </w:r>
            <w:proofErr w:type="spellEnd"/>
            <w:r w:rsidRPr="00200C4A">
              <w:rPr>
                <w:szCs w:val="26"/>
              </w:rPr>
              <w:t xml:space="preserve"> </w:t>
            </w:r>
            <w:proofErr w:type="spellStart"/>
            <w:r w:rsidRPr="00200C4A">
              <w:rPr>
                <w:szCs w:val="26"/>
              </w:rPr>
              <w:t>của</w:t>
            </w:r>
            <w:proofErr w:type="spellEnd"/>
            <w:r w:rsidRPr="00200C4A">
              <w:rPr>
                <w:szCs w:val="26"/>
              </w:rPr>
              <w:t xml:space="preserve"> </w:t>
            </w:r>
            <w:proofErr w:type="spellStart"/>
            <w:r w:rsidRPr="00200C4A">
              <w:rPr>
                <w:szCs w:val="26"/>
              </w:rPr>
              <w:t>khách</w:t>
            </w:r>
            <w:proofErr w:type="spellEnd"/>
            <w:r w:rsidRPr="00200C4A">
              <w:rPr>
                <w:szCs w:val="26"/>
              </w:rPr>
              <w:t xml:space="preserve"> </w:t>
            </w:r>
            <w:proofErr w:type="spellStart"/>
            <w:r w:rsidRPr="00200C4A">
              <w:rPr>
                <w:szCs w:val="26"/>
              </w:rPr>
              <w:t>hàng</w:t>
            </w:r>
            <w:proofErr w:type="spellEnd"/>
            <w:r w:rsidRPr="00200C4A">
              <w:rPr>
                <w:szCs w:val="26"/>
              </w:rPr>
              <w:t xml:space="preserve"> </w:t>
            </w:r>
            <w:proofErr w:type="spellStart"/>
            <w:r w:rsidRPr="00200C4A">
              <w:rPr>
                <w:szCs w:val="26"/>
              </w:rPr>
              <w:t>trong</w:t>
            </w:r>
            <w:proofErr w:type="spellEnd"/>
            <w:r w:rsidRPr="00200C4A">
              <w:rPr>
                <w:szCs w:val="26"/>
              </w:rPr>
              <w:t xml:space="preserve"> </w:t>
            </w:r>
            <w:proofErr w:type="spellStart"/>
            <w:r w:rsidRPr="00200C4A">
              <w:rPr>
                <w:szCs w:val="26"/>
              </w:rPr>
              <w:t>hoạt</w:t>
            </w:r>
            <w:proofErr w:type="spellEnd"/>
            <w:r w:rsidRPr="00200C4A">
              <w:rPr>
                <w:szCs w:val="26"/>
              </w:rPr>
              <w:t xml:space="preserve"> </w:t>
            </w:r>
            <w:proofErr w:type="spellStart"/>
            <w:r w:rsidRPr="00200C4A">
              <w:rPr>
                <w:szCs w:val="26"/>
              </w:rPr>
              <w:t>động</w:t>
            </w:r>
            <w:proofErr w:type="spellEnd"/>
            <w:r w:rsidRPr="00200C4A">
              <w:rPr>
                <w:szCs w:val="26"/>
              </w:rPr>
              <w:t xml:space="preserve"> </w:t>
            </w:r>
            <w:proofErr w:type="spellStart"/>
            <w:r w:rsidRPr="00200C4A">
              <w:rPr>
                <w:szCs w:val="26"/>
              </w:rPr>
              <w:t>tín</w:t>
            </w:r>
            <w:proofErr w:type="spellEnd"/>
            <w:r w:rsidRPr="00200C4A">
              <w:rPr>
                <w:szCs w:val="26"/>
              </w:rPr>
              <w:t xml:space="preserve"> </w:t>
            </w:r>
            <w:proofErr w:type="spellStart"/>
            <w:r w:rsidRPr="00200C4A">
              <w:rPr>
                <w:szCs w:val="26"/>
              </w:rPr>
              <w:t>dụng</w:t>
            </w:r>
            <w:proofErr w:type="spellEnd"/>
          </w:p>
        </w:tc>
      </w:tr>
      <w:tr w:rsidR="00693DB2" w:rsidRPr="009D4069" w14:paraId="4CCA5071" w14:textId="77777777" w:rsidTr="00693DB2">
        <w:trPr>
          <w:trHeight w:val="321"/>
        </w:trPr>
        <w:tc>
          <w:tcPr>
            <w:tcW w:w="688" w:type="dxa"/>
            <w:vAlign w:val="center"/>
          </w:tcPr>
          <w:p w14:paraId="119DE1A5" w14:textId="77777777" w:rsidR="00693DB2" w:rsidRPr="00693DB2" w:rsidRDefault="00693DB2" w:rsidP="00AE7D53">
            <w:pPr>
              <w:spacing w:line="360" w:lineRule="auto"/>
              <w:contextualSpacing/>
              <w:jc w:val="center"/>
              <w:rPr>
                <w:szCs w:val="26"/>
              </w:rPr>
            </w:pPr>
            <w:r w:rsidRPr="00693DB2">
              <w:rPr>
                <w:szCs w:val="26"/>
              </w:rPr>
              <w:t>24</w:t>
            </w:r>
          </w:p>
        </w:tc>
        <w:tc>
          <w:tcPr>
            <w:tcW w:w="10064" w:type="dxa"/>
          </w:tcPr>
          <w:p w14:paraId="70E643F7"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vệ</w:t>
            </w:r>
            <w:proofErr w:type="spellEnd"/>
            <w:r w:rsidRPr="00B4349A">
              <w:rPr>
                <w:szCs w:val="26"/>
              </w:rPr>
              <w:t xml:space="preserve"> </w:t>
            </w:r>
            <w:proofErr w:type="spellStart"/>
            <w:r w:rsidRPr="00B4349A">
              <w:rPr>
                <w:szCs w:val="26"/>
              </w:rPr>
              <w:t>người</w:t>
            </w:r>
            <w:proofErr w:type="spellEnd"/>
            <w:r w:rsidRPr="00B4349A">
              <w:rPr>
                <w:szCs w:val="26"/>
              </w:rPr>
              <w:t xml:space="preserve"> </w:t>
            </w:r>
            <w:proofErr w:type="spellStart"/>
            <w:r w:rsidRPr="00B4349A">
              <w:rPr>
                <w:szCs w:val="26"/>
              </w:rPr>
              <w:t>tiêu</w:t>
            </w:r>
            <w:proofErr w:type="spellEnd"/>
            <w:r w:rsidRPr="00B4349A">
              <w:rPr>
                <w:szCs w:val="26"/>
              </w:rPr>
              <w:t xml:space="preserve"> </w:t>
            </w:r>
            <w:proofErr w:type="spellStart"/>
            <w:r w:rsidRPr="00B4349A">
              <w:rPr>
                <w:szCs w:val="26"/>
              </w:rPr>
              <w:t>dùng</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cung</w:t>
            </w:r>
            <w:proofErr w:type="spellEnd"/>
            <w:r w:rsidRPr="00B4349A">
              <w:rPr>
                <w:szCs w:val="26"/>
              </w:rPr>
              <w:t xml:space="preserve"> </w:t>
            </w:r>
            <w:proofErr w:type="spellStart"/>
            <w:r w:rsidRPr="00B4349A">
              <w:rPr>
                <w:szCs w:val="26"/>
              </w:rPr>
              <w:t>ứng</w:t>
            </w:r>
            <w:proofErr w:type="spellEnd"/>
            <w:r w:rsidRPr="00B4349A">
              <w:rPr>
                <w:szCs w:val="26"/>
              </w:rPr>
              <w:t xml:space="preserve"> </w:t>
            </w:r>
            <w:proofErr w:type="spellStart"/>
            <w:r w:rsidRPr="00B4349A">
              <w:rPr>
                <w:szCs w:val="26"/>
              </w:rPr>
              <w:t>dịch</w:t>
            </w:r>
            <w:proofErr w:type="spellEnd"/>
            <w:r w:rsidRPr="00B4349A">
              <w:rPr>
                <w:szCs w:val="26"/>
              </w:rPr>
              <w:t xml:space="preserve"> </w:t>
            </w:r>
            <w:proofErr w:type="spellStart"/>
            <w:r w:rsidRPr="00B4349A">
              <w:rPr>
                <w:szCs w:val="26"/>
              </w:rPr>
              <w:t>vụ</w:t>
            </w:r>
            <w:proofErr w:type="spellEnd"/>
            <w:r w:rsidRPr="00B4349A">
              <w:rPr>
                <w:szCs w:val="26"/>
              </w:rPr>
              <w:t xml:space="preserve"> </w:t>
            </w:r>
            <w:proofErr w:type="spellStart"/>
            <w:r w:rsidRPr="00B4349A">
              <w:rPr>
                <w:szCs w:val="26"/>
              </w:rPr>
              <w:t>ví</w:t>
            </w:r>
            <w:proofErr w:type="spellEnd"/>
            <w:r w:rsidRPr="00B4349A">
              <w:rPr>
                <w:szCs w:val="26"/>
              </w:rPr>
              <w:t xml:space="preserve"> </w:t>
            </w:r>
            <w:proofErr w:type="spellStart"/>
            <w:r w:rsidRPr="00B4349A">
              <w:rPr>
                <w:szCs w:val="26"/>
              </w:rPr>
              <w:t>điện</w:t>
            </w:r>
            <w:proofErr w:type="spellEnd"/>
            <w:r w:rsidRPr="00B4349A">
              <w:rPr>
                <w:szCs w:val="26"/>
              </w:rPr>
              <w:t xml:space="preserve"> </w:t>
            </w:r>
            <w:proofErr w:type="spellStart"/>
            <w:r w:rsidRPr="00B4349A">
              <w:rPr>
                <w:szCs w:val="26"/>
              </w:rPr>
              <w:t>tử</w:t>
            </w:r>
            <w:proofErr w:type="spellEnd"/>
            <w:r w:rsidRPr="00B4349A">
              <w:rPr>
                <w:szCs w:val="26"/>
              </w:rPr>
              <w:t xml:space="preserve">: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phương</w:t>
            </w:r>
            <w:proofErr w:type="spellEnd"/>
            <w:r w:rsidRPr="00B4349A">
              <w:rPr>
                <w:szCs w:val="26"/>
              </w:rPr>
              <w:t xml:space="preserve"> </w:t>
            </w:r>
            <w:proofErr w:type="spellStart"/>
            <w:r w:rsidRPr="00B4349A">
              <w:rPr>
                <w:szCs w:val="26"/>
              </w:rPr>
              <w:t>hướng</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34B347C6" w14:textId="77777777" w:rsidTr="00693DB2">
        <w:trPr>
          <w:trHeight w:val="321"/>
        </w:trPr>
        <w:tc>
          <w:tcPr>
            <w:tcW w:w="688" w:type="dxa"/>
            <w:vAlign w:val="center"/>
          </w:tcPr>
          <w:p w14:paraId="087CE6AE" w14:textId="77777777" w:rsidR="00693DB2" w:rsidRPr="00693DB2" w:rsidRDefault="00693DB2" w:rsidP="00AE7D53">
            <w:pPr>
              <w:spacing w:line="360" w:lineRule="auto"/>
              <w:contextualSpacing/>
              <w:jc w:val="center"/>
              <w:rPr>
                <w:szCs w:val="26"/>
              </w:rPr>
            </w:pPr>
            <w:r w:rsidRPr="00693DB2">
              <w:rPr>
                <w:szCs w:val="26"/>
              </w:rPr>
              <w:lastRenderedPageBreak/>
              <w:t>25</w:t>
            </w:r>
          </w:p>
        </w:tc>
        <w:tc>
          <w:tcPr>
            <w:tcW w:w="10064" w:type="dxa"/>
          </w:tcPr>
          <w:p w14:paraId="3AAA5CB4"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tổ</w:t>
            </w:r>
            <w:proofErr w:type="spellEnd"/>
            <w:r w:rsidRPr="00B4349A">
              <w:rPr>
                <w:szCs w:val="26"/>
              </w:rPr>
              <w:t xml:space="preserve"> </w:t>
            </w:r>
            <w:proofErr w:type="spellStart"/>
            <w:r w:rsidRPr="00B4349A">
              <w:rPr>
                <w:szCs w:val="26"/>
              </w:rPr>
              <w:t>chức</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của</w:t>
            </w:r>
            <w:proofErr w:type="spellEnd"/>
            <w:r w:rsidRPr="00B4349A">
              <w:rPr>
                <w:szCs w:val="26"/>
              </w:rPr>
              <w:t xml:space="preserve"> Bảo </w:t>
            </w:r>
            <w:proofErr w:type="spellStart"/>
            <w:r w:rsidRPr="00B4349A">
              <w:rPr>
                <w:szCs w:val="26"/>
              </w:rPr>
              <w:t>hiểm</w:t>
            </w:r>
            <w:proofErr w:type="spellEnd"/>
            <w:r w:rsidRPr="00B4349A">
              <w:rPr>
                <w:szCs w:val="26"/>
              </w:rPr>
              <w:t xml:space="preserve"> </w:t>
            </w:r>
            <w:proofErr w:type="spellStart"/>
            <w:r w:rsidRPr="00B4349A">
              <w:rPr>
                <w:szCs w:val="26"/>
              </w:rPr>
              <w:t>tiền</w:t>
            </w:r>
            <w:proofErr w:type="spellEnd"/>
            <w:r w:rsidRPr="00B4349A">
              <w:rPr>
                <w:szCs w:val="26"/>
              </w:rPr>
              <w:t xml:space="preserve"> </w:t>
            </w:r>
            <w:proofErr w:type="spellStart"/>
            <w:r w:rsidRPr="00B4349A">
              <w:rPr>
                <w:szCs w:val="26"/>
              </w:rPr>
              <w:t>gửi</w:t>
            </w:r>
            <w:proofErr w:type="spellEnd"/>
            <w:r w:rsidRPr="00B4349A">
              <w:rPr>
                <w:szCs w:val="26"/>
              </w:rPr>
              <w:t xml:space="preserve"> Việt Nam</w:t>
            </w:r>
          </w:p>
        </w:tc>
      </w:tr>
      <w:tr w:rsidR="00693DB2" w:rsidRPr="009D4069" w14:paraId="40B046DE" w14:textId="77777777" w:rsidTr="00693DB2">
        <w:trPr>
          <w:trHeight w:val="321"/>
        </w:trPr>
        <w:tc>
          <w:tcPr>
            <w:tcW w:w="688" w:type="dxa"/>
            <w:vAlign w:val="center"/>
          </w:tcPr>
          <w:p w14:paraId="5CD53D5C" w14:textId="77777777" w:rsidR="00693DB2" w:rsidRPr="00693DB2" w:rsidRDefault="00693DB2" w:rsidP="00AE7D53">
            <w:pPr>
              <w:spacing w:line="360" w:lineRule="auto"/>
              <w:contextualSpacing/>
              <w:jc w:val="center"/>
              <w:rPr>
                <w:szCs w:val="26"/>
              </w:rPr>
            </w:pPr>
            <w:r w:rsidRPr="00693DB2">
              <w:rPr>
                <w:szCs w:val="26"/>
              </w:rPr>
              <w:t>26</w:t>
            </w:r>
          </w:p>
        </w:tc>
        <w:tc>
          <w:tcPr>
            <w:tcW w:w="10064" w:type="dxa"/>
          </w:tcPr>
          <w:p w14:paraId="7B9FE8BB" w14:textId="77777777" w:rsidR="00693DB2" w:rsidRPr="00B4349A" w:rsidRDefault="00693DB2" w:rsidP="00AE7D53">
            <w:pPr>
              <w:spacing w:line="360" w:lineRule="auto"/>
              <w:contextualSpacing/>
              <w:jc w:val="both"/>
              <w:rPr>
                <w:szCs w:val="26"/>
              </w:rPr>
            </w:pPr>
            <w:r w:rsidRPr="00594DCB">
              <w:rPr>
                <w:szCs w:val="26"/>
              </w:rPr>
              <w:t xml:space="preserve">Pháp </w:t>
            </w:r>
            <w:proofErr w:type="spellStart"/>
            <w:r w:rsidRPr="00594DCB">
              <w:rPr>
                <w:szCs w:val="26"/>
              </w:rPr>
              <w:t>luật</w:t>
            </w:r>
            <w:proofErr w:type="spellEnd"/>
            <w:r w:rsidRPr="00594DCB">
              <w:rPr>
                <w:szCs w:val="26"/>
              </w:rPr>
              <w:t xml:space="preserve"> </w:t>
            </w:r>
            <w:proofErr w:type="spellStart"/>
            <w:r w:rsidRPr="00594DCB">
              <w:rPr>
                <w:szCs w:val="26"/>
              </w:rPr>
              <w:t>về</w:t>
            </w:r>
            <w:proofErr w:type="spellEnd"/>
            <w:r w:rsidRPr="00594DCB">
              <w:rPr>
                <w:szCs w:val="26"/>
              </w:rPr>
              <w:t xml:space="preserve"> </w:t>
            </w:r>
            <w:proofErr w:type="spellStart"/>
            <w:r w:rsidRPr="00594DCB">
              <w:rPr>
                <w:szCs w:val="26"/>
              </w:rPr>
              <w:t>hợp</w:t>
            </w:r>
            <w:proofErr w:type="spellEnd"/>
            <w:r w:rsidRPr="00594DCB">
              <w:rPr>
                <w:szCs w:val="26"/>
              </w:rPr>
              <w:t xml:space="preserve"> </w:t>
            </w:r>
            <w:proofErr w:type="spellStart"/>
            <w:r w:rsidRPr="00594DCB">
              <w:rPr>
                <w:szCs w:val="26"/>
              </w:rPr>
              <w:t>đồng</w:t>
            </w:r>
            <w:proofErr w:type="spellEnd"/>
            <w:r w:rsidRPr="00594DCB">
              <w:rPr>
                <w:szCs w:val="26"/>
              </w:rPr>
              <w:t xml:space="preserve"> </w:t>
            </w:r>
            <w:proofErr w:type="spellStart"/>
            <w:r w:rsidRPr="00594DCB">
              <w:rPr>
                <w:szCs w:val="26"/>
              </w:rPr>
              <w:t>bảo</w:t>
            </w:r>
            <w:proofErr w:type="spellEnd"/>
            <w:r w:rsidRPr="00594DCB">
              <w:rPr>
                <w:szCs w:val="26"/>
              </w:rPr>
              <w:t xml:space="preserve"> </w:t>
            </w:r>
            <w:proofErr w:type="spellStart"/>
            <w:r w:rsidRPr="00594DCB">
              <w:rPr>
                <w:szCs w:val="26"/>
              </w:rPr>
              <w:t>hiểm</w:t>
            </w:r>
            <w:proofErr w:type="spellEnd"/>
            <w:r w:rsidRPr="00594DCB">
              <w:rPr>
                <w:szCs w:val="26"/>
              </w:rPr>
              <w:t xml:space="preserve"> </w:t>
            </w:r>
            <w:proofErr w:type="spellStart"/>
            <w:r w:rsidRPr="00594DCB">
              <w:rPr>
                <w:szCs w:val="26"/>
              </w:rPr>
              <w:t>tiền</w:t>
            </w:r>
            <w:proofErr w:type="spellEnd"/>
            <w:r w:rsidRPr="00594DCB">
              <w:rPr>
                <w:szCs w:val="26"/>
              </w:rPr>
              <w:t xml:space="preserve"> </w:t>
            </w:r>
            <w:proofErr w:type="spellStart"/>
            <w:r w:rsidRPr="00594DCB">
              <w:rPr>
                <w:szCs w:val="26"/>
              </w:rPr>
              <w:t>vay</w:t>
            </w:r>
            <w:proofErr w:type="spellEnd"/>
            <w:r w:rsidRPr="00594DCB">
              <w:rPr>
                <w:szCs w:val="26"/>
              </w:rPr>
              <w:t xml:space="preserve"> </w:t>
            </w:r>
            <w:proofErr w:type="spellStart"/>
            <w:r w:rsidRPr="00594DCB">
              <w:rPr>
                <w:szCs w:val="26"/>
              </w:rPr>
              <w:t>tại</w:t>
            </w:r>
            <w:proofErr w:type="spellEnd"/>
            <w:r w:rsidRPr="00594DCB">
              <w:rPr>
                <w:szCs w:val="26"/>
              </w:rPr>
              <w:t xml:space="preserve"> Việt Nam. </w:t>
            </w:r>
            <w:proofErr w:type="spellStart"/>
            <w:r w:rsidRPr="00594DCB">
              <w:rPr>
                <w:szCs w:val="26"/>
              </w:rPr>
              <w:t>Thực</w:t>
            </w:r>
            <w:proofErr w:type="spellEnd"/>
            <w:r w:rsidRPr="00594DCB">
              <w:rPr>
                <w:szCs w:val="26"/>
              </w:rPr>
              <w:t xml:space="preserve"> </w:t>
            </w:r>
            <w:proofErr w:type="spellStart"/>
            <w:r w:rsidRPr="00594DCB">
              <w:rPr>
                <w:szCs w:val="26"/>
              </w:rPr>
              <w:t>trạng</w:t>
            </w:r>
            <w:proofErr w:type="spellEnd"/>
            <w:r w:rsidRPr="00594DCB">
              <w:rPr>
                <w:szCs w:val="26"/>
              </w:rPr>
              <w:t xml:space="preserve"> </w:t>
            </w:r>
            <w:proofErr w:type="spellStart"/>
            <w:r w:rsidRPr="00594DCB">
              <w:rPr>
                <w:szCs w:val="26"/>
              </w:rPr>
              <w:t>và</w:t>
            </w:r>
            <w:proofErr w:type="spellEnd"/>
            <w:r w:rsidRPr="00594DCB">
              <w:rPr>
                <w:szCs w:val="26"/>
              </w:rPr>
              <w:t xml:space="preserve"> </w:t>
            </w:r>
            <w:proofErr w:type="spellStart"/>
            <w:r w:rsidRPr="00594DCB">
              <w:rPr>
                <w:szCs w:val="26"/>
              </w:rPr>
              <w:t>giải</w:t>
            </w:r>
            <w:proofErr w:type="spellEnd"/>
            <w:r w:rsidRPr="00594DCB">
              <w:rPr>
                <w:szCs w:val="26"/>
              </w:rPr>
              <w:t xml:space="preserve"> </w:t>
            </w:r>
            <w:proofErr w:type="spellStart"/>
            <w:r w:rsidRPr="00594DCB">
              <w:rPr>
                <w:szCs w:val="26"/>
              </w:rPr>
              <w:t>pháp</w:t>
            </w:r>
            <w:proofErr w:type="spellEnd"/>
            <w:r w:rsidRPr="00594DCB">
              <w:rPr>
                <w:szCs w:val="26"/>
              </w:rPr>
              <w:t xml:space="preserve"> </w:t>
            </w:r>
            <w:proofErr w:type="spellStart"/>
            <w:r w:rsidRPr="00594DCB">
              <w:rPr>
                <w:szCs w:val="26"/>
              </w:rPr>
              <w:t>hoàn</w:t>
            </w:r>
            <w:proofErr w:type="spellEnd"/>
            <w:r w:rsidRPr="00594DCB">
              <w:rPr>
                <w:szCs w:val="26"/>
              </w:rPr>
              <w:t xml:space="preserve"> </w:t>
            </w:r>
            <w:proofErr w:type="spellStart"/>
            <w:r w:rsidRPr="00594DCB">
              <w:rPr>
                <w:szCs w:val="26"/>
              </w:rPr>
              <w:t>thiện</w:t>
            </w:r>
            <w:proofErr w:type="spellEnd"/>
          </w:p>
        </w:tc>
      </w:tr>
      <w:tr w:rsidR="00693DB2" w:rsidRPr="009D4069" w14:paraId="7E258A65" w14:textId="77777777" w:rsidTr="00693DB2">
        <w:trPr>
          <w:trHeight w:val="321"/>
        </w:trPr>
        <w:tc>
          <w:tcPr>
            <w:tcW w:w="688" w:type="dxa"/>
            <w:vAlign w:val="center"/>
          </w:tcPr>
          <w:p w14:paraId="459B9315" w14:textId="77777777" w:rsidR="00693DB2" w:rsidRPr="00693DB2" w:rsidRDefault="00693DB2" w:rsidP="00AE7D53">
            <w:pPr>
              <w:spacing w:line="360" w:lineRule="auto"/>
              <w:contextualSpacing/>
              <w:jc w:val="center"/>
              <w:rPr>
                <w:szCs w:val="26"/>
              </w:rPr>
            </w:pPr>
            <w:r w:rsidRPr="00693DB2">
              <w:rPr>
                <w:szCs w:val="26"/>
              </w:rPr>
              <w:t>27</w:t>
            </w:r>
          </w:p>
        </w:tc>
        <w:tc>
          <w:tcPr>
            <w:tcW w:w="10064" w:type="dxa"/>
          </w:tcPr>
          <w:p w14:paraId="7C665DB3" w14:textId="77777777" w:rsidR="00693DB2" w:rsidRPr="00B4349A" w:rsidRDefault="00693DB2" w:rsidP="00AE7D53">
            <w:pPr>
              <w:spacing w:line="360" w:lineRule="auto"/>
              <w:contextualSpacing/>
              <w:jc w:val="both"/>
              <w:rPr>
                <w:szCs w:val="26"/>
              </w:rPr>
            </w:pPr>
            <w:r w:rsidRPr="00B4349A">
              <w:rPr>
                <w:color w:val="222222"/>
                <w:szCs w:val="26"/>
              </w:rPr>
              <w:t xml:space="preserve">Pháp </w:t>
            </w:r>
            <w:proofErr w:type="spellStart"/>
            <w:r w:rsidRPr="00B4349A">
              <w:rPr>
                <w:color w:val="222222"/>
                <w:szCs w:val="26"/>
              </w:rPr>
              <w:t>luật</w:t>
            </w:r>
            <w:proofErr w:type="spellEnd"/>
            <w:r w:rsidRPr="00B4349A">
              <w:rPr>
                <w:color w:val="222222"/>
                <w:szCs w:val="26"/>
              </w:rPr>
              <w:t xml:space="preserve"> </w:t>
            </w:r>
            <w:proofErr w:type="spellStart"/>
            <w:r w:rsidRPr="00B4349A">
              <w:rPr>
                <w:color w:val="222222"/>
                <w:szCs w:val="26"/>
              </w:rPr>
              <w:t>về</w:t>
            </w:r>
            <w:proofErr w:type="spellEnd"/>
            <w:r w:rsidRPr="00B4349A">
              <w:rPr>
                <w:color w:val="222222"/>
                <w:szCs w:val="26"/>
              </w:rPr>
              <w:t xml:space="preserve"> </w:t>
            </w:r>
            <w:proofErr w:type="spellStart"/>
            <w:r w:rsidRPr="00B4349A">
              <w:rPr>
                <w:color w:val="222222"/>
                <w:szCs w:val="26"/>
              </w:rPr>
              <w:t>xử</w:t>
            </w:r>
            <w:proofErr w:type="spellEnd"/>
            <w:r w:rsidRPr="00B4349A">
              <w:rPr>
                <w:color w:val="222222"/>
                <w:szCs w:val="26"/>
              </w:rPr>
              <w:t xml:space="preserve"> </w:t>
            </w:r>
            <w:proofErr w:type="spellStart"/>
            <w:r w:rsidRPr="00B4349A">
              <w:rPr>
                <w:color w:val="222222"/>
                <w:szCs w:val="26"/>
              </w:rPr>
              <w:t>lý</w:t>
            </w:r>
            <w:proofErr w:type="spellEnd"/>
            <w:r w:rsidRPr="00B4349A">
              <w:rPr>
                <w:color w:val="222222"/>
                <w:szCs w:val="26"/>
              </w:rPr>
              <w:t xml:space="preserve"> </w:t>
            </w:r>
            <w:proofErr w:type="spellStart"/>
            <w:r w:rsidRPr="00B4349A">
              <w:rPr>
                <w:color w:val="222222"/>
                <w:szCs w:val="26"/>
              </w:rPr>
              <w:t>tổ</w:t>
            </w:r>
            <w:proofErr w:type="spellEnd"/>
            <w:r w:rsidRPr="00B4349A">
              <w:rPr>
                <w:color w:val="222222"/>
                <w:szCs w:val="26"/>
              </w:rPr>
              <w:t xml:space="preserve"> </w:t>
            </w:r>
            <w:proofErr w:type="spellStart"/>
            <w:r w:rsidRPr="00B4349A">
              <w:rPr>
                <w:color w:val="222222"/>
                <w:szCs w:val="26"/>
              </w:rPr>
              <w:t>chức</w:t>
            </w:r>
            <w:proofErr w:type="spellEnd"/>
            <w:r w:rsidRPr="00B4349A">
              <w:rPr>
                <w:color w:val="222222"/>
                <w:szCs w:val="26"/>
              </w:rPr>
              <w:t xml:space="preserve"> </w:t>
            </w:r>
            <w:proofErr w:type="spellStart"/>
            <w:r w:rsidRPr="00B4349A">
              <w:rPr>
                <w:color w:val="222222"/>
                <w:szCs w:val="26"/>
              </w:rPr>
              <w:t>tín</w:t>
            </w:r>
            <w:proofErr w:type="spellEnd"/>
            <w:r w:rsidRPr="00B4349A">
              <w:rPr>
                <w:color w:val="222222"/>
                <w:szCs w:val="26"/>
              </w:rPr>
              <w:t xml:space="preserve"> </w:t>
            </w:r>
            <w:proofErr w:type="spellStart"/>
            <w:r w:rsidRPr="00B4349A">
              <w:rPr>
                <w:color w:val="222222"/>
                <w:szCs w:val="26"/>
              </w:rPr>
              <w:t>dụng</w:t>
            </w:r>
            <w:proofErr w:type="spellEnd"/>
            <w:r w:rsidRPr="00B4349A">
              <w:rPr>
                <w:color w:val="222222"/>
                <w:szCs w:val="26"/>
              </w:rPr>
              <w:t xml:space="preserve"> </w:t>
            </w:r>
            <w:proofErr w:type="spellStart"/>
            <w:r w:rsidRPr="00B4349A">
              <w:rPr>
                <w:color w:val="222222"/>
                <w:szCs w:val="26"/>
              </w:rPr>
              <w:t>yếu</w:t>
            </w:r>
            <w:proofErr w:type="spellEnd"/>
            <w:r w:rsidRPr="00B4349A">
              <w:rPr>
                <w:color w:val="222222"/>
                <w:szCs w:val="26"/>
              </w:rPr>
              <w:t xml:space="preserve"> </w:t>
            </w:r>
            <w:proofErr w:type="spellStart"/>
            <w:r w:rsidRPr="00B4349A">
              <w:rPr>
                <w:color w:val="222222"/>
                <w:szCs w:val="26"/>
              </w:rPr>
              <w:t>kém</w:t>
            </w:r>
            <w:proofErr w:type="spellEnd"/>
            <w:r w:rsidRPr="00B4349A">
              <w:rPr>
                <w:color w:val="222222"/>
                <w:szCs w:val="26"/>
              </w:rPr>
              <w:t xml:space="preserve"> </w:t>
            </w:r>
            <w:proofErr w:type="spellStart"/>
            <w:r w:rsidRPr="00B4349A">
              <w:rPr>
                <w:color w:val="222222"/>
                <w:szCs w:val="26"/>
              </w:rPr>
              <w:t>theo</w:t>
            </w:r>
            <w:proofErr w:type="spellEnd"/>
            <w:r w:rsidRPr="00B4349A">
              <w:rPr>
                <w:color w:val="222222"/>
                <w:szCs w:val="26"/>
              </w:rPr>
              <w:t xml:space="preserve"> </w:t>
            </w:r>
            <w:proofErr w:type="spellStart"/>
            <w:r w:rsidRPr="00B4349A">
              <w:rPr>
                <w:color w:val="222222"/>
                <w:szCs w:val="26"/>
              </w:rPr>
              <w:t>Luật</w:t>
            </w:r>
            <w:proofErr w:type="spellEnd"/>
            <w:r w:rsidRPr="00B4349A">
              <w:rPr>
                <w:color w:val="222222"/>
                <w:szCs w:val="26"/>
              </w:rPr>
              <w:t xml:space="preserve"> Các </w:t>
            </w:r>
            <w:proofErr w:type="spellStart"/>
            <w:r w:rsidRPr="00B4349A">
              <w:rPr>
                <w:color w:val="222222"/>
                <w:szCs w:val="26"/>
              </w:rPr>
              <w:t>tổ</w:t>
            </w:r>
            <w:proofErr w:type="spellEnd"/>
            <w:r w:rsidRPr="00B4349A">
              <w:rPr>
                <w:color w:val="222222"/>
                <w:szCs w:val="26"/>
              </w:rPr>
              <w:t xml:space="preserve"> </w:t>
            </w:r>
            <w:proofErr w:type="spellStart"/>
            <w:r w:rsidRPr="00B4349A">
              <w:rPr>
                <w:color w:val="222222"/>
                <w:szCs w:val="26"/>
              </w:rPr>
              <w:t>chức</w:t>
            </w:r>
            <w:proofErr w:type="spellEnd"/>
            <w:r w:rsidRPr="00B4349A">
              <w:rPr>
                <w:color w:val="222222"/>
                <w:szCs w:val="26"/>
              </w:rPr>
              <w:t xml:space="preserve"> </w:t>
            </w:r>
            <w:proofErr w:type="spellStart"/>
            <w:r w:rsidRPr="00B4349A">
              <w:rPr>
                <w:color w:val="222222"/>
                <w:szCs w:val="26"/>
              </w:rPr>
              <w:t>tín</w:t>
            </w:r>
            <w:proofErr w:type="spellEnd"/>
            <w:r w:rsidRPr="00B4349A">
              <w:rPr>
                <w:color w:val="222222"/>
                <w:szCs w:val="26"/>
              </w:rPr>
              <w:t xml:space="preserve"> </w:t>
            </w:r>
            <w:proofErr w:type="spellStart"/>
            <w:r w:rsidRPr="00B4349A">
              <w:rPr>
                <w:color w:val="222222"/>
                <w:szCs w:val="26"/>
              </w:rPr>
              <w:t>dụng</w:t>
            </w:r>
            <w:proofErr w:type="spellEnd"/>
            <w:r w:rsidRPr="00B4349A">
              <w:rPr>
                <w:color w:val="222222"/>
                <w:szCs w:val="26"/>
              </w:rPr>
              <w:t xml:space="preserve"> </w:t>
            </w:r>
            <w:proofErr w:type="spellStart"/>
            <w:r w:rsidRPr="00B4349A">
              <w:rPr>
                <w:color w:val="222222"/>
                <w:szCs w:val="26"/>
              </w:rPr>
              <w:t>năm</w:t>
            </w:r>
            <w:proofErr w:type="spellEnd"/>
            <w:r w:rsidRPr="00B4349A">
              <w:rPr>
                <w:color w:val="222222"/>
                <w:szCs w:val="26"/>
              </w:rPr>
              <w:t xml:space="preserve"> 2024: </w:t>
            </w:r>
            <w:proofErr w:type="spellStart"/>
            <w:r w:rsidRPr="00B4349A">
              <w:rPr>
                <w:color w:val="222222"/>
                <w:szCs w:val="26"/>
              </w:rPr>
              <w:t>Thực</w:t>
            </w:r>
            <w:proofErr w:type="spellEnd"/>
            <w:r w:rsidRPr="00B4349A">
              <w:rPr>
                <w:color w:val="222222"/>
                <w:szCs w:val="26"/>
              </w:rPr>
              <w:t xml:space="preserve"> </w:t>
            </w:r>
            <w:proofErr w:type="spellStart"/>
            <w:r w:rsidRPr="00B4349A">
              <w:rPr>
                <w:color w:val="222222"/>
                <w:szCs w:val="26"/>
              </w:rPr>
              <w:t>trạng</w:t>
            </w:r>
            <w:proofErr w:type="spellEnd"/>
            <w:r w:rsidRPr="00B4349A">
              <w:rPr>
                <w:color w:val="222222"/>
                <w:szCs w:val="26"/>
              </w:rPr>
              <w:t xml:space="preserve"> </w:t>
            </w:r>
            <w:proofErr w:type="spellStart"/>
            <w:r w:rsidRPr="00B4349A">
              <w:rPr>
                <w:color w:val="222222"/>
                <w:szCs w:val="26"/>
              </w:rPr>
              <w:t>và</w:t>
            </w:r>
            <w:proofErr w:type="spellEnd"/>
            <w:r w:rsidRPr="00B4349A">
              <w:rPr>
                <w:color w:val="222222"/>
                <w:szCs w:val="26"/>
              </w:rPr>
              <w:t xml:space="preserve"> </w:t>
            </w:r>
            <w:proofErr w:type="spellStart"/>
            <w:r w:rsidRPr="00B4349A">
              <w:rPr>
                <w:color w:val="222222"/>
                <w:szCs w:val="26"/>
              </w:rPr>
              <w:t>giải</w:t>
            </w:r>
            <w:proofErr w:type="spellEnd"/>
            <w:r w:rsidRPr="00B4349A">
              <w:rPr>
                <w:color w:val="222222"/>
                <w:szCs w:val="26"/>
              </w:rPr>
              <w:t xml:space="preserve"> </w:t>
            </w:r>
            <w:proofErr w:type="spellStart"/>
            <w:r w:rsidRPr="00B4349A">
              <w:rPr>
                <w:color w:val="222222"/>
                <w:szCs w:val="26"/>
              </w:rPr>
              <w:t>pháp</w:t>
            </w:r>
            <w:proofErr w:type="spellEnd"/>
            <w:r w:rsidRPr="00B4349A">
              <w:rPr>
                <w:color w:val="222222"/>
                <w:szCs w:val="26"/>
              </w:rPr>
              <w:t xml:space="preserve"> </w:t>
            </w:r>
            <w:proofErr w:type="spellStart"/>
            <w:r w:rsidRPr="00B4349A">
              <w:rPr>
                <w:color w:val="222222"/>
                <w:szCs w:val="26"/>
              </w:rPr>
              <w:t>hoàn</w:t>
            </w:r>
            <w:proofErr w:type="spellEnd"/>
            <w:r w:rsidRPr="00B4349A">
              <w:rPr>
                <w:color w:val="222222"/>
                <w:szCs w:val="26"/>
              </w:rPr>
              <w:t xml:space="preserve"> </w:t>
            </w:r>
            <w:proofErr w:type="spellStart"/>
            <w:r w:rsidRPr="00B4349A">
              <w:rPr>
                <w:color w:val="222222"/>
                <w:szCs w:val="26"/>
              </w:rPr>
              <w:t>thiện</w:t>
            </w:r>
            <w:proofErr w:type="spellEnd"/>
          </w:p>
        </w:tc>
      </w:tr>
      <w:tr w:rsidR="00693DB2" w:rsidRPr="009D4069" w14:paraId="14EF1A42" w14:textId="77777777" w:rsidTr="00693DB2">
        <w:tc>
          <w:tcPr>
            <w:tcW w:w="688" w:type="dxa"/>
            <w:vAlign w:val="center"/>
          </w:tcPr>
          <w:p w14:paraId="013B33F7" w14:textId="77777777" w:rsidR="00693DB2" w:rsidRPr="00693DB2" w:rsidRDefault="00693DB2" w:rsidP="00AE7D53">
            <w:pPr>
              <w:spacing w:line="360" w:lineRule="auto"/>
              <w:contextualSpacing/>
              <w:jc w:val="center"/>
              <w:rPr>
                <w:szCs w:val="26"/>
              </w:rPr>
            </w:pPr>
            <w:r w:rsidRPr="00693DB2">
              <w:rPr>
                <w:szCs w:val="26"/>
              </w:rPr>
              <w:t>28</w:t>
            </w:r>
          </w:p>
        </w:tc>
        <w:tc>
          <w:tcPr>
            <w:tcW w:w="10064" w:type="dxa"/>
          </w:tcPr>
          <w:p w14:paraId="5745342A"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đảm</w:t>
            </w:r>
            <w:proofErr w:type="spellEnd"/>
            <w:r w:rsidRPr="00B4349A">
              <w:rPr>
                <w:szCs w:val="26"/>
              </w:rPr>
              <w:t xml:space="preserve"> an </w:t>
            </w:r>
            <w:proofErr w:type="spellStart"/>
            <w:r w:rsidRPr="00B4349A">
              <w:rPr>
                <w:szCs w:val="26"/>
              </w:rPr>
              <w:t>toàn</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mật</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cung</w:t>
            </w:r>
            <w:proofErr w:type="spellEnd"/>
            <w:r w:rsidRPr="00B4349A">
              <w:rPr>
                <w:szCs w:val="26"/>
              </w:rPr>
              <w:t xml:space="preserve"> </w:t>
            </w:r>
            <w:proofErr w:type="spellStart"/>
            <w:r w:rsidRPr="00B4349A">
              <w:rPr>
                <w:szCs w:val="26"/>
              </w:rPr>
              <w:t>ứng</w:t>
            </w:r>
            <w:proofErr w:type="spellEnd"/>
            <w:r w:rsidRPr="00B4349A">
              <w:rPr>
                <w:szCs w:val="26"/>
              </w:rPr>
              <w:t xml:space="preserve"> </w:t>
            </w:r>
            <w:proofErr w:type="spellStart"/>
            <w:r w:rsidRPr="00B4349A">
              <w:rPr>
                <w:szCs w:val="26"/>
              </w:rPr>
              <w:t>dịch</w:t>
            </w:r>
            <w:proofErr w:type="spellEnd"/>
            <w:r w:rsidRPr="00B4349A">
              <w:rPr>
                <w:szCs w:val="26"/>
              </w:rPr>
              <w:t xml:space="preserve"> </w:t>
            </w:r>
            <w:proofErr w:type="spellStart"/>
            <w:r w:rsidRPr="00B4349A">
              <w:rPr>
                <w:szCs w:val="26"/>
              </w:rPr>
              <w:t>vụ</w:t>
            </w:r>
            <w:proofErr w:type="spellEnd"/>
            <w:r w:rsidRPr="00B4349A">
              <w:rPr>
                <w:szCs w:val="26"/>
              </w:rPr>
              <w:t xml:space="preserve"> </w:t>
            </w:r>
            <w:proofErr w:type="spellStart"/>
            <w:r w:rsidRPr="00B4349A">
              <w:rPr>
                <w:szCs w:val="26"/>
              </w:rPr>
              <w:t>ngân</w:t>
            </w:r>
            <w:proofErr w:type="spellEnd"/>
            <w:r w:rsidRPr="00B4349A">
              <w:rPr>
                <w:szCs w:val="26"/>
              </w:rPr>
              <w:t xml:space="preserve"> </w:t>
            </w:r>
            <w:proofErr w:type="spellStart"/>
            <w:r w:rsidRPr="00B4349A">
              <w:rPr>
                <w:szCs w:val="26"/>
              </w:rPr>
              <w:t>hàng</w:t>
            </w:r>
            <w:proofErr w:type="spellEnd"/>
            <w:r w:rsidRPr="00B4349A">
              <w:rPr>
                <w:szCs w:val="26"/>
              </w:rPr>
              <w:t xml:space="preserve"> </w:t>
            </w:r>
            <w:proofErr w:type="spellStart"/>
            <w:r w:rsidRPr="00B4349A">
              <w:rPr>
                <w:szCs w:val="26"/>
              </w:rPr>
              <w:t>trực</w:t>
            </w:r>
            <w:proofErr w:type="spellEnd"/>
            <w:r w:rsidRPr="00B4349A">
              <w:rPr>
                <w:szCs w:val="26"/>
              </w:rPr>
              <w:t xml:space="preserve"> </w:t>
            </w:r>
            <w:proofErr w:type="spellStart"/>
            <w:r w:rsidRPr="00B4349A">
              <w:rPr>
                <w:szCs w:val="26"/>
              </w:rPr>
              <w:t>tuyến</w:t>
            </w:r>
            <w:proofErr w:type="spellEnd"/>
            <w:r w:rsidRPr="00B4349A">
              <w:rPr>
                <w:szCs w:val="26"/>
              </w:rPr>
              <w:t xml:space="preserve">: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04E7F8CC" w14:textId="77777777" w:rsidTr="00693DB2">
        <w:tc>
          <w:tcPr>
            <w:tcW w:w="688" w:type="dxa"/>
            <w:vAlign w:val="center"/>
          </w:tcPr>
          <w:p w14:paraId="33CF239A" w14:textId="77777777" w:rsidR="00693DB2" w:rsidRPr="00693DB2" w:rsidRDefault="00693DB2" w:rsidP="00AE7D53">
            <w:pPr>
              <w:spacing w:line="360" w:lineRule="auto"/>
              <w:contextualSpacing/>
              <w:jc w:val="center"/>
              <w:rPr>
                <w:szCs w:val="26"/>
              </w:rPr>
            </w:pPr>
            <w:r w:rsidRPr="00693DB2">
              <w:rPr>
                <w:szCs w:val="26"/>
              </w:rPr>
              <w:t>29</w:t>
            </w:r>
          </w:p>
        </w:tc>
        <w:tc>
          <w:tcPr>
            <w:tcW w:w="10064" w:type="dxa"/>
          </w:tcPr>
          <w:p w14:paraId="2C95ABAE" w14:textId="77777777" w:rsidR="00693DB2" w:rsidRPr="00B4349A" w:rsidRDefault="00693DB2" w:rsidP="00AE7D53">
            <w:pPr>
              <w:spacing w:line="360" w:lineRule="auto"/>
              <w:contextualSpacing/>
              <w:jc w:val="both"/>
              <w:rPr>
                <w:szCs w:val="26"/>
              </w:rPr>
            </w:pPr>
            <w:r w:rsidRPr="003838DA">
              <w:rPr>
                <w:szCs w:val="26"/>
              </w:rPr>
              <w:t xml:space="preserve">Pháp </w:t>
            </w:r>
            <w:proofErr w:type="spellStart"/>
            <w:r w:rsidRPr="003838DA">
              <w:rPr>
                <w:szCs w:val="26"/>
              </w:rPr>
              <w:t>luật</w:t>
            </w:r>
            <w:proofErr w:type="spellEnd"/>
            <w:r w:rsidRPr="003838DA">
              <w:rPr>
                <w:szCs w:val="26"/>
              </w:rPr>
              <w:t xml:space="preserve"> </w:t>
            </w:r>
            <w:proofErr w:type="spellStart"/>
            <w:r w:rsidRPr="003838DA">
              <w:rPr>
                <w:szCs w:val="26"/>
              </w:rPr>
              <w:t>vê</w:t>
            </w:r>
            <w:proofErr w:type="spellEnd"/>
            <w:r w:rsidRPr="003838DA">
              <w:rPr>
                <w:szCs w:val="26"/>
              </w:rPr>
              <w:t xml:space="preserve"> </w:t>
            </w:r>
            <w:proofErr w:type="spellStart"/>
            <w:r w:rsidRPr="003838DA">
              <w:rPr>
                <w:szCs w:val="26"/>
              </w:rPr>
              <w:t>xử</w:t>
            </w:r>
            <w:proofErr w:type="spellEnd"/>
            <w:r w:rsidRPr="003838DA">
              <w:rPr>
                <w:szCs w:val="26"/>
              </w:rPr>
              <w:t xml:space="preserve"> </w:t>
            </w:r>
            <w:proofErr w:type="spellStart"/>
            <w:r w:rsidRPr="003838DA">
              <w:rPr>
                <w:szCs w:val="26"/>
              </w:rPr>
              <w:t>ph</w:t>
            </w:r>
            <w:r>
              <w:rPr>
                <w:szCs w:val="26"/>
              </w:rPr>
              <w:t>ạ</w:t>
            </w:r>
            <w:r w:rsidRPr="003838DA">
              <w:rPr>
                <w:szCs w:val="26"/>
              </w:rPr>
              <w:t>t</w:t>
            </w:r>
            <w:proofErr w:type="spellEnd"/>
            <w:r w:rsidRPr="003838DA">
              <w:rPr>
                <w:szCs w:val="26"/>
              </w:rPr>
              <w:t xml:space="preserve"> vi </w:t>
            </w:r>
            <w:proofErr w:type="spellStart"/>
            <w:r w:rsidRPr="003838DA">
              <w:rPr>
                <w:szCs w:val="26"/>
              </w:rPr>
              <w:t>phạm</w:t>
            </w:r>
            <w:proofErr w:type="spellEnd"/>
            <w:r w:rsidRPr="003838DA">
              <w:rPr>
                <w:szCs w:val="26"/>
              </w:rPr>
              <w:t xml:space="preserve"> </w:t>
            </w:r>
            <w:proofErr w:type="spellStart"/>
            <w:r w:rsidRPr="003838DA">
              <w:rPr>
                <w:szCs w:val="26"/>
              </w:rPr>
              <w:t>hành</w:t>
            </w:r>
            <w:proofErr w:type="spellEnd"/>
            <w:r w:rsidRPr="003838DA">
              <w:rPr>
                <w:szCs w:val="26"/>
              </w:rPr>
              <w:t xml:space="preserve"> </w:t>
            </w:r>
            <w:proofErr w:type="spellStart"/>
            <w:r w:rsidRPr="003838DA">
              <w:rPr>
                <w:szCs w:val="26"/>
              </w:rPr>
              <w:t>chính</w:t>
            </w:r>
            <w:proofErr w:type="spellEnd"/>
            <w:r w:rsidRPr="003838DA">
              <w:rPr>
                <w:szCs w:val="26"/>
              </w:rPr>
              <w:t xml:space="preserve"> </w:t>
            </w:r>
            <w:proofErr w:type="spellStart"/>
            <w:r w:rsidRPr="003838DA">
              <w:rPr>
                <w:szCs w:val="26"/>
              </w:rPr>
              <w:t>trong</w:t>
            </w:r>
            <w:proofErr w:type="spellEnd"/>
            <w:r w:rsidRPr="003838DA">
              <w:rPr>
                <w:szCs w:val="26"/>
              </w:rPr>
              <w:t xml:space="preserve"> </w:t>
            </w:r>
            <w:proofErr w:type="spellStart"/>
            <w:r w:rsidRPr="003838DA">
              <w:rPr>
                <w:szCs w:val="26"/>
              </w:rPr>
              <w:t>lĩnh</w:t>
            </w:r>
            <w:proofErr w:type="spellEnd"/>
            <w:r w:rsidRPr="003838DA">
              <w:rPr>
                <w:szCs w:val="26"/>
              </w:rPr>
              <w:t xml:space="preserve"> </w:t>
            </w:r>
            <w:proofErr w:type="spellStart"/>
            <w:r w:rsidRPr="003838DA">
              <w:rPr>
                <w:szCs w:val="26"/>
              </w:rPr>
              <w:t>vực</w:t>
            </w:r>
            <w:proofErr w:type="spellEnd"/>
            <w:r w:rsidRPr="003838DA">
              <w:rPr>
                <w:szCs w:val="26"/>
              </w:rPr>
              <w:t xml:space="preserve"> </w:t>
            </w:r>
            <w:proofErr w:type="spellStart"/>
            <w:r w:rsidRPr="003838DA">
              <w:rPr>
                <w:szCs w:val="26"/>
              </w:rPr>
              <w:t>ngân</w:t>
            </w:r>
            <w:proofErr w:type="spellEnd"/>
            <w:r w:rsidRPr="003838DA">
              <w:rPr>
                <w:szCs w:val="26"/>
              </w:rPr>
              <w:t xml:space="preserve"> </w:t>
            </w:r>
            <w:proofErr w:type="spellStart"/>
            <w:r w:rsidRPr="003838DA">
              <w:rPr>
                <w:szCs w:val="26"/>
              </w:rPr>
              <w:t>hàng</w:t>
            </w:r>
            <w:proofErr w:type="spellEnd"/>
          </w:p>
        </w:tc>
      </w:tr>
      <w:tr w:rsidR="00693DB2" w:rsidRPr="009D4069" w14:paraId="733A1BBE" w14:textId="77777777" w:rsidTr="00693DB2">
        <w:tc>
          <w:tcPr>
            <w:tcW w:w="688" w:type="dxa"/>
            <w:vAlign w:val="center"/>
          </w:tcPr>
          <w:p w14:paraId="524061A1" w14:textId="77777777" w:rsidR="00693DB2" w:rsidRPr="00693DB2" w:rsidRDefault="00693DB2" w:rsidP="00AE7D53">
            <w:pPr>
              <w:spacing w:line="360" w:lineRule="auto"/>
              <w:contextualSpacing/>
              <w:jc w:val="center"/>
              <w:rPr>
                <w:szCs w:val="26"/>
              </w:rPr>
            </w:pPr>
            <w:r w:rsidRPr="00693DB2">
              <w:rPr>
                <w:szCs w:val="26"/>
              </w:rPr>
              <w:t>30</w:t>
            </w:r>
          </w:p>
        </w:tc>
        <w:tc>
          <w:tcPr>
            <w:tcW w:w="10064" w:type="dxa"/>
          </w:tcPr>
          <w:p w14:paraId="0AEE4E2F" w14:textId="77777777" w:rsidR="00693DB2" w:rsidRPr="003838DA" w:rsidRDefault="00693DB2" w:rsidP="00AE7D53">
            <w:pPr>
              <w:spacing w:line="360" w:lineRule="auto"/>
              <w:contextualSpacing/>
              <w:jc w:val="both"/>
              <w:rPr>
                <w:szCs w:val="26"/>
              </w:rPr>
            </w:pPr>
            <w:r w:rsidRPr="003838DA">
              <w:rPr>
                <w:szCs w:val="26"/>
              </w:rPr>
              <w:t xml:space="preserve">Pháp </w:t>
            </w:r>
            <w:proofErr w:type="spellStart"/>
            <w:r w:rsidRPr="003838DA">
              <w:rPr>
                <w:szCs w:val="26"/>
              </w:rPr>
              <w:t>luật</w:t>
            </w:r>
            <w:proofErr w:type="spellEnd"/>
            <w:r w:rsidRPr="003838DA">
              <w:rPr>
                <w:szCs w:val="26"/>
              </w:rPr>
              <w:t xml:space="preserve"> </w:t>
            </w:r>
            <w:proofErr w:type="spellStart"/>
            <w:r w:rsidRPr="003838DA">
              <w:rPr>
                <w:szCs w:val="26"/>
              </w:rPr>
              <w:t>về</w:t>
            </w:r>
            <w:proofErr w:type="spellEnd"/>
            <w:r w:rsidRPr="003838DA">
              <w:rPr>
                <w:szCs w:val="26"/>
              </w:rPr>
              <w:t xml:space="preserve"> </w:t>
            </w:r>
            <w:proofErr w:type="spellStart"/>
            <w:r w:rsidRPr="003838DA">
              <w:rPr>
                <w:szCs w:val="26"/>
              </w:rPr>
              <w:t>tiền</w:t>
            </w:r>
            <w:proofErr w:type="spellEnd"/>
            <w:r w:rsidRPr="003838DA">
              <w:rPr>
                <w:szCs w:val="26"/>
              </w:rPr>
              <w:t xml:space="preserve"> </w:t>
            </w:r>
            <w:proofErr w:type="spellStart"/>
            <w:r w:rsidRPr="003838DA">
              <w:rPr>
                <w:szCs w:val="26"/>
              </w:rPr>
              <w:t>kỹ</w:t>
            </w:r>
            <w:proofErr w:type="spellEnd"/>
            <w:r w:rsidRPr="003838DA">
              <w:rPr>
                <w:szCs w:val="26"/>
              </w:rPr>
              <w:t xml:space="preserve"> </w:t>
            </w:r>
            <w:proofErr w:type="spellStart"/>
            <w:r w:rsidRPr="003838DA">
              <w:rPr>
                <w:szCs w:val="26"/>
              </w:rPr>
              <w:t>thuật</w:t>
            </w:r>
            <w:proofErr w:type="spellEnd"/>
            <w:r w:rsidRPr="003838DA">
              <w:rPr>
                <w:szCs w:val="26"/>
              </w:rPr>
              <w:t xml:space="preserve"> </w:t>
            </w:r>
            <w:proofErr w:type="spellStart"/>
            <w:r w:rsidRPr="003838DA">
              <w:rPr>
                <w:szCs w:val="26"/>
              </w:rPr>
              <w:t>số</w:t>
            </w:r>
            <w:proofErr w:type="spellEnd"/>
            <w:r w:rsidRPr="003838DA">
              <w:rPr>
                <w:szCs w:val="26"/>
              </w:rPr>
              <w:t xml:space="preserve"> </w:t>
            </w:r>
            <w:proofErr w:type="spellStart"/>
            <w:r w:rsidRPr="003838DA">
              <w:rPr>
                <w:szCs w:val="26"/>
              </w:rPr>
              <w:t>trong</w:t>
            </w:r>
            <w:proofErr w:type="spellEnd"/>
            <w:r w:rsidRPr="003838DA">
              <w:rPr>
                <w:szCs w:val="26"/>
              </w:rPr>
              <w:t xml:space="preserve"> </w:t>
            </w:r>
            <w:proofErr w:type="spellStart"/>
            <w:r w:rsidRPr="003838DA">
              <w:rPr>
                <w:szCs w:val="26"/>
              </w:rPr>
              <w:t>bối</w:t>
            </w:r>
            <w:proofErr w:type="spellEnd"/>
            <w:r w:rsidRPr="003838DA">
              <w:rPr>
                <w:szCs w:val="26"/>
              </w:rPr>
              <w:t xml:space="preserve"> </w:t>
            </w:r>
            <w:proofErr w:type="spellStart"/>
            <w:r w:rsidRPr="003838DA">
              <w:rPr>
                <w:szCs w:val="26"/>
              </w:rPr>
              <w:t>cảnh</w:t>
            </w:r>
            <w:proofErr w:type="spellEnd"/>
            <w:r w:rsidRPr="003838DA">
              <w:rPr>
                <w:szCs w:val="26"/>
              </w:rPr>
              <w:t xml:space="preserve"> </w:t>
            </w:r>
            <w:proofErr w:type="spellStart"/>
            <w:r w:rsidRPr="003838DA">
              <w:rPr>
                <w:szCs w:val="26"/>
              </w:rPr>
              <w:t>hiện</w:t>
            </w:r>
            <w:proofErr w:type="spellEnd"/>
            <w:r w:rsidRPr="003838DA">
              <w:rPr>
                <w:szCs w:val="26"/>
              </w:rPr>
              <w:t xml:space="preserve"> nay ở Việt Nam</w:t>
            </w:r>
            <w:r>
              <w:rPr>
                <w:szCs w:val="26"/>
              </w:rPr>
              <w:t xml:space="preserve"> </w:t>
            </w:r>
            <w:r w:rsidRPr="003838DA">
              <w:rPr>
                <w:szCs w:val="26"/>
              </w:rPr>
              <w:t xml:space="preserve">- </w:t>
            </w:r>
            <w:proofErr w:type="spellStart"/>
            <w:r w:rsidRPr="003838DA">
              <w:rPr>
                <w:szCs w:val="26"/>
              </w:rPr>
              <w:t>Thực</w:t>
            </w:r>
            <w:proofErr w:type="spellEnd"/>
            <w:r w:rsidRPr="003838DA">
              <w:rPr>
                <w:szCs w:val="26"/>
              </w:rPr>
              <w:t xml:space="preserve"> </w:t>
            </w:r>
            <w:proofErr w:type="spellStart"/>
            <w:r w:rsidRPr="003838DA">
              <w:rPr>
                <w:szCs w:val="26"/>
              </w:rPr>
              <w:t>trạng</w:t>
            </w:r>
            <w:proofErr w:type="spellEnd"/>
            <w:r w:rsidRPr="003838DA">
              <w:rPr>
                <w:szCs w:val="26"/>
              </w:rPr>
              <w:t xml:space="preserve"> </w:t>
            </w:r>
            <w:proofErr w:type="spellStart"/>
            <w:r w:rsidRPr="003838DA">
              <w:rPr>
                <w:szCs w:val="26"/>
              </w:rPr>
              <w:t>và</w:t>
            </w:r>
            <w:proofErr w:type="spellEnd"/>
            <w:r w:rsidRPr="003838DA">
              <w:rPr>
                <w:szCs w:val="26"/>
              </w:rPr>
              <w:t xml:space="preserve"> </w:t>
            </w:r>
            <w:proofErr w:type="spellStart"/>
            <w:r w:rsidRPr="003838DA">
              <w:rPr>
                <w:szCs w:val="26"/>
              </w:rPr>
              <w:t>đề</w:t>
            </w:r>
            <w:proofErr w:type="spellEnd"/>
            <w:r w:rsidRPr="003838DA">
              <w:rPr>
                <w:szCs w:val="26"/>
              </w:rPr>
              <w:t xml:space="preserve"> </w:t>
            </w:r>
            <w:proofErr w:type="spellStart"/>
            <w:r w:rsidRPr="003838DA">
              <w:rPr>
                <w:szCs w:val="26"/>
              </w:rPr>
              <w:t>xuất</w:t>
            </w:r>
            <w:proofErr w:type="spellEnd"/>
          </w:p>
        </w:tc>
      </w:tr>
      <w:tr w:rsidR="00693DB2" w:rsidRPr="00693DB2" w14:paraId="20357E3D" w14:textId="77777777" w:rsidTr="00AE7D53">
        <w:tc>
          <w:tcPr>
            <w:tcW w:w="10752" w:type="dxa"/>
            <w:gridSpan w:val="2"/>
          </w:tcPr>
          <w:p w14:paraId="17472A7B" w14:textId="77777777" w:rsidR="00693DB2" w:rsidRPr="00693DB2" w:rsidRDefault="00693DB2" w:rsidP="00693DB2">
            <w:pPr>
              <w:spacing w:line="360" w:lineRule="auto"/>
              <w:contextualSpacing/>
              <w:rPr>
                <w:bCs/>
                <w:color w:val="000000" w:themeColor="text1"/>
                <w:szCs w:val="26"/>
              </w:rPr>
            </w:pPr>
            <w:r w:rsidRPr="00693DB2">
              <w:rPr>
                <w:color w:val="FF0000"/>
                <w:szCs w:val="26"/>
              </w:rPr>
              <w:t>LUẬT TÀI CHÍNH</w:t>
            </w:r>
          </w:p>
        </w:tc>
      </w:tr>
      <w:tr w:rsidR="00693DB2" w:rsidRPr="009D4069" w14:paraId="23003EF7" w14:textId="77777777" w:rsidTr="00693DB2">
        <w:tc>
          <w:tcPr>
            <w:tcW w:w="688" w:type="dxa"/>
            <w:vAlign w:val="center"/>
          </w:tcPr>
          <w:p w14:paraId="3F389D90" w14:textId="77777777" w:rsidR="00693DB2" w:rsidRPr="00693DB2" w:rsidRDefault="00693DB2" w:rsidP="00AE7D53">
            <w:pPr>
              <w:spacing w:line="360" w:lineRule="auto"/>
              <w:contextualSpacing/>
              <w:jc w:val="center"/>
              <w:rPr>
                <w:szCs w:val="26"/>
              </w:rPr>
            </w:pPr>
            <w:r w:rsidRPr="00693DB2">
              <w:rPr>
                <w:szCs w:val="26"/>
              </w:rPr>
              <w:t>1</w:t>
            </w:r>
          </w:p>
        </w:tc>
        <w:tc>
          <w:tcPr>
            <w:tcW w:w="10064" w:type="dxa"/>
          </w:tcPr>
          <w:p w14:paraId="7A016803" w14:textId="77777777" w:rsidR="00693DB2" w:rsidRPr="00B4349A" w:rsidRDefault="00693DB2" w:rsidP="00AE7D53">
            <w:pPr>
              <w:spacing w:line="360" w:lineRule="auto"/>
              <w:contextualSpacing/>
              <w:jc w:val="both"/>
              <w:rPr>
                <w:color w:val="FF0000"/>
                <w:szCs w:val="26"/>
              </w:rPr>
            </w:pPr>
            <w:proofErr w:type="spellStart"/>
            <w:r w:rsidRPr="00B4349A">
              <w:rPr>
                <w:rFonts w:eastAsia="Calibri"/>
                <w:kern w:val="2"/>
                <w:szCs w:val="26"/>
                <w14:ligatures w14:val="standardContextual"/>
              </w:rPr>
              <w:t>Phân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cấp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quản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lý</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ngân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nước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theo</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quy</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định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của</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Luật</w:t>
            </w:r>
            <w:proofErr w:type="spellEnd"/>
            <w:r w:rsidRPr="00B4349A">
              <w:rPr>
                <w:rFonts w:eastAsia="Calibri"/>
                <w:kern w:val="2"/>
                <w:szCs w:val="26"/>
                <w14:ligatures w14:val="standardContextual"/>
              </w:rPr>
              <w:t xml:space="preserve"> Ngân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nước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năm</w:t>
            </w:r>
            <w:proofErr w:type="spellEnd"/>
            <w:r w:rsidRPr="00B4349A">
              <w:rPr>
                <w:rFonts w:eastAsia="Calibri"/>
                <w:kern w:val="2"/>
                <w:szCs w:val="26"/>
                <w14:ligatures w14:val="standardContextual"/>
              </w:rPr>
              <w:t xml:space="preserve"> 2025</w:t>
            </w:r>
          </w:p>
        </w:tc>
      </w:tr>
      <w:tr w:rsidR="00693DB2" w:rsidRPr="009D4069" w14:paraId="37ED5600" w14:textId="77777777" w:rsidTr="00693DB2">
        <w:tc>
          <w:tcPr>
            <w:tcW w:w="688" w:type="dxa"/>
            <w:vAlign w:val="center"/>
          </w:tcPr>
          <w:p w14:paraId="5B7C5794" w14:textId="77777777" w:rsidR="00693DB2" w:rsidRPr="00693DB2" w:rsidRDefault="00693DB2" w:rsidP="00AE7D53">
            <w:pPr>
              <w:spacing w:line="360" w:lineRule="auto"/>
              <w:contextualSpacing/>
              <w:jc w:val="center"/>
              <w:rPr>
                <w:szCs w:val="26"/>
              </w:rPr>
            </w:pPr>
            <w:r w:rsidRPr="00693DB2">
              <w:rPr>
                <w:szCs w:val="26"/>
              </w:rPr>
              <w:t>2</w:t>
            </w:r>
          </w:p>
        </w:tc>
        <w:tc>
          <w:tcPr>
            <w:tcW w:w="10064" w:type="dxa"/>
          </w:tcPr>
          <w:p w14:paraId="4C38BE67" w14:textId="77777777" w:rsidR="00693DB2" w:rsidRPr="00B4349A" w:rsidRDefault="00693DB2" w:rsidP="00AE7D53">
            <w:pPr>
              <w:spacing w:line="360" w:lineRule="auto"/>
              <w:contextualSpacing/>
              <w:jc w:val="both"/>
              <w:rPr>
                <w:rFonts w:eastAsia="Calibri"/>
                <w:kern w:val="2"/>
                <w:szCs w:val="26"/>
                <w14:ligatures w14:val="standardContextual"/>
              </w:rPr>
            </w:pPr>
            <w:proofErr w:type="spellStart"/>
            <w:r w:rsidRPr="00B4349A">
              <w:rPr>
                <w:rFonts w:eastAsia="Calibri"/>
                <w:kern w:val="2"/>
                <w:szCs w:val="26"/>
                <w14:ligatures w14:val="standardContextual"/>
              </w:rPr>
              <w:t>Một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số</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vấn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đề</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lý</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về</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nguyên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tắc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công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khai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minh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bạch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ngân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nước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trong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bối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cảnh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chuyển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đổi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số</w:t>
            </w:r>
            <w:proofErr w:type="spellEnd"/>
          </w:p>
        </w:tc>
      </w:tr>
      <w:tr w:rsidR="00693DB2" w:rsidRPr="009D4069" w14:paraId="67F58A23" w14:textId="77777777" w:rsidTr="00693DB2">
        <w:tc>
          <w:tcPr>
            <w:tcW w:w="688" w:type="dxa"/>
            <w:vAlign w:val="center"/>
          </w:tcPr>
          <w:p w14:paraId="27091D03" w14:textId="77777777" w:rsidR="00693DB2" w:rsidRPr="00693DB2" w:rsidRDefault="00693DB2" w:rsidP="00AE7D53">
            <w:pPr>
              <w:spacing w:line="360" w:lineRule="auto"/>
              <w:contextualSpacing/>
              <w:jc w:val="center"/>
              <w:rPr>
                <w:szCs w:val="26"/>
              </w:rPr>
            </w:pPr>
            <w:r w:rsidRPr="00693DB2">
              <w:rPr>
                <w:szCs w:val="26"/>
              </w:rPr>
              <w:t>3</w:t>
            </w:r>
          </w:p>
        </w:tc>
        <w:tc>
          <w:tcPr>
            <w:tcW w:w="10064" w:type="dxa"/>
          </w:tcPr>
          <w:p w14:paraId="23AABBDB" w14:textId="77777777" w:rsidR="00693DB2" w:rsidRPr="00B4349A" w:rsidRDefault="00693DB2" w:rsidP="00AE7D53">
            <w:pPr>
              <w:spacing w:line="360" w:lineRule="auto"/>
              <w:contextualSpacing/>
              <w:jc w:val="both"/>
              <w:rPr>
                <w:rFonts w:eastAsia="Calibri"/>
                <w:kern w:val="2"/>
                <w:szCs w:val="26"/>
                <w14:ligatures w14:val="standardContextual"/>
              </w:rPr>
            </w:pPr>
            <w:r w:rsidRPr="00B4349A">
              <w:rPr>
                <w:rFonts w:eastAsia="Calibri"/>
                <w:kern w:val="2"/>
                <w:szCs w:val="26"/>
                <w14:ligatures w14:val="standardContextual"/>
              </w:rPr>
              <w:t xml:space="preserve">Hoàn </w:t>
            </w:r>
            <w:proofErr w:type="spellStart"/>
            <w:r w:rsidRPr="00B4349A">
              <w:rPr>
                <w:rFonts w:eastAsia="Calibri"/>
                <w:kern w:val="2"/>
                <w:szCs w:val="26"/>
                <w14:ligatures w14:val="standardContextual"/>
              </w:rPr>
              <w:t>thiện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khung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lý</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về</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quản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lý</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ngân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nước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trong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bối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cảnh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chuyển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đổi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số</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Thực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trạng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kiến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nghị</w:t>
            </w:r>
            <w:proofErr w:type="spellEnd"/>
          </w:p>
        </w:tc>
      </w:tr>
      <w:tr w:rsidR="00693DB2" w:rsidRPr="009D4069" w14:paraId="7CFAF397" w14:textId="77777777" w:rsidTr="00693DB2">
        <w:tc>
          <w:tcPr>
            <w:tcW w:w="688" w:type="dxa"/>
            <w:vAlign w:val="center"/>
          </w:tcPr>
          <w:p w14:paraId="51C148CA" w14:textId="77777777" w:rsidR="00693DB2" w:rsidRPr="00693DB2" w:rsidRDefault="00693DB2" w:rsidP="00AE7D53">
            <w:pPr>
              <w:spacing w:line="360" w:lineRule="auto"/>
              <w:contextualSpacing/>
              <w:jc w:val="center"/>
              <w:rPr>
                <w:szCs w:val="26"/>
              </w:rPr>
            </w:pPr>
            <w:r w:rsidRPr="00693DB2">
              <w:rPr>
                <w:szCs w:val="26"/>
              </w:rPr>
              <w:t>4</w:t>
            </w:r>
          </w:p>
        </w:tc>
        <w:tc>
          <w:tcPr>
            <w:tcW w:w="10064" w:type="dxa"/>
          </w:tcPr>
          <w:p w14:paraId="7F1252AF" w14:textId="77777777" w:rsidR="00693DB2" w:rsidRPr="00B4349A" w:rsidRDefault="00693DB2" w:rsidP="00AE7D53">
            <w:pPr>
              <w:spacing w:line="360" w:lineRule="auto"/>
              <w:contextualSpacing/>
              <w:jc w:val="both"/>
              <w:rPr>
                <w:rFonts w:eastAsia="Calibri"/>
                <w:kern w:val="2"/>
                <w:szCs w:val="26"/>
                <w14:ligatures w14:val="standardContextual"/>
              </w:rPr>
            </w:pPr>
            <w:r w:rsidRPr="00B4349A">
              <w:rPr>
                <w:rFonts w:eastAsia="Calibri"/>
                <w:kern w:val="2"/>
                <w:szCs w:val="26"/>
                <w14:ligatures w14:val="standardContextual"/>
              </w:rPr>
              <w:t xml:space="preserve">Pháp </w:t>
            </w:r>
            <w:proofErr w:type="spellStart"/>
            <w:r w:rsidRPr="00B4349A">
              <w:rPr>
                <w:rFonts w:eastAsia="Calibri"/>
                <w:kern w:val="2"/>
                <w:szCs w:val="26"/>
                <w14:ligatures w14:val="standardContextual"/>
              </w:rPr>
              <w:t>luật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về</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khuôn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khổ</w:t>
            </w:r>
            <w:proofErr w:type="spellEnd"/>
            <w:r w:rsidRPr="00B4349A">
              <w:rPr>
                <w:rFonts w:eastAsia="Calibri"/>
                <w:kern w:val="2"/>
                <w:szCs w:val="26"/>
                <w14:ligatures w14:val="standardContextual"/>
              </w:rPr>
              <w:t xml:space="preserve"> chi </w:t>
            </w:r>
            <w:proofErr w:type="spellStart"/>
            <w:r w:rsidRPr="00B4349A">
              <w:rPr>
                <w:rFonts w:eastAsia="Calibri"/>
                <w:kern w:val="2"/>
                <w:szCs w:val="26"/>
                <w14:ligatures w14:val="standardContextual"/>
              </w:rPr>
              <w:t>tiêu</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trung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hạn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hướng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tới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việc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tăng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cường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bền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vững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tài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khoá</w:t>
            </w:r>
            <w:proofErr w:type="spellEnd"/>
          </w:p>
        </w:tc>
      </w:tr>
      <w:tr w:rsidR="00693DB2" w:rsidRPr="009D4069" w14:paraId="78F26473" w14:textId="77777777" w:rsidTr="00693DB2">
        <w:tc>
          <w:tcPr>
            <w:tcW w:w="688" w:type="dxa"/>
            <w:vAlign w:val="center"/>
          </w:tcPr>
          <w:p w14:paraId="425FD6F9" w14:textId="77777777" w:rsidR="00693DB2" w:rsidRPr="00693DB2" w:rsidRDefault="00693DB2" w:rsidP="00AE7D53">
            <w:pPr>
              <w:spacing w:line="360" w:lineRule="auto"/>
              <w:contextualSpacing/>
              <w:jc w:val="center"/>
              <w:rPr>
                <w:szCs w:val="26"/>
              </w:rPr>
            </w:pPr>
            <w:r w:rsidRPr="00693DB2">
              <w:rPr>
                <w:szCs w:val="26"/>
              </w:rPr>
              <w:t>5</w:t>
            </w:r>
          </w:p>
        </w:tc>
        <w:tc>
          <w:tcPr>
            <w:tcW w:w="10064" w:type="dxa"/>
          </w:tcPr>
          <w:p w14:paraId="71C6F6AE" w14:textId="77777777" w:rsidR="00693DB2" w:rsidRPr="00B4349A" w:rsidRDefault="00693DB2" w:rsidP="00AE7D53">
            <w:pPr>
              <w:spacing w:line="360" w:lineRule="auto"/>
              <w:contextualSpacing/>
              <w:jc w:val="both"/>
              <w:rPr>
                <w:rFonts w:eastAsia="Calibri"/>
                <w:kern w:val="2"/>
                <w:szCs w:val="26"/>
                <w14:ligatures w14:val="standardContextual"/>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kiểm</w:t>
            </w:r>
            <w:proofErr w:type="spellEnd"/>
            <w:r w:rsidRPr="00B4349A">
              <w:rPr>
                <w:szCs w:val="26"/>
              </w:rPr>
              <w:t xml:space="preserve"> </w:t>
            </w:r>
            <w:proofErr w:type="spellStart"/>
            <w:r w:rsidRPr="00B4349A">
              <w:rPr>
                <w:szCs w:val="26"/>
              </w:rPr>
              <w:t>toán</w:t>
            </w:r>
            <w:proofErr w:type="spellEnd"/>
            <w:r w:rsidRPr="00B4349A">
              <w:rPr>
                <w:szCs w:val="26"/>
              </w:rPr>
              <w:t xml:space="preserve"> </w:t>
            </w:r>
            <w:proofErr w:type="spellStart"/>
            <w:r w:rsidRPr="00B4349A">
              <w:rPr>
                <w:szCs w:val="26"/>
              </w:rPr>
              <w:t>nhà</w:t>
            </w:r>
            <w:proofErr w:type="spellEnd"/>
            <w:r w:rsidRPr="00B4349A">
              <w:rPr>
                <w:szCs w:val="26"/>
              </w:rPr>
              <w:t xml:space="preserve"> </w:t>
            </w:r>
            <w:proofErr w:type="spellStart"/>
            <w:r w:rsidRPr="00B4349A">
              <w:rPr>
                <w:szCs w:val="26"/>
              </w:rPr>
              <w:t>nước</w:t>
            </w:r>
            <w:proofErr w:type="spellEnd"/>
            <w:r w:rsidRPr="00B4349A">
              <w:rPr>
                <w:szCs w:val="26"/>
              </w:rPr>
              <w:t xml:space="preserve">: Vai </w:t>
            </w:r>
            <w:proofErr w:type="spellStart"/>
            <w:r w:rsidRPr="00B4349A">
              <w:rPr>
                <w:szCs w:val="26"/>
              </w:rPr>
              <w:t>trò</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đảm</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minh</w:t>
            </w:r>
            <w:proofErr w:type="spellEnd"/>
            <w:r w:rsidRPr="00B4349A">
              <w:rPr>
                <w:szCs w:val="26"/>
              </w:rPr>
              <w:t xml:space="preserve"> </w:t>
            </w:r>
            <w:proofErr w:type="spellStart"/>
            <w:r w:rsidRPr="00B4349A">
              <w:rPr>
                <w:szCs w:val="26"/>
              </w:rPr>
              <w:t>bạch</w:t>
            </w:r>
            <w:proofErr w:type="spellEnd"/>
            <w:r w:rsidRPr="00B4349A">
              <w:rPr>
                <w:szCs w:val="26"/>
              </w:rPr>
              <w:t xml:space="preserve"> </w:t>
            </w:r>
            <w:proofErr w:type="spellStart"/>
            <w:r w:rsidRPr="00B4349A">
              <w:rPr>
                <w:szCs w:val="26"/>
              </w:rPr>
              <w:t>tài</w:t>
            </w:r>
            <w:proofErr w:type="spellEnd"/>
            <w:r w:rsidRPr="00B4349A">
              <w:rPr>
                <w:szCs w:val="26"/>
              </w:rPr>
              <w:t xml:space="preserve"> </w:t>
            </w:r>
            <w:proofErr w:type="spellStart"/>
            <w:r w:rsidRPr="00B4349A">
              <w:rPr>
                <w:szCs w:val="26"/>
              </w:rPr>
              <w:t>chính</w:t>
            </w:r>
            <w:proofErr w:type="spellEnd"/>
            <w:r w:rsidRPr="00B4349A">
              <w:rPr>
                <w:szCs w:val="26"/>
              </w:rPr>
              <w:t xml:space="preserve"> </w:t>
            </w:r>
            <w:proofErr w:type="spellStart"/>
            <w:r w:rsidRPr="00B4349A">
              <w:rPr>
                <w:szCs w:val="26"/>
              </w:rPr>
              <w:t>công</w:t>
            </w:r>
            <w:proofErr w:type="spellEnd"/>
          </w:p>
        </w:tc>
      </w:tr>
      <w:tr w:rsidR="00693DB2" w:rsidRPr="009D4069" w14:paraId="2FDFC33F" w14:textId="77777777" w:rsidTr="00693DB2">
        <w:tc>
          <w:tcPr>
            <w:tcW w:w="688" w:type="dxa"/>
            <w:vAlign w:val="center"/>
          </w:tcPr>
          <w:p w14:paraId="060477B5" w14:textId="77777777" w:rsidR="00693DB2" w:rsidRPr="00693DB2" w:rsidRDefault="00693DB2" w:rsidP="00AE7D53">
            <w:pPr>
              <w:spacing w:line="360" w:lineRule="auto"/>
              <w:contextualSpacing/>
              <w:jc w:val="center"/>
              <w:rPr>
                <w:szCs w:val="26"/>
              </w:rPr>
            </w:pPr>
            <w:r w:rsidRPr="00693DB2">
              <w:rPr>
                <w:szCs w:val="26"/>
              </w:rPr>
              <w:t>6</w:t>
            </w:r>
          </w:p>
        </w:tc>
        <w:tc>
          <w:tcPr>
            <w:tcW w:w="10064" w:type="dxa"/>
          </w:tcPr>
          <w:p w14:paraId="74710BD4" w14:textId="77777777" w:rsidR="00693DB2" w:rsidRPr="00B4349A" w:rsidRDefault="00693DB2" w:rsidP="00AE7D53">
            <w:pPr>
              <w:spacing w:line="360" w:lineRule="auto"/>
              <w:contextualSpacing/>
              <w:jc w:val="both"/>
              <w:rPr>
                <w:szCs w:val="26"/>
                <w:lang w:val="vi-VN"/>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thuế</w:t>
            </w:r>
            <w:proofErr w:type="spellEnd"/>
            <w:r w:rsidRPr="00B4349A">
              <w:rPr>
                <w:szCs w:val="26"/>
              </w:rPr>
              <w:t xml:space="preserve"> </w:t>
            </w:r>
            <w:proofErr w:type="spellStart"/>
            <w:r w:rsidRPr="00B4349A">
              <w:rPr>
                <w:szCs w:val="26"/>
              </w:rPr>
              <w:t>đối</w:t>
            </w:r>
            <w:proofErr w:type="spellEnd"/>
            <w:r w:rsidRPr="00B4349A">
              <w:rPr>
                <w:szCs w:val="26"/>
              </w:rPr>
              <w:t xml:space="preserve"> </w:t>
            </w:r>
            <w:proofErr w:type="spellStart"/>
            <w:r w:rsidRPr="00B4349A">
              <w:rPr>
                <w:szCs w:val="26"/>
              </w:rPr>
              <w:t>với</w:t>
            </w:r>
            <w:proofErr w:type="spellEnd"/>
            <w:r w:rsidRPr="00B4349A">
              <w:rPr>
                <w:szCs w:val="26"/>
              </w:rPr>
              <w:t xml:space="preserve"> </w:t>
            </w:r>
            <w:proofErr w:type="spellStart"/>
            <w:r w:rsidRPr="00B4349A">
              <w:rPr>
                <w:szCs w:val="26"/>
              </w:rPr>
              <w:t>tài</w:t>
            </w:r>
            <w:proofErr w:type="spellEnd"/>
            <w:r w:rsidRPr="00B4349A">
              <w:rPr>
                <w:szCs w:val="26"/>
              </w:rPr>
              <w:t xml:space="preserve"> </w:t>
            </w:r>
            <w:proofErr w:type="spellStart"/>
            <w:r w:rsidRPr="00B4349A">
              <w:rPr>
                <w:szCs w:val="26"/>
              </w:rPr>
              <w:t>sản</w:t>
            </w:r>
            <w:proofErr w:type="spellEnd"/>
            <w:r w:rsidRPr="00B4349A">
              <w:rPr>
                <w:szCs w:val="26"/>
              </w:rPr>
              <w:t xml:space="preserve"> </w:t>
            </w:r>
            <w:proofErr w:type="spellStart"/>
            <w:r w:rsidRPr="00B4349A">
              <w:rPr>
                <w:szCs w:val="26"/>
              </w:rPr>
              <w:t>số</w:t>
            </w:r>
            <w:proofErr w:type="spellEnd"/>
            <w:r w:rsidRPr="00B4349A">
              <w:rPr>
                <w:szCs w:val="26"/>
              </w:rPr>
              <w:t xml:space="preserve"> – Kinh </w:t>
            </w:r>
            <w:proofErr w:type="spellStart"/>
            <w:r w:rsidRPr="00B4349A">
              <w:rPr>
                <w:szCs w:val="26"/>
              </w:rPr>
              <w:t>nghiệm</w:t>
            </w:r>
            <w:proofErr w:type="spellEnd"/>
            <w:r w:rsidRPr="00B4349A">
              <w:rPr>
                <w:szCs w:val="26"/>
              </w:rPr>
              <w:t xml:space="preserve"> </w:t>
            </w:r>
            <w:proofErr w:type="spellStart"/>
            <w:r w:rsidRPr="00B4349A">
              <w:rPr>
                <w:szCs w:val="26"/>
              </w:rPr>
              <w:t>quốc</w:t>
            </w:r>
            <w:proofErr w:type="spellEnd"/>
            <w:r w:rsidRPr="00B4349A">
              <w:rPr>
                <w:szCs w:val="26"/>
              </w:rPr>
              <w:t xml:space="preserve"> </w:t>
            </w:r>
            <w:proofErr w:type="spellStart"/>
            <w:r w:rsidRPr="00B4349A">
              <w:rPr>
                <w:szCs w:val="26"/>
              </w:rPr>
              <w:t>tế</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bài</w:t>
            </w:r>
            <w:proofErr w:type="spellEnd"/>
            <w:r w:rsidRPr="00B4349A">
              <w:rPr>
                <w:szCs w:val="26"/>
              </w:rPr>
              <w:t xml:space="preserve"> </w:t>
            </w:r>
            <w:proofErr w:type="spellStart"/>
            <w:r w:rsidRPr="00B4349A">
              <w:rPr>
                <w:szCs w:val="26"/>
              </w:rPr>
              <w:t>học</w:t>
            </w:r>
            <w:proofErr w:type="spellEnd"/>
            <w:r w:rsidRPr="00B4349A">
              <w:rPr>
                <w:szCs w:val="26"/>
              </w:rPr>
              <w:t xml:space="preserve"> </w:t>
            </w:r>
            <w:proofErr w:type="spellStart"/>
            <w:r w:rsidRPr="00B4349A">
              <w:rPr>
                <w:szCs w:val="26"/>
              </w:rPr>
              <w:t>cho</w:t>
            </w:r>
            <w:proofErr w:type="spellEnd"/>
            <w:r w:rsidRPr="00B4349A">
              <w:rPr>
                <w:szCs w:val="26"/>
              </w:rPr>
              <w:t xml:space="preserve"> Việt Nam</w:t>
            </w:r>
          </w:p>
        </w:tc>
      </w:tr>
      <w:tr w:rsidR="00693DB2" w:rsidRPr="009D4069" w14:paraId="22AC91D7" w14:textId="77777777" w:rsidTr="00693DB2">
        <w:tc>
          <w:tcPr>
            <w:tcW w:w="688" w:type="dxa"/>
            <w:vAlign w:val="center"/>
          </w:tcPr>
          <w:p w14:paraId="36520BD9" w14:textId="77777777" w:rsidR="00693DB2" w:rsidRPr="00693DB2" w:rsidRDefault="00693DB2" w:rsidP="00AE7D53">
            <w:pPr>
              <w:spacing w:line="360" w:lineRule="auto"/>
              <w:contextualSpacing/>
              <w:jc w:val="center"/>
              <w:rPr>
                <w:szCs w:val="26"/>
              </w:rPr>
            </w:pPr>
            <w:r w:rsidRPr="00693DB2">
              <w:rPr>
                <w:szCs w:val="26"/>
              </w:rPr>
              <w:t>7</w:t>
            </w:r>
          </w:p>
        </w:tc>
        <w:tc>
          <w:tcPr>
            <w:tcW w:w="10064" w:type="dxa"/>
          </w:tcPr>
          <w:p w14:paraId="049D5402" w14:textId="77777777" w:rsidR="00693DB2" w:rsidRPr="00B4349A" w:rsidRDefault="00693DB2" w:rsidP="00AE7D53">
            <w:pPr>
              <w:spacing w:line="360" w:lineRule="auto"/>
              <w:contextualSpacing/>
              <w:jc w:val="both"/>
              <w:rPr>
                <w:szCs w:val="26"/>
              </w:rPr>
            </w:pPr>
            <w:proofErr w:type="spellStart"/>
            <w:r w:rsidRPr="00B4349A">
              <w:rPr>
                <w:rFonts w:eastAsia="Calibri"/>
                <w:kern w:val="2"/>
                <w:szCs w:val="26"/>
                <w14:ligatures w14:val="standardContextual"/>
              </w:rPr>
              <w:t>Chính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thuế</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xanh</w:t>
            </w:r>
            <w:proofErr w:type="spellEnd"/>
            <w:r w:rsidRPr="00B4349A">
              <w:rPr>
                <w:rFonts w:eastAsia="Calibri"/>
                <w:kern w:val="2"/>
                <w:szCs w:val="26"/>
                <w14:ligatures w14:val="standardContextual"/>
              </w:rPr>
              <w:t xml:space="preserve"> - Kinh </w:t>
            </w:r>
            <w:proofErr w:type="spellStart"/>
            <w:r w:rsidRPr="00B4349A">
              <w:rPr>
                <w:rFonts w:eastAsia="Calibri"/>
                <w:kern w:val="2"/>
                <w:szCs w:val="26"/>
                <w14:ligatures w14:val="standardContextual"/>
              </w:rPr>
              <w:t>nghiệm</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quốc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tế</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một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số</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khuyến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nghị</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cho</w:t>
            </w:r>
            <w:proofErr w:type="spellEnd"/>
            <w:r w:rsidRPr="00B4349A">
              <w:rPr>
                <w:rFonts w:eastAsia="Calibri"/>
                <w:kern w:val="2"/>
                <w:szCs w:val="26"/>
                <w14:ligatures w14:val="standardContextual"/>
              </w:rPr>
              <w:t xml:space="preserve"> Việt Nam</w:t>
            </w:r>
          </w:p>
        </w:tc>
      </w:tr>
      <w:tr w:rsidR="00693DB2" w:rsidRPr="009D4069" w14:paraId="09F17586" w14:textId="77777777" w:rsidTr="00693DB2">
        <w:tc>
          <w:tcPr>
            <w:tcW w:w="688" w:type="dxa"/>
            <w:vAlign w:val="center"/>
          </w:tcPr>
          <w:p w14:paraId="5163B906" w14:textId="77777777" w:rsidR="00693DB2" w:rsidRPr="00693DB2" w:rsidRDefault="00693DB2" w:rsidP="00AE7D53">
            <w:pPr>
              <w:spacing w:line="360" w:lineRule="auto"/>
              <w:contextualSpacing/>
              <w:jc w:val="center"/>
              <w:rPr>
                <w:szCs w:val="26"/>
              </w:rPr>
            </w:pPr>
            <w:r w:rsidRPr="00693DB2">
              <w:rPr>
                <w:szCs w:val="26"/>
              </w:rPr>
              <w:t>8</w:t>
            </w:r>
          </w:p>
        </w:tc>
        <w:tc>
          <w:tcPr>
            <w:tcW w:w="10064" w:type="dxa"/>
          </w:tcPr>
          <w:p w14:paraId="79BE05CD" w14:textId="77777777" w:rsidR="00693DB2" w:rsidRPr="00B4349A" w:rsidRDefault="00693DB2" w:rsidP="00AE7D53">
            <w:pPr>
              <w:spacing w:line="360" w:lineRule="auto"/>
              <w:contextualSpacing/>
              <w:jc w:val="both"/>
              <w:rPr>
                <w:rFonts w:eastAsia="Calibri"/>
                <w:kern w:val="2"/>
                <w:szCs w:val="26"/>
                <w14:ligatures w14:val="standardContextual"/>
              </w:rPr>
            </w:pPr>
            <w:proofErr w:type="spellStart"/>
            <w:r w:rsidRPr="00B4349A">
              <w:rPr>
                <w:rFonts w:eastAsia="Calibri"/>
                <w:kern w:val="2"/>
                <w:szCs w:val="26"/>
                <w14:ligatures w14:val="standardContextual"/>
              </w:rPr>
              <w:t>Chính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thuế</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thúc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đẩy</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nhiệm</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xã</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hội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triển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bền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vững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của</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doanh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nghiệp</w:t>
            </w:r>
            <w:proofErr w:type="spellEnd"/>
            <w:r w:rsidRPr="00B4349A">
              <w:rPr>
                <w:rFonts w:eastAsia="Calibri"/>
                <w:kern w:val="2"/>
                <w:szCs w:val="26"/>
                <w14:ligatures w14:val="standardContextual"/>
              </w:rPr>
              <w:t xml:space="preserve"> - </w:t>
            </w:r>
            <w:proofErr w:type="spellStart"/>
            <w:r w:rsidRPr="00B4349A">
              <w:rPr>
                <w:rFonts w:eastAsia="Calibri"/>
                <w:kern w:val="2"/>
                <w:szCs w:val="26"/>
                <w14:ligatures w14:val="standardContextual"/>
              </w:rPr>
              <w:t>Thực</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trạng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luật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giải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hoàn</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thiện</w:t>
            </w:r>
            <w:proofErr w:type="spellEnd"/>
          </w:p>
        </w:tc>
      </w:tr>
      <w:tr w:rsidR="00693DB2" w:rsidRPr="009D4069" w14:paraId="3667A138" w14:textId="77777777" w:rsidTr="00693DB2">
        <w:tc>
          <w:tcPr>
            <w:tcW w:w="688" w:type="dxa"/>
            <w:vAlign w:val="center"/>
          </w:tcPr>
          <w:p w14:paraId="0F364676" w14:textId="77777777" w:rsidR="00693DB2" w:rsidRPr="00693DB2" w:rsidRDefault="00693DB2" w:rsidP="00AE7D53">
            <w:pPr>
              <w:spacing w:line="360" w:lineRule="auto"/>
              <w:contextualSpacing/>
              <w:jc w:val="center"/>
              <w:rPr>
                <w:szCs w:val="26"/>
              </w:rPr>
            </w:pPr>
            <w:r w:rsidRPr="00693DB2">
              <w:rPr>
                <w:szCs w:val="26"/>
              </w:rPr>
              <w:t>9</w:t>
            </w:r>
          </w:p>
        </w:tc>
        <w:tc>
          <w:tcPr>
            <w:tcW w:w="10064" w:type="dxa"/>
          </w:tcPr>
          <w:p w14:paraId="3039D9DC" w14:textId="77777777" w:rsidR="00693DB2" w:rsidRPr="00B4349A" w:rsidRDefault="00693DB2" w:rsidP="00AE7D53">
            <w:pPr>
              <w:spacing w:line="360" w:lineRule="auto"/>
              <w:contextualSpacing/>
              <w:jc w:val="both"/>
              <w:rPr>
                <w:szCs w:val="26"/>
              </w:rPr>
            </w:pPr>
            <w:r w:rsidRPr="00F5023A">
              <w:rPr>
                <w:rFonts w:eastAsia="Calibri"/>
                <w:kern w:val="2"/>
                <w:szCs w:val="26"/>
                <w14:ligatures w14:val="standardContextual"/>
              </w:rPr>
              <w:t xml:space="preserve">Pháp </w:t>
            </w:r>
            <w:proofErr w:type="spellStart"/>
            <w:r w:rsidRPr="00F5023A">
              <w:rPr>
                <w:rFonts w:eastAsia="Calibri"/>
                <w:kern w:val="2"/>
                <w:szCs w:val="26"/>
                <w14:ligatures w14:val="standardContextual"/>
              </w:rPr>
              <w:t>luật</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về</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thuế</w:t>
            </w:r>
            <w:proofErr w:type="spellEnd"/>
            <w:r w:rsidRPr="00F5023A">
              <w:rPr>
                <w:rFonts w:eastAsia="Calibri"/>
                <w:kern w:val="2"/>
                <w:szCs w:val="26"/>
                <w14:ligatures w14:val="standardContextual"/>
              </w:rPr>
              <w:t xml:space="preserve"> carbon - Kinh </w:t>
            </w:r>
            <w:proofErr w:type="spellStart"/>
            <w:r w:rsidRPr="00F5023A">
              <w:rPr>
                <w:rFonts w:eastAsia="Calibri"/>
                <w:kern w:val="2"/>
                <w:szCs w:val="26"/>
                <w14:ligatures w14:val="standardContextual"/>
              </w:rPr>
              <w:t>nghiệm</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quốc</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tế</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và</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bài</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học</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cho</w:t>
            </w:r>
            <w:proofErr w:type="spellEnd"/>
            <w:r w:rsidRPr="00F5023A">
              <w:rPr>
                <w:rFonts w:eastAsia="Calibri"/>
                <w:kern w:val="2"/>
                <w:szCs w:val="26"/>
                <w14:ligatures w14:val="standardContextual"/>
              </w:rPr>
              <w:t xml:space="preserve"> Việt Nam</w:t>
            </w:r>
          </w:p>
        </w:tc>
      </w:tr>
      <w:tr w:rsidR="00693DB2" w:rsidRPr="009D4069" w14:paraId="0325A668" w14:textId="77777777" w:rsidTr="00693DB2">
        <w:tc>
          <w:tcPr>
            <w:tcW w:w="688" w:type="dxa"/>
            <w:vAlign w:val="center"/>
          </w:tcPr>
          <w:p w14:paraId="40A0A215" w14:textId="77777777" w:rsidR="00693DB2" w:rsidRPr="00693DB2" w:rsidRDefault="00693DB2" w:rsidP="00AE7D53">
            <w:pPr>
              <w:spacing w:line="360" w:lineRule="auto"/>
              <w:contextualSpacing/>
              <w:jc w:val="center"/>
              <w:rPr>
                <w:szCs w:val="26"/>
              </w:rPr>
            </w:pPr>
            <w:r w:rsidRPr="00693DB2">
              <w:rPr>
                <w:szCs w:val="26"/>
              </w:rPr>
              <w:t>10</w:t>
            </w:r>
          </w:p>
        </w:tc>
        <w:tc>
          <w:tcPr>
            <w:tcW w:w="10064" w:type="dxa"/>
          </w:tcPr>
          <w:p w14:paraId="6D76D711" w14:textId="77777777" w:rsidR="00693DB2" w:rsidRPr="00B4349A" w:rsidRDefault="00693DB2" w:rsidP="00AE7D53">
            <w:pPr>
              <w:spacing w:line="360" w:lineRule="auto"/>
              <w:contextualSpacing/>
              <w:jc w:val="both"/>
              <w:rPr>
                <w:szCs w:val="26"/>
                <w:lang w:val="vi-VN"/>
              </w:rPr>
            </w:pPr>
            <w:proofErr w:type="spellStart"/>
            <w:r w:rsidRPr="00B4349A">
              <w:rPr>
                <w:color w:val="000000"/>
                <w:szCs w:val="26"/>
              </w:rPr>
              <w:t>Xây</w:t>
            </w:r>
            <w:proofErr w:type="spellEnd"/>
            <w:r w:rsidRPr="00B4349A">
              <w:rPr>
                <w:color w:val="000000"/>
                <w:szCs w:val="26"/>
              </w:rPr>
              <w:t xml:space="preserve"> </w:t>
            </w:r>
            <w:proofErr w:type="spellStart"/>
            <w:r w:rsidRPr="00B4349A">
              <w:rPr>
                <w:color w:val="000000"/>
                <w:szCs w:val="26"/>
              </w:rPr>
              <w:t>dựng</w:t>
            </w:r>
            <w:proofErr w:type="spellEnd"/>
            <w:r w:rsidRPr="00B4349A">
              <w:rPr>
                <w:color w:val="000000"/>
                <w:szCs w:val="26"/>
              </w:rPr>
              <w:t xml:space="preserve"> </w:t>
            </w:r>
            <w:proofErr w:type="spellStart"/>
            <w:r w:rsidRPr="00B4349A">
              <w:rPr>
                <w:color w:val="000000"/>
                <w:szCs w:val="26"/>
              </w:rPr>
              <w:t>lộ</w:t>
            </w:r>
            <w:proofErr w:type="spellEnd"/>
            <w:r w:rsidRPr="00B4349A">
              <w:rPr>
                <w:color w:val="000000"/>
                <w:szCs w:val="26"/>
              </w:rPr>
              <w:t xml:space="preserve"> </w:t>
            </w:r>
            <w:proofErr w:type="spellStart"/>
            <w:r w:rsidRPr="00B4349A">
              <w:rPr>
                <w:color w:val="000000"/>
                <w:szCs w:val="26"/>
              </w:rPr>
              <w:t>trình</w:t>
            </w:r>
            <w:proofErr w:type="spellEnd"/>
            <w:r w:rsidRPr="00B4349A">
              <w:rPr>
                <w:color w:val="000000"/>
                <w:szCs w:val="26"/>
              </w:rPr>
              <w:t xml:space="preserve"> </w:t>
            </w:r>
            <w:proofErr w:type="spellStart"/>
            <w:r w:rsidRPr="00B4349A">
              <w:rPr>
                <w:color w:val="000000"/>
                <w:szCs w:val="26"/>
              </w:rPr>
              <w:t>áp</w:t>
            </w:r>
            <w:proofErr w:type="spellEnd"/>
            <w:r w:rsidRPr="00B4349A">
              <w:rPr>
                <w:color w:val="000000"/>
                <w:szCs w:val="26"/>
              </w:rPr>
              <w:t xml:space="preserve"> </w:t>
            </w:r>
            <w:proofErr w:type="spellStart"/>
            <w:r w:rsidRPr="00B4349A">
              <w:rPr>
                <w:color w:val="000000"/>
                <w:szCs w:val="26"/>
              </w:rPr>
              <w:t>dụng</w:t>
            </w:r>
            <w:proofErr w:type="spellEnd"/>
            <w:r w:rsidRPr="00B4349A">
              <w:rPr>
                <w:color w:val="000000"/>
                <w:szCs w:val="26"/>
              </w:rPr>
              <w:t xml:space="preserve"> </w:t>
            </w:r>
            <w:proofErr w:type="spellStart"/>
            <w:r w:rsidRPr="00B4349A">
              <w:rPr>
                <w:color w:val="000000"/>
                <w:szCs w:val="26"/>
              </w:rPr>
              <w:t>thuế</w:t>
            </w:r>
            <w:proofErr w:type="spellEnd"/>
            <w:r w:rsidRPr="00B4349A">
              <w:rPr>
                <w:color w:val="000000"/>
                <w:szCs w:val="26"/>
              </w:rPr>
              <w:t xml:space="preserve"> carbon </w:t>
            </w:r>
            <w:proofErr w:type="spellStart"/>
            <w:r w:rsidRPr="00B4349A">
              <w:rPr>
                <w:color w:val="000000"/>
                <w:szCs w:val="26"/>
              </w:rPr>
              <w:t>tại</w:t>
            </w:r>
            <w:proofErr w:type="spellEnd"/>
            <w:r w:rsidRPr="00B4349A">
              <w:rPr>
                <w:color w:val="000000"/>
                <w:szCs w:val="26"/>
              </w:rPr>
              <w:t xml:space="preserve"> Việt Nam: Kinh </w:t>
            </w:r>
            <w:proofErr w:type="spellStart"/>
            <w:r w:rsidRPr="00B4349A">
              <w:rPr>
                <w:color w:val="000000"/>
                <w:szCs w:val="26"/>
              </w:rPr>
              <w:t>nghiệm</w:t>
            </w:r>
            <w:proofErr w:type="spellEnd"/>
            <w:r w:rsidRPr="00B4349A">
              <w:rPr>
                <w:color w:val="000000"/>
                <w:szCs w:val="26"/>
              </w:rPr>
              <w:t xml:space="preserve"> </w:t>
            </w:r>
            <w:proofErr w:type="spellStart"/>
            <w:r w:rsidRPr="00B4349A">
              <w:rPr>
                <w:color w:val="000000"/>
                <w:szCs w:val="26"/>
              </w:rPr>
              <w:t>quốc</w:t>
            </w:r>
            <w:proofErr w:type="spellEnd"/>
            <w:r w:rsidRPr="00B4349A">
              <w:rPr>
                <w:color w:val="000000"/>
                <w:szCs w:val="26"/>
              </w:rPr>
              <w:t xml:space="preserve"> </w:t>
            </w:r>
            <w:proofErr w:type="spellStart"/>
            <w:r w:rsidRPr="00B4349A">
              <w:rPr>
                <w:color w:val="000000"/>
                <w:szCs w:val="26"/>
              </w:rPr>
              <w:t>tế</w:t>
            </w:r>
            <w:proofErr w:type="spellEnd"/>
            <w:r w:rsidRPr="00B4349A">
              <w:rPr>
                <w:color w:val="000000"/>
                <w:szCs w:val="26"/>
              </w:rPr>
              <w:t xml:space="preserve"> </w:t>
            </w:r>
            <w:proofErr w:type="spellStart"/>
            <w:r w:rsidRPr="00B4349A">
              <w:rPr>
                <w:color w:val="000000"/>
                <w:szCs w:val="26"/>
              </w:rPr>
              <w:t>và</w:t>
            </w:r>
            <w:proofErr w:type="spellEnd"/>
            <w:r w:rsidRPr="00B4349A">
              <w:rPr>
                <w:color w:val="000000"/>
                <w:szCs w:val="26"/>
              </w:rPr>
              <w:t xml:space="preserve"> </w:t>
            </w:r>
            <w:proofErr w:type="spellStart"/>
            <w:r w:rsidRPr="00B4349A">
              <w:rPr>
                <w:color w:val="000000"/>
                <w:szCs w:val="26"/>
              </w:rPr>
              <w:t>kiến</w:t>
            </w:r>
            <w:proofErr w:type="spellEnd"/>
            <w:r w:rsidRPr="00B4349A">
              <w:rPr>
                <w:color w:val="000000"/>
                <w:szCs w:val="26"/>
              </w:rPr>
              <w:t xml:space="preserve"> </w:t>
            </w:r>
            <w:proofErr w:type="spellStart"/>
            <w:r w:rsidRPr="00B4349A">
              <w:rPr>
                <w:color w:val="000000"/>
                <w:szCs w:val="26"/>
              </w:rPr>
              <w:t>nghị</w:t>
            </w:r>
            <w:proofErr w:type="spellEnd"/>
            <w:r w:rsidRPr="00B4349A">
              <w:rPr>
                <w:color w:val="000000"/>
                <w:szCs w:val="26"/>
              </w:rPr>
              <w:t xml:space="preserve"> </w:t>
            </w:r>
            <w:proofErr w:type="spellStart"/>
            <w:r w:rsidRPr="00B4349A">
              <w:rPr>
                <w:color w:val="000000"/>
                <w:szCs w:val="26"/>
              </w:rPr>
              <w:t>chính</w:t>
            </w:r>
            <w:proofErr w:type="spellEnd"/>
            <w:r w:rsidRPr="00B4349A">
              <w:rPr>
                <w:color w:val="000000"/>
                <w:szCs w:val="26"/>
              </w:rPr>
              <w:t xml:space="preserve"> </w:t>
            </w:r>
            <w:proofErr w:type="spellStart"/>
            <w:r w:rsidRPr="00B4349A">
              <w:rPr>
                <w:color w:val="000000"/>
                <w:szCs w:val="26"/>
              </w:rPr>
              <w:t>sách</w:t>
            </w:r>
            <w:proofErr w:type="spellEnd"/>
          </w:p>
        </w:tc>
      </w:tr>
      <w:tr w:rsidR="00693DB2" w:rsidRPr="009D4069" w14:paraId="034D20A6" w14:textId="77777777" w:rsidTr="00693DB2">
        <w:tc>
          <w:tcPr>
            <w:tcW w:w="688" w:type="dxa"/>
            <w:vAlign w:val="center"/>
          </w:tcPr>
          <w:p w14:paraId="566DA7BD" w14:textId="77777777" w:rsidR="00693DB2" w:rsidRPr="00693DB2" w:rsidRDefault="00693DB2" w:rsidP="00AE7D53">
            <w:pPr>
              <w:spacing w:line="360" w:lineRule="auto"/>
              <w:contextualSpacing/>
              <w:jc w:val="center"/>
              <w:rPr>
                <w:szCs w:val="26"/>
              </w:rPr>
            </w:pPr>
            <w:r w:rsidRPr="00693DB2">
              <w:rPr>
                <w:szCs w:val="26"/>
              </w:rPr>
              <w:t>11</w:t>
            </w:r>
          </w:p>
        </w:tc>
        <w:tc>
          <w:tcPr>
            <w:tcW w:w="10064" w:type="dxa"/>
          </w:tcPr>
          <w:p w14:paraId="47C8F433" w14:textId="77777777" w:rsidR="00693DB2" w:rsidRPr="00B4349A" w:rsidRDefault="00693DB2" w:rsidP="00AE7D53">
            <w:pPr>
              <w:spacing w:line="360" w:lineRule="auto"/>
              <w:contextualSpacing/>
              <w:jc w:val="both"/>
              <w:rPr>
                <w:szCs w:val="26"/>
              </w:rPr>
            </w:pPr>
            <w:r w:rsidRPr="00B4349A">
              <w:rPr>
                <w:szCs w:val="26"/>
                <w:lang w:val="vi-VN"/>
              </w:rPr>
              <w:t>Áp dụng pháp luật thuế trong quản lý hoạt động kinh doanh bất động sản – Thực tiễn và định hướng hoàn thiện</w:t>
            </w:r>
          </w:p>
        </w:tc>
      </w:tr>
      <w:tr w:rsidR="00693DB2" w:rsidRPr="009D4069" w14:paraId="192739C7" w14:textId="77777777" w:rsidTr="00693DB2">
        <w:tc>
          <w:tcPr>
            <w:tcW w:w="688" w:type="dxa"/>
            <w:vAlign w:val="center"/>
          </w:tcPr>
          <w:p w14:paraId="40EA24CC" w14:textId="77777777" w:rsidR="00693DB2" w:rsidRPr="00693DB2" w:rsidRDefault="00693DB2" w:rsidP="00AE7D53">
            <w:pPr>
              <w:spacing w:line="360" w:lineRule="auto"/>
              <w:contextualSpacing/>
              <w:jc w:val="center"/>
              <w:rPr>
                <w:szCs w:val="26"/>
              </w:rPr>
            </w:pPr>
            <w:r w:rsidRPr="00693DB2">
              <w:rPr>
                <w:szCs w:val="26"/>
              </w:rPr>
              <w:t>12</w:t>
            </w:r>
          </w:p>
        </w:tc>
        <w:tc>
          <w:tcPr>
            <w:tcW w:w="10064" w:type="dxa"/>
          </w:tcPr>
          <w:p w14:paraId="71926B31" w14:textId="77777777" w:rsidR="00693DB2" w:rsidRPr="00B4349A" w:rsidRDefault="00693DB2" w:rsidP="00AE7D53">
            <w:pPr>
              <w:spacing w:line="360" w:lineRule="auto"/>
              <w:contextualSpacing/>
              <w:jc w:val="both"/>
              <w:rPr>
                <w:szCs w:val="26"/>
              </w:rPr>
            </w:pPr>
            <w:r w:rsidRPr="00F5023A">
              <w:rPr>
                <w:rFonts w:eastAsia="Calibri"/>
                <w:kern w:val="2"/>
                <w:szCs w:val="26"/>
                <w14:ligatures w14:val="standardContextual"/>
              </w:rPr>
              <w:t xml:space="preserve">Pháp </w:t>
            </w:r>
            <w:proofErr w:type="spellStart"/>
            <w:r w:rsidRPr="00F5023A">
              <w:rPr>
                <w:rFonts w:eastAsia="Calibri"/>
                <w:kern w:val="2"/>
                <w:szCs w:val="26"/>
                <w14:ligatures w14:val="standardContextual"/>
              </w:rPr>
              <w:t>luật</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về</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thuế</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xuất</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khẩu</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thuế</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nhập</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khẩu</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khi</w:t>
            </w:r>
            <w:proofErr w:type="spellEnd"/>
            <w:r w:rsidRPr="00F5023A">
              <w:rPr>
                <w:rFonts w:eastAsia="Calibri"/>
                <w:kern w:val="2"/>
                <w:szCs w:val="26"/>
                <w14:ligatures w14:val="standardContextual"/>
              </w:rPr>
              <w:t xml:space="preserve"> Việt Nam </w:t>
            </w:r>
            <w:proofErr w:type="spellStart"/>
            <w:r w:rsidRPr="00F5023A">
              <w:rPr>
                <w:rFonts w:eastAsia="Calibri"/>
                <w:kern w:val="2"/>
                <w:szCs w:val="26"/>
                <w14:ligatures w14:val="standardContextual"/>
              </w:rPr>
              <w:t>tham</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gia</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các</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Hiệp</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định</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thương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mại</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tự</w:t>
            </w:r>
            <w:proofErr w:type="spellEnd"/>
            <w:r w:rsidRPr="00F5023A">
              <w:rPr>
                <w:rFonts w:eastAsia="Calibri"/>
                <w:kern w:val="2"/>
                <w:szCs w:val="26"/>
                <w14:ligatures w14:val="standardContextual"/>
              </w:rPr>
              <w:t xml:space="preserve"> do </w:t>
            </w:r>
            <w:proofErr w:type="spellStart"/>
            <w:r w:rsidRPr="00F5023A">
              <w:rPr>
                <w:rFonts w:eastAsia="Calibri"/>
                <w:kern w:val="2"/>
                <w:szCs w:val="26"/>
                <w14:ligatures w14:val="standardContextual"/>
              </w:rPr>
              <w:t>thế</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hệ</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mới</w:t>
            </w:r>
            <w:proofErr w:type="spellEnd"/>
            <w:r w:rsidRPr="00F5023A">
              <w:rPr>
                <w:rFonts w:eastAsia="Calibri"/>
                <w:kern w:val="2"/>
                <w:szCs w:val="26"/>
                <w14:ligatures w14:val="standardContextual"/>
              </w:rPr>
              <w:t xml:space="preserve"> - Xu </w:t>
            </w:r>
            <w:proofErr w:type="spellStart"/>
            <w:r w:rsidRPr="00F5023A">
              <w:rPr>
                <w:rFonts w:eastAsia="Calibri"/>
                <w:kern w:val="2"/>
                <w:szCs w:val="26"/>
                <w14:ligatures w14:val="standardContextual"/>
              </w:rPr>
              <w:t>hướng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và</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giải</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pháp</w:t>
            </w:r>
            <w:proofErr w:type="spellEnd"/>
          </w:p>
        </w:tc>
      </w:tr>
      <w:tr w:rsidR="00693DB2" w:rsidRPr="009D4069" w14:paraId="52C4AE1F" w14:textId="77777777" w:rsidTr="00693DB2">
        <w:tc>
          <w:tcPr>
            <w:tcW w:w="688" w:type="dxa"/>
            <w:vAlign w:val="center"/>
          </w:tcPr>
          <w:p w14:paraId="10E04E41" w14:textId="77777777" w:rsidR="00693DB2" w:rsidRPr="00693DB2" w:rsidRDefault="00693DB2" w:rsidP="00AE7D53">
            <w:pPr>
              <w:spacing w:line="360" w:lineRule="auto"/>
              <w:contextualSpacing/>
              <w:jc w:val="center"/>
              <w:rPr>
                <w:szCs w:val="26"/>
              </w:rPr>
            </w:pPr>
            <w:r w:rsidRPr="00693DB2">
              <w:rPr>
                <w:szCs w:val="26"/>
              </w:rPr>
              <w:t>13</w:t>
            </w:r>
          </w:p>
        </w:tc>
        <w:tc>
          <w:tcPr>
            <w:tcW w:w="10064" w:type="dxa"/>
          </w:tcPr>
          <w:p w14:paraId="0826C79E"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thuế</w:t>
            </w:r>
            <w:proofErr w:type="spellEnd"/>
            <w:r w:rsidRPr="00B4349A">
              <w:rPr>
                <w:szCs w:val="26"/>
              </w:rPr>
              <w:t xml:space="preserve"> </w:t>
            </w:r>
            <w:proofErr w:type="spellStart"/>
            <w:r w:rsidRPr="00B4349A">
              <w:rPr>
                <w:szCs w:val="26"/>
              </w:rPr>
              <w:t>giá</w:t>
            </w:r>
            <w:proofErr w:type="spellEnd"/>
            <w:r w:rsidRPr="00B4349A">
              <w:rPr>
                <w:szCs w:val="26"/>
              </w:rPr>
              <w:t xml:space="preserve"> </w:t>
            </w:r>
            <w:proofErr w:type="spellStart"/>
            <w:r w:rsidRPr="00B4349A">
              <w:rPr>
                <w:szCs w:val="26"/>
              </w:rPr>
              <w:t>trị</w:t>
            </w:r>
            <w:proofErr w:type="spellEnd"/>
            <w:r w:rsidRPr="00B4349A">
              <w:rPr>
                <w:szCs w:val="26"/>
              </w:rPr>
              <w:t xml:space="preserve"> </w:t>
            </w:r>
            <w:proofErr w:type="spellStart"/>
            <w:r w:rsidRPr="00B4349A">
              <w:rPr>
                <w:szCs w:val="26"/>
              </w:rPr>
              <w:t>gia</w:t>
            </w:r>
            <w:proofErr w:type="spellEnd"/>
            <w:r w:rsidRPr="00B4349A">
              <w:rPr>
                <w:szCs w:val="26"/>
              </w:rPr>
              <w:t xml:space="preserve"> </w:t>
            </w:r>
            <w:proofErr w:type="spellStart"/>
            <w:r w:rsidRPr="00B4349A">
              <w:rPr>
                <w:szCs w:val="26"/>
              </w:rPr>
              <w:t>tăng</w:t>
            </w:r>
            <w:proofErr w:type="spellEnd"/>
            <w:r w:rsidRPr="00B4349A">
              <w:rPr>
                <w:szCs w:val="26"/>
              </w:rPr>
              <w:t xml:space="preserve">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một</w:t>
            </w:r>
            <w:proofErr w:type="spellEnd"/>
            <w:r w:rsidRPr="00B4349A">
              <w:rPr>
                <w:szCs w:val="26"/>
              </w:rPr>
              <w:t xml:space="preserve"> </w:t>
            </w:r>
            <w:proofErr w:type="spellStart"/>
            <w:r w:rsidRPr="00B4349A">
              <w:rPr>
                <w:szCs w:val="26"/>
              </w:rPr>
              <w:t>số</w:t>
            </w:r>
            <w:proofErr w:type="spellEnd"/>
            <w:r w:rsidRPr="00B4349A">
              <w:rPr>
                <w:szCs w:val="26"/>
              </w:rPr>
              <w:t xml:space="preserve"> </w:t>
            </w:r>
            <w:proofErr w:type="spellStart"/>
            <w:r w:rsidRPr="00B4349A">
              <w:rPr>
                <w:szCs w:val="26"/>
              </w:rPr>
              <w:t>kiến</w:t>
            </w:r>
            <w:proofErr w:type="spellEnd"/>
            <w:r w:rsidRPr="00B4349A">
              <w:rPr>
                <w:szCs w:val="26"/>
              </w:rPr>
              <w:t xml:space="preserve"> </w:t>
            </w:r>
            <w:proofErr w:type="spellStart"/>
            <w:r w:rsidRPr="00B4349A">
              <w:rPr>
                <w:szCs w:val="26"/>
              </w:rPr>
              <w:t>nghị</w:t>
            </w:r>
            <w:proofErr w:type="spellEnd"/>
          </w:p>
        </w:tc>
      </w:tr>
      <w:tr w:rsidR="00693DB2" w:rsidRPr="009D4069" w14:paraId="26DCFD0F" w14:textId="77777777" w:rsidTr="00693DB2">
        <w:tc>
          <w:tcPr>
            <w:tcW w:w="688" w:type="dxa"/>
            <w:vAlign w:val="center"/>
          </w:tcPr>
          <w:p w14:paraId="5E58BE2A" w14:textId="77777777" w:rsidR="00693DB2" w:rsidRPr="00693DB2" w:rsidRDefault="00693DB2" w:rsidP="00AE7D53">
            <w:pPr>
              <w:spacing w:line="360" w:lineRule="auto"/>
              <w:contextualSpacing/>
              <w:jc w:val="center"/>
              <w:rPr>
                <w:szCs w:val="26"/>
              </w:rPr>
            </w:pPr>
            <w:r w:rsidRPr="00693DB2">
              <w:rPr>
                <w:szCs w:val="26"/>
              </w:rPr>
              <w:t>14</w:t>
            </w:r>
          </w:p>
        </w:tc>
        <w:tc>
          <w:tcPr>
            <w:tcW w:w="10064" w:type="dxa"/>
          </w:tcPr>
          <w:p w14:paraId="0D844879" w14:textId="77777777" w:rsidR="00693DB2" w:rsidRPr="00B4349A" w:rsidRDefault="00693DB2" w:rsidP="00AE7D53">
            <w:pPr>
              <w:spacing w:line="360" w:lineRule="auto"/>
              <w:contextualSpacing/>
              <w:jc w:val="both"/>
              <w:rPr>
                <w:szCs w:val="26"/>
              </w:rPr>
            </w:pPr>
            <w:proofErr w:type="spellStart"/>
            <w:r w:rsidRPr="00B4349A">
              <w:rPr>
                <w:color w:val="000000"/>
                <w:szCs w:val="26"/>
              </w:rPr>
              <w:t>Bất</w:t>
            </w:r>
            <w:proofErr w:type="spellEnd"/>
            <w:r w:rsidRPr="00B4349A">
              <w:rPr>
                <w:color w:val="000000"/>
                <w:szCs w:val="26"/>
              </w:rPr>
              <w:t xml:space="preserve"> </w:t>
            </w:r>
            <w:proofErr w:type="spellStart"/>
            <w:r w:rsidRPr="00B4349A">
              <w:rPr>
                <w:color w:val="000000"/>
                <w:szCs w:val="26"/>
              </w:rPr>
              <w:t>cập</w:t>
            </w:r>
            <w:proofErr w:type="spellEnd"/>
            <w:r w:rsidRPr="00B4349A">
              <w:rPr>
                <w:color w:val="000000"/>
                <w:szCs w:val="26"/>
              </w:rPr>
              <w:t xml:space="preserve"> </w:t>
            </w:r>
            <w:proofErr w:type="spellStart"/>
            <w:r w:rsidRPr="00B4349A">
              <w:rPr>
                <w:color w:val="000000"/>
                <w:szCs w:val="26"/>
              </w:rPr>
              <w:t>trong</w:t>
            </w:r>
            <w:proofErr w:type="spellEnd"/>
            <w:r w:rsidRPr="00B4349A">
              <w:rPr>
                <w:color w:val="000000"/>
                <w:szCs w:val="26"/>
              </w:rPr>
              <w:t xml:space="preserve"> </w:t>
            </w:r>
            <w:proofErr w:type="spellStart"/>
            <w:r w:rsidRPr="00B4349A">
              <w:rPr>
                <w:color w:val="000000"/>
                <w:szCs w:val="26"/>
              </w:rPr>
              <w:t>quy</w:t>
            </w:r>
            <w:proofErr w:type="spellEnd"/>
            <w:r w:rsidRPr="00B4349A">
              <w:rPr>
                <w:color w:val="000000"/>
                <w:szCs w:val="26"/>
              </w:rPr>
              <w:t xml:space="preserve"> </w:t>
            </w:r>
            <w:proofErr w:type="spellStart"/>
            <w:r w:rsidRPr="00B4349A">
              <w:rPr>
                <w:color w:val="000000"/>
                <w:szCs w:val="26"/>
              </w:rPr>
              <w:t>định</w:t>
            </w:r>
            <w:proofErr w:type="spellEnd"/>
            <w:r w:rsidRPr="00B4349A">
              <w:rPr>
                <w:color w:val="000000"/>
                <w:szCs w:val="26"/>
              </w:rPr>
              <w:t xml:space="preserve"> </w:t>
            </w:r>
            <w:proofErr w:type="spellStart"/>
            <w:r w:rsidRPr="00B4349A">
              <w:rPr>
                <w:color w:val="000000"/>
                <w:szCs w:val="26"/>
              </w:rPr>
              <w:t>về</w:t>
            </w:r>
            <w:proofErr w:type="spellEnd"/>
            <w:r w:rsidRPr="00B4349A">
              <w:rPr>
                <w:color w:val="000000"/>
                <w:szCs w:val="26"/>
              </w:rPr>
              <w:t xml:space="preserve"> </w:t>
            </w:r>
            <w:proofErr w:type="spellStart"/>
            <w:r w:rsidRPr="00B4349A">
              <w:rPr>
                <w:color w:val="000000"/>
                <w:szCs w:val="26"/>
              </w:rPr>
              <w:t>mức</w:t>
            </w:r>
            <w:proofErr w:type="spellEnd"/>
            <w:r w:rsidRPr="00B4349A">
              <w:rPr>
                <w:color w:val="000000"/>
                <w:szCs w:val="26"/>
              </w:rPr>
              <w:t xml:space="preserve"> </w:t>
            </w:r>
            <w:proofErr w:type="spellStart"/>
            <w:r w:rsidRPr="00B4349A">
              <w:rPr>
                <w:color w:val="000000"/>
                <w:szCs w:val="26"/>
              </w:rPr>
              <w:t>giảm</w:t>
            </w:r>
            <w:proofErr w:type="spellEnd"/>
            <w:r w:rsidRPr="00B4349A">
              <w:rPr>
                <w:color w:val="000000"/>
                <w:szCs w:val="26"/>
              </w:rPr>
              <w:t xml:space="preserve"> </w:t>
            </w:r>
            <w:proofErr w:type="spellStart"/>
            <w:r w:rsidRPr="00B4349A">
              <w:rPr>
                <w:color w:val="000000"/>
                <w:szCs w:val="26"/>
              </w:rPr>
              <w:t>trừ</w:t>
            </w:r>
            <w:proofErr w:type="spellEnd"/>
            <w:r w:rsidRPr="00B4349A">
              <w:rPr>
                <w:color w:val="000000"/>
                <w:szCs w:val="26"/>
              </w:rPr>
              <w:t xml:space="preserve"> </w:t>
            </w:r>
            <w:proofErr w:type="spellStart"/>
            <w:r w:rsidRPr="00B4349A">
              <w:rPr>
                <w:color w:val="000000"/>
                <w:szCs w:val="26"/>
              </w:rPr>
              <w:t>gia</w:t>
            </w:r>
            <w:proofErr w:type="spellEnd"/>
            <w:r w:rsidRPr="00B4349A">
              <w:rPr>
                <w:color w:val="000000"/>
                <w:szCs w:val="26"/>
              </w:rPr>
              <w:t xml:space="preserve"> </w:t>
            </w:r>
            <w:proofErr w:type="spellStart"/>
            <w:r w:rsidRPr="00B4349A">
              <w:rPr>
                <w:color w:val="000000"/>
                <w:szCs w:val="26"/>
              </w:rPr>
              <w:t>cảnh</w:t>
            </w:r>
            <w:proofErr w:type="spellEnd"/>
            <w:r w:rsidRPr="00B4349A">
              <w:rPr>
                <w:color w:val="000000"/>
                <w:szCs w:val="26"/>
              </w:rPr>
              <w:t xml:space="preserve"> </w:t>
            </w:r>
            <w:proofErr w:type="spellStart"/>
            <w:r w:rsidRPr="00B4349A">
              <w:rPr>
                <w:color w:val="000000"/>
                <w:szCs w:val="26"/>
              </w:rPr>
              <w:t>trong</w:t>
            </w:r>
            <w:proofErr w:type="spellEnd"/>
            <w:r w:rsidRPr="00B4349A">
              <w:rPr>
                <w:color w:val="000000"/>
                <w:szCs w:val="26"/>
              </w:rPr>
              <w:t xml:space="preserve"> </w:t>
            </w:r>
            <w:proofErr w:type="spellStart"/>
            <w:r w:rsidRPr="00B4349A">
              <w:rPr>
                <w:color w:val="000000"/>
                <w:szCs w:val="26"/>
              </w:rPr>
              <w:t>Luật</w:t>
            </w:r>
            <w:proofErr w:type="spellEnd"/>
            <w:r w:rsidRPr="00B4349A">
              <w:rPr>
                <w:color w:val="000000"/>
                <w:szCs w:val="26"/>
              </w:rPr>
              <w:t xml:space="preserve"> </w:t>
            </w:r>
            <w:proofErr w:type="spellStart"/>
            <w:r w:rsidRPr="00B4349A">
              <w:rPr>
                <w:color w:val="000000"/>
                <w:szCs w:val="26"/>
              </w:rPr>
              <w:t>Thuế</w:t>
            </w:r>
            <w:proofErr w:type="spellEnd"/>
            <w:r w:rsidRPr="00B4349A">
              <w:rPr>
                <w:color w:val="000000"/>
                <w:szCs w:val="26"/>
              </w:rPr>
              <w:t xml:space="preserve"> </w:t>
            </w:r>
            <w:proofErr w:type="spellStart"/>
            <w:r w:rsidRPr="00B4349A">
              <w:rPr>
                <w:color w:val="000000"/>
                <w:szCs w:val="26"/>
              </w:rPr>
              <w:t>thu</w:t>
            </w:r>
            <w:proofErr w:type="spellEnd"/>
            <w:r w:rsidRPr="00B4349A">
              <w:rPr>
                <w:color w:val="000000"/>
                <w:szCs w:val="26"/>
              </w:rPr>
              <w:t xml:space="preserve"> </w:t>
            </w:r>
            <w:proofErr w:type="spellStart"/>
            <w:r w:rsidRPr="00B4349A">
              <w:rPr>
                <w:color w:val="000000"/>
                <w:szCs w:val="26"/>
              </w:rPr>
              <w:t>nhập</w:t>
            </w:r>
            <w:proofErr w:type="spellEnd"/>
            <w:r w:rsidRPr="00B4349A">
              <w:rPr>
                <w:color w:val="000000"/>
                <w:szCs w:val="26"/>
              </w:rPr>
              <w:t xml:space="preserve"> </w:t>
            </w:r>
            <w:proofErr w:type="spellStart"/>
            <w:r w:rsidRPr="00B4349A">
              <w:rPr>
                <w:color w:val="000000"/>
                <w:szCs w:val="26"/>
              </w:rPr>
              <w:t>cá</w:t>
            </w:r>
            <w:proofErr w:type="spellEnd"/>
            <w:r w:rsidRPr="00B4349A">
              <w:rPr>
                <w:color w:val="000000"/>
                <w:szCs w:val="26"/>
              </w:rPr>
              <w:t xml:space="preserve"> </w:t>
            </w:r>
            <w:proofErr w:type="spellStart"/>
            <w:r w:rsidRPr="00B4349A">
              <w:rPr>
                <w:color w:val="000000"/>
                <w:szCs w:val="26"/>
              </w:rPr>
              <w:t>nhân</w:t>
            </w:r>
            <w:proofErr w:type="spellEnd"/>
            <w:r w:rsidRPr="00B4349A">
              <w:rPr>
                <w:color w:val="000000"/>
                <w:szCs w:val="26"/>
              </w:rPr>
              <w:t xml:space="preserve"> </w:t>
            </w:r>
            <w:proofErr w:type="spellStart"/>
            <w:r w:rsidRPr="00B4349A">
              <w:rPr>
                <w:color w:val="000000"/>
                <w:szCs w:val="26"/>
              </w:rPr>
              <w:t>và</w:t>
            </w:r>
            <w:proofErr w:type="spellEnd"/>
            <w:r w:rsidRPr="00B4349A">
              <w:rPr>
                <w:color w:val="000000"/>
                <w:szCs w:val="26"/>
              </w:rPr>
              <w:t xml:space="preserve"> </w:t>
            </w:r>
            <w:proofErr w:type="spellStart"/>
            <w:r w:rsidRPr="00B4349A">
              <w:rPr>
                <w:color w:val="000000"/>
                <w:szCs w:val="26"/>
              </w:rPr>
              <w:t>giải</w:t>
            </w:r>
            <w:proofErr w:type="spellEnd"/>
            <w:r w:rsidRPr="00B4349A">
              <w:rPr>
                <w:color w:val="000000"/>
                <w:szCs w:val="26"/>
              </w:rPr>
              <w:t xml:space="preserve"> </w:t>
            </w:r>
            <w:proofErr w:type="spellStart"/>
            <w:r w:rsidRPr="00B4349A">
              <w:rPr>
                <w:color w:val="000000"/>
                <w:szCs w:val="26"/>
              </w:rPr>
              <w:t>pháp</w:t>
            </w:r>
            <w:proofErr w:type="spellEnd"/>
            <w:r w:rsidRPr="00B4349A">
              <w:rPr>
                <w:color w:val="000000"/>
                <w:szCs w:val="26"/>
              </w:rPr>
              <w:t xml:space="preserve"> </w:t>
            </w:r>
            <w:proofErr w:type="spellStart"/>
            <w:r w:rsidRPr="00B4349A">
              <w:rPr>
                <w:color w:val="000000"/>
                <w:szCs w:val="26"/>
              </w:rPr>
              <w:t>sửa</w:t>
            </w:r>
            <w:proofErr w:type="spellEnd"/>
            <w:r w:rsidRPr="00B4349A">
              <w:rPr>
                <w:color w:val="000000"/>
                <w:szCs w:val="26"/>
              </w:rPr>
              <w:t xml:space="preserve"> </w:t>
            </w:r>
            <w:proofErr w:type="spellStart"/>
            <w:r w:rsidRPr="00B4349A">
              <w:rPr>
                <w:color w:val="000000"/>
                <w:szCs w:val="26"/>
              </w:rPr>
              <w:t>đổi</w:t>
            </w:r>
            <w:proofErr w:type="spellEnd"/>
          </w:p>
        </w:tc>
      </w:tr>
      <w:tr w:rsidR="00693DB2" w:rsidRPr="009D4069" w14:paraId="447C55C1" w14:textId="77777777" w:rsidTr="00693DB2">
        <w:tc>
          <w:tcPr>
            <w:tcW w:w="688" w:type="dxa"/>
            <w:vAlign w:val="center"/>
          </w:tcPr>
          <w:p w14:paraId="06E4FDA6" w14:textId="77777777" w:rsidR="00693DB2" w:rsidRPr="00693DB2" w:rsidRDefault="00693DB2" w:rsidP="00AE7D53">
            <w:pPr>
              <w:spacing w:line="360" w:lineRule="auto"/>
              <w:contextualSpacing/>
              <w:jc w:val="center"/>
              <w:rPr>
                <w:szCs w:val="26"/>
              </w:rPr>
            </w:pPr>
            <w:r w:rsidRPr="00693DB2">
              <w:rPr>
                <w:szCs w:val="26"/>
              </w:rPr>
              <w:t>15</w:t>
            </w:r>
          </w:p>
        </w:tc>
        <w:tc>
          <w:tcPr>
            <w:tcW w:w="10064" w:type="dxa"/>
            <w:vAlign w:val="center"/>
          </w:tcPr>
          <w:p w14:paraId="19E36A93" w14:textId="77777777" w:rsidR="00693DB2" w:rsidRPr="008F11EC" w:rsidRDefault="00693DB2" w:rsidP="00AE7D53">
            <w:pPr>
              <w:spacing w:line="360" w:lineRule="auto"/>
              <w:contextualSpacing/>
              <w:jc w:val="both"/>
              <w:rPr>
                <w:color w:val="000000"/>
                <w:szCs w:val="26"/>
              </w:rPr>
            </w:pPr>
            <w:r w:rsidRPr="008F11EC">
              <w:rPr>
                <w:color w:val="000000"/>
                <w:szCs w:val="26"/>
              </w:rPr>
              <w:t xml:space="preserve">Pháp </w:t>
            </w:r>
            <w:proofErr w:type="spellStart"/>
            <w:r w:rsidRPr="008F11EC">
              <w:rPr>
                <w:color w:val="000000"/>
                <w:szCs w:val="26"/>
              </w:rPr>
              <w:t>luật</w:t>
            </w:r>
            <w:proofErr w:type="spellEnd"/>
            <w:r w:rsidRPr="008F11EC">
              <w:rPr>
                <w:color w:val="000000"/>
                <w:szCs w:val="26"/>
              </w:rPr>
              <w:t xml:space="preserve"> </w:t>
            </w:r>
            <w:proofErr w:type="spellStart"/>
            <w:r w:rsidRPr="008F11EC">
              <w:rPr>
                <w:color w:val="000000"/>
                <w:szCs w:val="26"/>
              </w:rPr>
              <w:t>về</w:t>
            </w:r>
            <w:proofErr w:type="spellEnd"/>
            <w:r w:rsidRPr="008F11EC">
              <w:rPr>
                <w:color w:val="000000"/>
                <w:szCs w:val="26"/>
              </w:rPr>
              <w:t xml:space="preserve"> </w:t>
            </w:r>
            <w:proofErr w:type="spellStart"/>
            <w:r w:rsidRPr="008F11EC">
              <w:rPr>
                <w:color w:val="000000"/>
                <w:szCs w:val="26"/>
              </w:rPr>
              <w:t>thuế</w:t>
            </w:r>
            <w:proofErr w:type="spellEnd"/>
            <w:r w:rsidRPr="008F11EC">
              <w:rPr>
                <w:color w:val="000000"/>
                <w:szCs w:val="26"/>
              </w:rPr>
              <w:t xml:space="preserve"> </w:t>
            </w:r>
            <w:proofErr w:type="spellStart"/>
            <w:r w:rsidRPr="008F11EC">
              <w:rPr>
                <w:color w:val="000000"/>
                <w:szCs w:val="26"/>
              </w:rPr>
              <w:t>thu</w:t>
            </w:r>
            <w:proofErr w:type="spellEnd"/>
            <w:r w:rsidRPr="008F11EC">
              <w:rPr>
                <w:color w:val="000000"/>
                <w:szCs w:val="26"/>
              </w:rPr>
              <w:t xml:space="preserve"> </w:t>
            </w:r>
            <w:proofErr w:type="spellStart"/>
            <w:r w:rsidRPr="008F11EC">
              <w:rPr>
                <w:color w:val="000000"/>
                <w:szCs w:val="26"/>
              </w:rPr>
              <w:t>nhập</w:t>
            </w:r>
            <w:proofErr w:type="spellEnd"/>
            <w:r w:rsidRPr="008F11EC">
              <w:rPr>
                <w:color w:val="000000"/>
                <w:szCs w:val="26"/>
              </w:rPr>
              <w:t xml:space="preserve"> </w:t>
            </w:r>
            <w:proofErr w:type="spellStart"/>
            <w:r w:rsidRPr="008F11EC">
              <w:rPr>
                <w:color w:val="000000"/>
                <w:szCs w:val="26"/>
              </w:rPr>
              <w:t>cá</w:t>
            </w:r>
            <w:proofErr w:type="spellEnd"/>
            <w:r w:rsidRPr="008F11EC">
              <w:rPr>
                <w:color w:val="000000"/>
                <w:szCs w:val="26"/>
              </w:rPr>
              <w:t xml:space="preserve"> </w:t>
            </w:r>
            <w:proofErr w:type="spellStart"/>
            <w:r w:rsidRPr="008F11EC">
              <w:rPr>
                <w:color w:val="000000"/>
                <w:szCs w:val="26"/>
              </w:rPr>
              <w:t>nhân</w:t>
            </w:r>
            <w:proofErr w:type="spellEnd"/>
            <w:r w:rsidRPr="008F11EC">
              <w:rPr>
                <w:color w:val="000000"/>
                <w:szCs w:val="26"/>
              </w:rPr>
              <w:t xml:space="preserve"> ở Việt Nam – </w:t>
            </w:r>
            <w:proofErr w:type="spellStart"/>
            <w:r w:rsidRPr="008F11EC">
              <w:rPr>
                <w:color w:val="000000"/>
                <w:szCs w:val="26"/>
              </w:rPr>
              <w:t>Thực</w:t>
            </w:r>
            <w:proofErr w:type="spellEnd"/>
            <w:r w:rsidRPr="008F11EC">
              <w:rPr>
                <w:color w:val="000000"/>
                <w:szCs w:val="26"/>
              </w:rPr>
              <w:t xml:space="preserve"> </w:t>
            </w:r>
            <w:proofErr w:type="spellStart"/>
            <w:r w:rsidRPr="008F11EC">
              <w:rPr>
                <w:color w:val="000000"/>
                <w:szCs w:val="26"/>
              </w:rPr>
              <w:t>trạng</w:t>
            </w:r>
            <w:proofErr w:type="spellEnd"/>
            <w:r w:rsidRPr="008F11EC">
              <w:rPr>
                <w:color w:val="000000"/>
                <w:szCs w:val="26"/>
              </w:rPr>
              <w:t xml:space="preserve"> </w:t>
            </w:r>
            <w:proofErr w:type="spellStart"/>
            <w:r w:rsidRPr="008F11EC">
              <w:rPr>
                <w:color w:val="000000"/>
                <w:szCs w:val="26"/>
              </w:rPr>
              <w:t>và</w:t>
            </w:r>
            <w:proofErr w:type="spellEnd"/>
            <w:r w:rsidRPr="008F11EC">
              <w:rPr>
                <w:color w:val="000000"/>
                <w:szCs w:val="26"/>
              </w:rPr>
              <w:t xml:space="preserve"> </w:t>
            </w:r>
            <w:proofErr w:type="spellStart"/>
            <w:r w:rsidRPr="008F11EC">
              <w:rPr>
                <w:color w:val="000000"/>
                <w:szCs w:val="26"/>
              </w:rPr>
              <w:t>giải</w:t>
            </w:r>
            <w:proofErr w:type="spellEnd"/>
            <w:r w:rsidRPr="008F11EC">
              <w:rPr>
                <w:color w:val="000000"/>
                <w:szCs w:val="26"/>
              </w:rPr>
              <w:t xml:space="preserve"> </w:t>
            </w:r>
            <w:proofErr w:type="spellStart"/>
            <w:r w:rsidRPr="008F11EC">
              <w:rPr>
                <w:color w:val="000000"/>
                <w:szCs w:val="26"/>
              </w:rPr>
              <w:t>pháp</w:t>
            </w:r>
            <w:proofErr w:type="spellEnd"/>
            <w:r w:rsidRPr="008F11EC">
              <w:rPr>
                <w:color w:val="000000"/>
                <w:szCs w:val="26"/>
              </w:rPr>
              <w:t xml:space="preserve"> </w:t>
            </w:r>
            <w:proofErr w:type="spellStart"/>
            <w:r w:rsidRPr="008F11EC">
              <w:rPr>
                <w:color w:val="000000"/>
                <w:szCs w:val="26"/>
              </w:rPr>
              <w:t>hoàn</w:t>
            </w:r>
            <w:proofErr w:type="spellEnd"/>
            <w:r w:rsidRPr="008F11EC">
              <w:rPr>
                <w:color w:val="000000"/>
                <w:szCs w:val="26"/>
              </w:rPr>
              <w:t xml:space="preserve"> </w:t>
            </w:r>
            <w:proofErr w:type="spellStart"/>
            <w:r w:rsidRPr="008F11EC">
              <w:rPr>
                <w:color w:val="000000"/>
                <w:szCs w:val="26"/>
              </w:rPr>
              <w:t>thiện</w:t>
            </w:r>
            <w:proofErr w:type="spellEnd"/>
            <w:r w:rsidRPr="008F11EC">
              <w:rPr>
                <w:color w:val="000000"/>
                <w:szCs w:val="26"/>
              </w:rPr>
              <w:t>.</w:t>
            </w:r>
          </w:p>
        </w:tc>
      </w:tr>
      <w:tr w:rsidR="00693DB2" w:rsidRPr="009D4069" w14:paraId="3C953763" w14:textId="77777777" w:rsidTr="00693DB2">
        <w:tc>
          <w:tcPr>
            <w:tcW w:w="688" w:type="dxa"/>
            <w:vAlign w:val="center"/>
          </w:tcPr>
          <w:p w14:paraId="70F2AA79" w14:textId="77777777" w:rsidR="00693DB2" w:rsidRPr="00693DB2" w:rsidRDefault="00693DB2" w:rsidP="00AE7D53">
            <w:pPr>
              <w:spacing w:line="360" w:lineRule="auto"/>
              <w:contextualSpacing/>
              <w:jc w:val="center"/>
              <w:rPr>
                <w:szCs w:val="26"/>
              </w:rPr>
            </w:pPr>
            <w:r w:rsidRPr="00693DB2">
              <w:rPr>
                <w:szCs w:val="26"/>
              </w:rPr>
              <w:lastRenderedPageBreak/>
              <w:t>16</w:t>
            </w:r>
          </w:p>
        </w:tc>
        <w:tc>
          <w:tcPr>
            <w:tcW w:w="10064" w:type="dxa"/>
            <w:vAlign w:val="center"/>
          </w:tcPr>
          <w:p w14:paraId="2882CA3C" w14:textId="77777777" w:rsidR="00693DB2" w:rsidRPr="008F11EC" w:rsidRDefault="00693DB2" w:rsidP="00AE7D53">
            <w:pPr>
              <w:spacing w:line="360" w:lineRule="auto"/>
              <w:contextualSpacing/>
              <w:jc w:val="both"/>
              <w:rPr>
                <w:color w:val="000000"/>
                <w:szCs w:val="26"/>
              </w:rPr>
            </w:pPr>
            <w:r w:rsidRPr="008F11EC">
              <w:rPr>
                <w:color w:val="000000"/>
                <w:szCs w:val="26"/>
              </w:rPr>
              <w:t xml:space="preserve">Pháp </w:t>
            </w:r>
            <w:proofErr w:type="spellStart"/>
            <w:r w:rsidRPr="008F11EC">
              <w:rPr>
                <w:color w:val="000000"/>
                <w:szCs w:val="26"/>
              </w:rPr>
              <w:t>luật</w:t>
            </w:r>
            <w:proofErr w:type="spellEnd"/>
            <w:r w:rsidRPr="008F11EC">
              <w:rPr>
                <w:color w:val="000000"/>
                <w:szCs w:val="26"/>
              </w:rPr>
              <w:t xml:space="preserve"> </w:t>
            </w:r>
            <w:proofErr w:type="spellStart"/>
            <w:r w:rsidRPr="008F11EC">
              <w:rPr>
                <w:color w:val="000000"/>
                <w:szCs w:val="26"/>
              </w:rPr>
              <w:t>Thuế</w:t>
            </w:r>
            <w:proofErr w:type="spellEnd"/>
            <w:r w:rsidRPr="008F11EC">
              <w:rPr>
                <w:color w:val="000000"/>
                <w:szCs w:val="26"/>
              </w:rPr>
              <w:t xml:space="preserve"> </w:t>
            </w:r>
            <w:proofErr w:type="spellStart"/>
            <w:r w:rsidRPr="008F11EC">
              <w:rPr>
                <w:color w:val="000000"/>
                <w:szCs w:val="26"/>
              </w:rPr>
              <w:t>thu</w:t>
            </w:r>
            <w:proofErr w:type="spellEnd"/>
            <w:r w:rsidRPr="008F11EC">
              <w:rPr>
                <w:color w:val="000000"/>
                <w:szCs w:val="26"/>
              </w:rPr>
              <w:t xml:space="preserve"> </w:t>
            </w:r>
            <w:proofErr w:type="spellStart"/>
            <w:r w:rsidRPr="008F11EC">
              <w:rPr>
                <w:color w:val="000000"/>
                <w:szCs w:val="26"/>
              </w:rPr>
              <w:t>nhập</w:t>
            </w:r>
            <w:proofErr w:type="spellEnd"/>
            <w:r w:rsidRPr="008F11EC">
              <w:rPr>
                <w:color w:val="000000"/>
                <w:szCs w:val="26"/>
              </w:rPr>
              <w:t xml:space="preserve"> </w:t>
            </w:r>
            <w:proofErr w:type="spellStart"/>
            <w:r w:rsidRPr="008F11EC">
              <w:rPr>
                <w:color w:val="000000"/>
                <w:szCs w:val="26"/>
              </w:rPr>
              <w:t>cá</w:t>
            </w:r>
            <w:proofErr w:type="spellEnd"/>
            <w:r w:rsidRPr="008F11EC">
              <w:rPr>
                <w:color w:val="000000"/>
                <w:szCs w:val="26"/>
              </w:rPr>
              <w:t xml:space="preserve"> </w:t>
            </w:r>
            <w:proofErr w:type="spellStart"/>
            <w:r w:rsidRPr="008F11EC">
              <w:rPr>
                <w:color w:val="000000"/>
                <w:szCs w:val="26"/>
              </w:rPr>
              <w:t>nhân</w:t>
            </w:r>
            <w:proofErr w:type="spellEnd"/>
            <w:r w:rsidRPr="008F11EC">
              <w:rPr>
                <w:color w:val="000000"/>
                <w:szCs w:val="26"/>
              </w:rPr>
              <w:t xml:space="preserve"> </w:t>
            </w:r>
            <w:proofErr w:type="spellStart"/>
            <w:r w:rsidRPr="008F11EC">
              <w:rPr>
                <w:color w:val="000000"/>
                <w:szCs w:val="26"/>
              </w:rPr>
              <w:t>của</w:t>
            </w:r>
            <w:proofErr w:type="spellEnd"/>
            <w:r w:rsidRPr="008F11EC">
              <w:rPr>
                <w:color w:val="000000"/>
                <w:szCs w:val="26"/>
              </w:rPr>
              <w:t xml:space="preserve"> </w:t>
            </w:r>
            <w:proofErr w:type="spellStart"/>
            <w:r w:rsidRPr="008F11EC">
              <w:rPr>
                <w:color w:val="000000"/>
                <w:szCs w:val="26"/>
              </w:rPr>
              <w:t>hộ</w:t>
            </w:r>
            <w:proofErr w:type="spellEnd"/>
            <w:r w:rsidRPr="008F11EC">
              <w:rPr>
                <w:color w:val="000000"/>
                <w:szCs w:val="26"/>
              </w:rPr>
              <w:t xml:space="preserve"> </w:t>
            </w:r>
            <w:proofErr w:type="spellStart"/>
            <w:r w:rsidRPr="008F11EC">
              <w:rPr>
                <w:color w:val="000000"/>
                <w:szCs w:val="26"/>
              </w:rPr>
              <w:t>gia</w:t>
            </w:r>
            <w:proofErr w:type="spellEnd"/>
            <w:r w:rsidRPr="008F11EC">
              <w:rPr>
                <w:color w:val="000000"/>
                <w:szCs w:val="26"/>
              </w:rPr>
              <w:t xml:space="preserve"> </w:t>
            </w:r>
            <w:proofErr w:type="spellStart"/>
            <w:r w:rsidRPr="008F11EC">
              <w:rPr>
                <w:color w:val="000000"/>
                <w:szCs w:val="26"/>
              </w:rPr>
              <w:t>đình</w:t>
            </w:r>
            <w:proofErr w:type="spellEnd"/>
            <w:r w:rsidRPr="008F11EC">
              <w:rPr>
                <w:color w:val="000000"/>
                <w:szCs w:val="26"/>
              </w:rPr>
              <w:t xml:space="preserve"> </w:t>
            </w:r>
            <w:proofErr w:type="spellStart"/>
            <w:r w:rsidRPr="008F11EC">
              <w:rPr>
                <w:color w:val="000000"/>
                <w:szCs w:val="26"/>
              </w:rPr>
              <w:t>kinh</w:t>
            </w:r>
            <w:proofErr w:type="spellEnd"/>
            <w:r w:rsidRPr="008F11EC">
              <w:rPr>
                <w:color w:val="000000"/>
                <w:szCs w:val="26"/>
              </w:rPr>
              <w:t xml:space="preserve"> </w:t>
            </w:r>
            <w:proofErr w:type="spellStart"/>
            <w:r w:rsidRPr="008F11EC">
              <w:rPr>
                <w:color w:val="000000"/>
                <w:szCs w:val="26"/>
              </w:rPr>
              <w:t>doanh</w:t>
            </w:r>
            <w:proofErr w:type="spellEnd"/>
            <w:r w:rsidRPr="008F11EC">
              <w:rPr>
                <w:color w:val="000000"/>
                <w:szCs w:val="26"/>
              </w:rPr>
              <w:t xml:space="preserve"> - </w:t>
            </w:r>
            <w:proofErr w:type="spellStart"/>
            <w:r w:rsidRPr="008F11EC">
              <w:rPr>
                <w:color w:val="000000"/>
                <w:szCs w:val="26"/>
              </w:rPr>
              <w:t>thực</w:t>
            </w:r>
            <w:proofErr w:type="spellEnd"/>
            <w:r w:rsidRPr="008F11EC">
              <w:rPr>
                <w:color w:val="000000"/>
                <w:szCs w:val="26"/>
              </w:rPr>
              <w:t xml:space="preserve"> </w:t>
            </w:r>
            <w:proofErr w:type="spellStart"/>
            <w:r w:rsidRPr="008F11EC">
              <w:rPr>
                <w:color w:val="000000"/>
                <w:szCs w:val="26"/>
              </w:rPr>
              <w:t>tiễn</w:t>
            </w:r>
            <w:proofErr w:type="spellEnd"/>
            <w:r w:rsidRPr="008F11EC">
              <w:rPr>
                <w:color w:val="000000"/>
                <w:szCs w:val="26"/>
              </w:rPr>
              <w:t xml:space="preserve"> </w:t>
            </w:r>
            <w:proofErr w:type="spellStart"/>
            <w:r w:rsidRPr="008F11EC">
              <w:rPr>
                <w:color w:val="000000"/>
                <w:szCs w:val="26"/>
              </w:rPr>
              <w:t>áp</w:t>
            </w:r>
            <w:proofErr w:type="spellEnd"/>
            <w:r w:rsidRPr="008F11EC">
              <w:rPr>
                <w:color w:val="000000"/>
                <w:szCs w:val="26"/>
              </w:rPr>
              <w:t xml:space="preserve"> </w:t>
            </w:r>
            <w:proofErr w:type="spellStart"/>
            <w:r w:rsidRPr="008F11EC">
              <w:rPr>
                <w:color w:val="000000"/>
                <w:szCs w:val="26"/>
              </w:rPr>
              <w:t>dụng</w:t>
            </w:r>
            <w:proofErr w:type="spellEnd"/>
          </w:p>
        </w:tc>
      </w:tr>
      <w:tr w:rsidR="00693DB2" w:rsidRPr="009D4069" w14:paraId="5C864DB3" w14:textId="77777777" w:rsidTr="00693DB2">
        <w:tc>
          <w:tcPr>
            <w:tcW w:w="688" w:type="dxa"/>
            <w:vAlign w:val="center"/>
          </w:tcPr>
          <w:p w14:paraId="437AB7C4" w14:textId="77777777" w:rsidR="00693DB2" w:rsidRPr="00693DB2" w:rsidRDefault="00693DB2" w:rsidP="00AE7D53">
            <w:pPr>
              <w:spacing w:line="360" w:lineRule="auto"/>
              <w:contextualSpacing/>
              <w:jc w:val="center"/>
              <w:rPr>
                <w:szCs w:val="26"/>
              </w:rPr>
            </w:pPr>
            <w:r w:rsidRPr="00693DB2">
              <w:rPr>
                <w:szCs w:val="26"/>
              </w:rPr>
              <w:t>17</w:t>
            </w:r>
          </w:p>
        </w:tc>
        <w:tc>
          <w:tcPr>
            <w:tcW w:w="10064" w:type="dxa"/>
          </w:tcPr>
          <w:p w14:paraId="55E8BC22"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thuế</w:t>
            </w:r>
            <w:proofErr w:type="spellEnd"/>
            <w:r w:rsidRPr="00B4349A">
              <w:rPr>
                <w:szCs w:val="26"/>
              </w:rPr>
              <w:t xml:space="preserve"> </w:t>
            </w:r>
            <w:proofErr w:type="spellStart"/>
            <w:r w:rsidRPr="00B4349A">
              <w:rPr>
                <w:szCs w:val="26"/>
              </w:rPr>
              <w:t>thu</w:t>
            </w:r>
            <w:proofErr w:type="spellEnd"/>
            <w:r w:rsidRPr="00B4349A">
              <w:rPr>
                <w:szCs w:val="26"/>
              </w:rPr>
              <w:t xml:space="preserve"> </w:t>
            </w:r>
            <w:proofErr w:type="spellStart"/>
            <w:r w:rsidRPr="00B4349A">
              <w:rPr>
                <w:szCs w:val="26"/>
              </w:rPr>
              <w:t>nhập</w:t>
            </w:r>
            <w:proofErr w:type="spellEnd"/>
            <w:r w:rsidRPr="00B4349A">
              <w:rPr>
                <w:szCs w:val="26"/>
              </w:rPr>
              <w:t xml:space="preserve"> </w:t>
            </w:r>
            <w:proofErr w:type="spellStart"/>
            <w:r w:rsidRPr="00B4349A">
              <w:rPr>
                <w:szCs w:val="26"/>
              </w:rPr>
              <w:t>cá</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đối</w:t>
            </w:r>
            <w:proofErr w:type="spellEnd"/>
            <w:r w:rsidRPr="00B4349A">
              <w:rPr>
                <w:szCs w:val="26"/>
              </w:rPr>
              <w:t xml:space="preserve"> </w:t>
            </w:r>
            <w:proofErr w:type="spellStart"/>
            <w:r w:rsidRPr="00B4349A">
              <w:rPr>
                <w:szCs w:val="26"/>
              </w:rPr>
              <w:t>với</w:t>
            </w:r>
            <w:proofErr w:type="spellEnd"/>
            <w:r w:rsidRPr="00B4349A">
              <w:rPr>
                <w:szCs w:val="26"/>
              </w:rPr>
              <w:t xml:space="preserve"> </w:t>
            </w:r>
            <w:proofErr w:type="spellStart"/>
            <w:r w:rsidRPr="00B4349A">
              <w:rPr>
                <w:szCs w:val="26"/>
              </w:rPr>
              <w:t>hoạt</w:t>
            </w:r>
            <w:proofErr w:type="spellEnd"/>
            <w:r w:rsidRPr="00B4349A">
              <w:rPr>
                <w:szCs w:val="26"/>
              </w:rPr>
              <w:t xml:space="preserve"> </w:t>
            </w:r>
            <w:proofErr w:type="spellStart"/>
            <w:r w:rsidRPr="00B4349A">
              <w:rPr>
                <w:szCs w:val="26"/>
              </w:rPr>
              <w:t>động</w:t>
            </w:r>
            <w:proofErr w:type="spellEnd"/>
            <w:r w:rsidRPr="00B4349A">
              <w:rPr>
                <w:szCs w:val="26"/>
              </w:rPr>
              <w:t xml:space="preserve"> </w:t>
            </w:r>
            <w:proofErr w:type="spellStart"/>
            <w:r w:rsidRPr="00B4349A">
              <w:rPr>
                <w:szCs w:val="26"/>
              </w:rPr>
              <w:t>kinh</w:t>
            </w:r>
            <w:proofErr w:type="spellEnd"/>
            <w:r w:rsidRPr="00B4349A">
              <w:rPr>
                <w:szCs w:val="26"/>
              </w:rPr>
              <w:t xml:space="preserve"> </w:t>
            </w:r>
            <w:proofErr w:type="spellStart"/>
            <w:r w:rsidRPr="00B4349A">
              <w:rPr>
                <w:szCs w:val="26"/>
              </w:rPr>
              <w:t>doanh</w:t>
            </w:r>
            <w:proofErr w:type="spellEnd"/>
            <w:r w:rsidRPr="00B4349A">
              <w:rPr>
                <w:szCs w:val="26"/>
              </w:rPr>
              <w:t xml:space="preserve"> </w:t>
            </w:r>
            <w:proofErr w:type="spellStart"/>
            <w:r w:rsidRPr="00B4349A">
              <w:rPr>
                <w:szCs w:val="26"/>
              </w:rPr>
              <w:t>tự</w:t>
            </w:r>
            <w:proofErr w:type="spellEnd"/>
            <w:r w:rsidRPr="00B4349A">
              <w:rPr>
                <w:szCs w:val="26"/>
              </w:rPr>
              <w:t xml:space="preserve"> do </w:t>
            </w:r>
            <w:proofErr w:type="spellStart"/>
            <w:r w:rsidRPr="00B4349A">
              <w:rPr>
                <w:szCs w:val="26"/>
              </w:rPr>
              <w:t>và</w:t>
            </w:r>
            <w:proofErr w:type="spellEnd"/>
            <w:r w:rsidRPr="00B4349A">
              <w:rPr>
                <w:szCs w:val="26"/>
              </w:rPr>
              <w:t xml:space="preserve"> </w:t>
            </w:r>
            <w:proofErr w:type="spellStart"/>
            <w:r w:rsidRPr="00B4349A">
              <w:rPr>
                <w:szCs w:val="26"/>
              </w:rPr>
              <w:t>nền</w:t>
            </w:r>
            <w:proofErr w:type="spellEnd"/>
            <w:r w:rsidRPr="00B4349A">
              <w:rPr>
                <w:szCs w:val="26"/>
              </w:rPr>
              <w:t xml:space="preserve"> </w:t>
            </w:r>
            <w:proofErr w:type="spellStart"/>
            <w:r w:rsidRPr="00B4349A">
              <w:rPr>
                <w:szCs w:val="26"/>
              </w:rPr>
              <w:t>kinh</w:t>
            </w:r>
            <w:proofErr w:type="spellEnd"/>
            <w:r w:rsidRPr="00B4349A">
              <w:rPr>
                <w:szCs w:val="26"/>
              </w:rPr>
              <w:t xml:space="preserve"> </w:t>
            </w:r>
            <w:proofErr w:type="spellStart"/>
            <w:r w:rsidRPr="00B4349A">
              <w:rPr>
                <w:szCs w:val="26"/>
              </w:rPr>
              <w:t>tế</w:t>
            </w:r>
            <w:proofErr w:type="spellEnd"/>
            <w:r w:rsidRPr="00B4349A">
              <w:rPr>
                <w:szCs w:val="26"/>
              </w:rPr>
              <w:t xml:space="preserve"> chia </w:t>
            </w:r>
            <w:proofErr w:type="spellStart"/>
            <w:r w:rsidRPr="00B4349A">
              <w:rPr>
                <w:szCs w:val="26"/>
              </w:rPr>
              <w:t>sẻ</w:t>
            </w:r>
            <w:proofErr w:type="spellEnd"/>
            <w:r w:rsidRPr="00B4349A">
              <w:rPr>
                <w:szCs w:val="26"/>
              </w:rPr>
              <w:t xml:space="preserve"> </w:t>
            </w:r>
            <w:proofErr w:type="spellStart"/>
            <w:r w:rsidRPr="00B4349A">
              <w:rPr>
                <w:szCs w:val="26"/>
              </w:rPr>
              <w:t>tại</w:t>
            </w:r>
            <w:proofErr w:type="spellEnd"/>
            <w:r w:rsidRPr="00B4349A">
              <w:rPr>
                <w:szCs w:val="26"/>
              </w:rPr>
              <w:t xml:space="preserve"> Việt Nam</w:t>
            </w:r>
          </w:p>
        </w:tc>
      </w:tr>
      <w:tr w:rsidR="00693DB2" w:rsidRPr="009D4069" w14:paraId="3E7A9488" w14:textId="77777777" w:rsidTr="00693DB2">
        <w:tc>
          <w:tcPr>
            <w:tcW w:w="688" w:type="dxa"/>
            <w:vAlign w:val="center"/>
          </w:tcPr>
          <w:p w14:paraId="275FB4B4" w14:textId="77777777" w:rsidR="00693DB2" w:rsidRPr="00693DB2" w:rsidRDefault="00693DB2" w:rsidP="00AE7D53">
            <w:pPr>
              <w:spacing w:line="360" w:lineRule="auto"/>
              <w:contextualSpacing/>
              <w:jc w:val="center"/>
              <w:rPr>
                <w:szCs w:val="26"/>
              </w:rPr>
            </w:pPr>
            <w:r w:rsidRPr="00693DB2">
              <w:rPr>
                <w:szCs w:val="26"/>
              </w:rPr>
              <w:t>18</w:t>
            </w:r>
          </w:p>
        </w:tc>
        <w:tc>
          <w:tcPr>
            <w:tcW w:w="10064" w:type="dxa"/>
          </w:tcPr>
          <w:p w14:paraId="1DA42DB7" w14:textId="77777777" w:rsidR="00693DB2" w:rsidRPr="00B4349A" w:rsidRDefault="00693DB2" w:rsidP="00AE7D53">
            <w:pPr>
              <w:spacing w:line="360" w:lineRule="auto"/>
              <w:contextualSpacing/>
              <w:jc w:val="both"/>
              <w:rPr>
                <w:szCs w:val="26"/>
              </w:rPr>
            </w:pPr>
            <w:r w:rsidRPr="00B4349A">
              <w:rPr>
                <w:szCs w:val="26"/>
                <w:lang w:val="vi-VN"/>
              </w:rPr>
              <w:t>Chính sách ưu đã</w:t>
            </w:r>
            <w:proofErr w:type="spellStart"/>
            <w:r w:rsidRPr="00B4349A">
              <w:rPr>
                <w:szCs w:val="26"/>
              </w:rPr>
              <w:t>i</w:t>
            </w:r>
            <w:proofErr w:type="spellEnd"/>
            <w:r w:rsidRPr="00B4349A">
              <w:rPr>
                <w:szCs w:val="26"/>
              </w:rPr>
              <w:t xml:space="preserve"> </w:t>
            </w:r>
            <w:r w:rsidRPr="00B4349A">
              <w:rPr>
                <w:szCs w:val="26"/>
                <w:lang w:val="vi-VN"/>
              </w:rPr>
              <w:t xml:space="preserve">thuế trong </w:t>
            </w:r>
            <w:proofErr w:type="spellStart"/>
            <w:r w:rsidRPr="00B4349A">
              <w:rPr>
                <w:szCs w:val="26"/>
              </w:rPr>
              <w:t>bối</w:t>
            </w:r>
            <w:proofErr w:type="spellEnd"/>
            <w:r w:rsidRPr="00B4349A">
              <w:rPr>
                <w:szCs w:val="26"/>
              </w:rPr>
              <w:t xml:space="preserve"> </w:t>
            </w:r>
            <w:proofErr w:type="spellStart"/>
            <w:r w:rsidRPr="00B4349A">
              <w:rPr>
                <w:szCs w:val="26"/>
              </w:rPr>
              <w:t>cảnh</w:t>
            </w:r>
            <w:proofErr w:type="spellEnd"/>
            <w:r w:rsidRPr="00B4349A">
              <w:rPr>
                <w:szCs w:val="26"/>
              </w:rPr>
              <w:t xml:space="preserve"> </w:t>
            </w:r>
            <w:r w:rsidRPr="00B4349A">
              <w:rPr>
                <w:szCs w:val="26"/>
                <w:lang w:val="vi-VN"/>
              </w:rPr>
              <w:t>chuyển đổi số tại Việt Nam</w:t>
            </w:r>
          </w:p>
        </w:tc>
      </w:tr>
      <w:tr w:rsidR="00693DB2" w:rsidRPr="009D4069" w14:paraId="28B34B14" w14:textId="77777777" w:rsidTr="00693DB2">
        <w:tc>
          <w:tcPr>
            <w:tcW w:w="688" w:type="dxa"/>
            <w:vAlign w:val="center"/>
          </w:tcPr>
          <w:p w14:paraId="7FA0F115" w14:textId="77777777" w:rsidR="00693DB2" w:rsidRPr="00693DB2" w:rsidRDefault="00693DB2" w:rsidP="00AE7D53">
            <w:pPr>
              <w:spacing w:line="360" w:lineRule="auto"/>
              <w:contextualSpacing/>
              <w:jc w:val="center"/>
              <w:rPr>
                <w:szCs w:val="26"/>
              </w:rPr>
            </w:pPr>
            <w:r w:rsidRPr="00693DB2">
              <w:rPr>
                <w:szCs w:val="26"/>
              </w:rPr>
              <w:t>19</w:t>
            </w:r>
          </w:p>
        </w:tc>
        <w:tc>
          <w:tcPr>
            <w:tcW w:w="10064" w:type="dxa"/>
          </w:tcPr>
          <w:p w14:paraId="5C4D9E00" w14:textId="77777777" w:rsidR="00693DB2" w:rsidRPr="00B4349A" w:rsidRDefault="00693DB2" w:rsidP="00AE7D53">
            <w:pPr>
              <w:spacing w:line="360" w:lineRule="auto"/>
              <w:contextualSpacing/>
              <w:jc w:val="both"/>
              <w:rPr>
                <w:szCs w:val="26"/>
              </w:rPr>
            </w:pPr>
            <w:r w:rsidRPr="00B4349A">
              <w:rPr>
                <w:color w:val="000000"/>
                <w:szCs w:val="26"/>
                <w:lang w:val="vi-VN"/>
              </w:rPr>
              <w:t xml:space="preserve">Ưu đãi </w:t>
            </w:r>
            <w:r w:rsidRPr="00B4349A">
              <w:rPr>
                <w:color w:val="000000"/>
                <w:szCs w:val="26"/>
              </w:rPr>
              <w:t>T</w:t>
            </w:r>
            <w:r w:rsidRPr="00B4349A">
              <w:rPr>
                <w:color w:val="000000"/>
                <w:szCs w:val="26"/>
                <w:lang w:val="vi-VN"/>
              </w:rPr>
              <w:t xml:space="preserve">huế thu nhập </w:t>
            </w:r>
            <w:r w:rsidRPr="00B4349A">
              <w:rPr>
                <w:color w:val="000000"/>
                <w:szCs w:val="26"/>
              </w:rPr>
              <w:t>d</w:t>
            </w:r>
            <w:r w:rsidRPr="00B4349A">
              <w:rPr>
                <w:color w:val="000000"/>
                <w:szCs w:val="26"/>
                <w:lang w:val="vi-VN"/>
              </w:rPr>
              <w:t xml:space="preserve">oanh </w:t>
            </w:r>
            <w:r w:rsidRPr="00B4349A">
              <w:rPr>
                <w:color w:val="000000"/>
                <w:szCs w:val="26"/>
              </w:rPr>
              <w:t>n</w:t>
            </w:r>
            <w:r w:rsidRPr="00B4349A">
              <w:rPr>
                <w:color w:val="000000"/>
                <w:szCs w:val="26"/>
                <w:lang w:val="vi-VN"/>
              </w:rPr>
              <w:t>ghiệp trong kỷ nguyên mới. Thực trạng và kiến nghị</w:t>
            </w:r>
          </w:p>
        </w:tc>
      </w:tr>
      <w:tr w:rsidR="00693DB2" w:rsidRPr="009D4069" w14:paraId="4C797137" w14:textId="77777777" w:rsidTr="00693DB2">
        <w:trPr>
          <w:trHeight w:val="419"/>
        </w:trPr>
        <w:tc>
          <w:tcPr>
            <w:tcW w:w="688" w:type="dxa"/>
            <w:vAlign w:val="center"/>
          </w:tcPr>
          <w:p w14:paraId="01541962" w14:textId="77777777" w:rsidR="00693DB2" w:rsidRPr="00693DB2" w:rsidRDefault="00693DB2" w:rsidP="00AE7D53">
            <w:pPr>
              <w:spacing w:line="360" w:lineRule="auto"/>
              <w:contextualSpacing/>
              <w:jc w:val="center"/>
              <w:rPr>
                <w:szCs w:val="26"/>
              </w:rPr>
            </w:pPr>
            <w:r w:rsidRPr="00693DB2">
              <w:rPr>
                <w:szCs w:val="26"/>
              </w:rPr>
              <w:t>20</w:t>
            </w:r>
          </w:p>
        </w:tc>
        <w:tc>
          <w:tcPr>
            <w:tcW w:w="10064" w:type="dxa"/>
          </w:tcPr>
          <w:p w14:paraId="125E7349" w14:textId="77777777" w:rsidR="00693DB2" w:rsidRPr="00B4349A" w:rsidRDefault="00693DB2" w:rsidP="00AE7D53">
            <w:pPr>
              <w:spacing w:line="360" w:lineRule="auto"/>
              <w:contextualSpacing/>
              <w:jc w:val="both"/>
              <w:rPr>
                <w:szCs w:val="26"/>
              </w:rPr>
            </w:pPr>
            <w:proofErr w:type="spellStart"/>
            <w:r w:rsidRPr="00B4349A">
              <w:rPr>
                <w:rFonts w:eastAsia="Calibri"/>
                <w:kern w:val="2"/>
                <w:szCs w:val="26"/>
                <w14:ligatures w14:val="standardContextual"/>
              </w:rPr>
              <w:t>Trách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nhiệm</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lý</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của</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doanh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nghiệp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trong</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kê</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khai</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nộp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thuế</w:t>
            </w:r>
            <w:proofErr w:type="spellEnd"/>
            <w:r w:rsidRPr="00B4349A">
              <w:rPr>
                <w:rFonts w:eastAsia="Calibri"/>
                <w:kern w:val="2"/>
                <w:szCs w:val="26"/>
                <w14:ligatures w14:val="standardContextual"/>
              </w:rPr>
              <w:t xml:space="preserve"> – So </w:t>
            </w:r>
            <w:proofErr w:type="spellStart"/>
            <w:r w:rsidRPr="00B4349A">
              <w:rPr>
                <w:rFonts w:eastAsia="Calibri"/>
                <w:kern w:val="2"/>
                <w:szCs w:val="26"/>
                <w14:ligatures w14:val="standardContextual"/>
              </w:rPr>
              <w:t>sánh</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pháp</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luật</w:t>
            </w:r>
            <w:proofErr w:type="spellEnd"/>
            <w:r w:rsidRPr="00B4349A">
              <w:rPr>
                <w:rFonts w:eastAsia="Calibri"/>
                <w:kern w:val="2"/>
                <w:szCs w:val="26"/>
                <w14:ligatures w14:val="standardContextual"/>
              </w:rPr>
              <w:t xml:space="preserve"> Việt Nam </w:t>
            </w:r>
            <w:proofErr w:type="spellStart"/>
            <w:r w:rsidRPr="00B4349A">
              <w:rPr>
                <w:rFonts w:eastAsia="Calibri"/>
                <w:kern w:val="2"/>
                <w:szCs w:val="26"/>
                <w14:ligatures w14:val="standardContextual"/>
              </w:rPr>
              <w:t>và</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một</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số</w:t>
            </w:r>
            <w:proofErr w:type="spellEnd"/>
            <w:r w:rsidRPr="00B4349A">
              <w:rPr>
                <w:rFonts w:eastAsia="Calibri"/>
                <w:kern w:val="2"/>
                <w:szCs w:val="26"/>
                <w14:ligatures w14:val="standardContextual"/>
              </w:rPr>
              <w:t xml:space="preserve"> </w:t>
            </w:r>
            <w:proofErr w:type="spellStart"/>
            <w:r w:rsidRPr="00B4349A">
              <w:rPr>
                <w:rFonts w:eastAsia="Calibri"/>
                <w:kern w:val="2"/>
                <w:szCs w:val="26"/>
                <w14:ligatures w14:val="standardContextual"/>
              </w:rPr>
              <w:t>nước</w:t>
            </w:r>
            <w:proofErr w:type="spellEnd"/>
            <w:r w:rsidRPr="00B4349A">
              <w:rPr>
                <w:rFonts w:eastAsia="Calibri"/>
                <w:kern w:val="2"/>
                <w:szCs w:val="26"/>
                <w14:ligatures w14:val="standardContextual"/>
              </w:rPr>
              <w:t xml:space="preserve"> ASEAN</w:t>
            </w:r>
          </w:p>
        </w:tc>
      </w:tr>
      <w:tr w:rsidR="00693DB2" w:rsidRPr="009D4069" w14:paraId="05487991" w14:textId="77777777" w:rsidTr="00693DB2">
        <w:trPr>
          <w:trHeight w:val="419"/>
        </w:trPr>
        <w:tc>
          <w:tcPr>
            <w:tcW w:w="688" w:type="dxa"/>
            <w:vAlign w:val="center"/>
          </w:tcPr>
          <w:p w14:paraId="69F92B13" w14:textId="77777777" w:rsidR="00693DB2" w:rsidRPr="00693DB2" w:rsidRDefault="00693DB2" w:rsidP="00AE7D53">
            <w:pPr>
              <w:spacing w:line="360" w:lineRule="auto"/>
              <w:contextualSpacing/>
              <w:jc w:val="center"/>
              <w:rPr>
                <w:szCs w:val="26"/>
              </w:rPr>
            </w:pPr>
            <w:r w:rsidRPr="00693DB2">
              <w:rPr>
                <w:szCs w:val="26"/>
              </w:rPr>
              <w:t>21</w:t>
            </w:r>
          </w:p>
        </w:tc>
        <w:tc>
          <w:tcPr>
            <w:tcW w:w="10064" w:type="dxa"/>
          </w:tcPr>
          <w:p w14:paraId="16F66334" w14:textId="77777777" w:rsidR="00693DB2" w:rsidRPr="00B4349A" w:rsidRDefault="00693DB2" w:rsidP="00AE7D53">
            <w:pPr>
              <w:spacing w:line="360" w:lineRule="auto"/>
              <w:contextualSpacing/>
              <w:jc w:val="both"/>
              <w:rPr>
                <w:szCs w:val="26"/>
                <w:lang w:val="vi-VN"/>
              </w:rPr>
            </w:pPr>
            <w:r w:rsidRPr="00B4349A">
              <w:rPr>
                <w:szCs w:val="26"/>
                <w:lang w:val="vi-VN"/>
              </w:rPr>
              <w:t>Thực trạng pháp luật về đại lý thuế tại Việt Nam và một số kiến nghị</w:t>
            </w:r>
          </w:p>
        </w:tc>
      </w:tr>
      <w:tr w:rsidR="00693DB2" w:rsidRPr="009D4069" w14:paraId="697481CA" w14:textId="77777777" w:rsidTr="00693DB2">
        <w:trPr>
          <w:trHeight w:val="419"/>
        </w:trPr>
        <w:tc>
          <w:tcPr>
            <w:tcW w:w="688" w:type="dxa"/>
            <w:vAlign w:val="center"/>
          </w:tcPr>
          <w:p w14:paraId="486C6194" w14:textId="77777777" w:rsidR="00693DB2" w:rsidRPr="00693DB2" w:rsidRDefault="00693DB2" w:rsidP="00AE7D53">
            <w:pPr>
              <w:spacing w:line="360" w:lineRule="auto"/>
              <w:contextualSpacing/>
              <w:jc w:val="center"/>
              <w:rPr>
                <w:szCs w:val="26"/>
              </w:rPr>
            </w:pPr>
            <w:r w:rsidRPr="00693DB2">
              <w:rPr>
                <w:szCs w:val="26"/>
              </w:rPr>
              <w:t>22</w:t>
            </w:r>
          </w:p>
        </w:tc>
        <w:tc>
          <w:tcPr>
            <w:tcW w:w="10064" w:type="dxa"/>
          </w:tcPr>
          <w:p w14:paraId="00E8438F" w14:textId="77777777" w:rsidR="00693DB2" w:rsidRPr="00B4349A" w:rsidRDefault="00693DB2" w:rsidP="00AE7D53">
            <w:pPr>
              <w:spacing w:line="360" w:lineRule="auto"/>
              <w:contextualSpacing/>
              <w:jc w:val="both"/>
              <w:rPr>
                <w:szCs w:val="26"/>
                <w:lang w:val="vi-VN"/>
              </w:rPr>
            </w:pPr>
            <w:r w:rsidRPr="00B4349A">
              <w:rPr>
                <w:szCs w:val="26"/>
                <w:lang w:val="vi-VN"/>
              </w:rPr>
              <w:t>Hoàn thiện pháp luật xử phạt vi phạm hành chính trong lĩnh vực thuế – Bảo đảm tính răn đe và khả thi</w:t>
            </w:r>
          </w:p>
        </w:tc>
      </w:tr>
      <w:tr w:rsidR="00693DB2" w:rsidRPr="009D4069" w14:paraId="5F5AB349" w14:textId="77777777" w:rsidTr="00693DB2">
        <w:trPr>
          <w:trHeight w:val="419"/>
        </w:trPr>
        <w:tc>
          <w:tcPr>
            <w:tcW w:w="688" w:type="dxa"/>
            <w:vAlign w:val="center"/>
          </w:tcPr>
          <w:p w14:paraId="35A40F1B" w14:textId="77777777" w:rsidR="00693DB2" w:rsidRPr="00693DB2" w:rsidRDefault="00693DB2" w:rsidP="00AE7D53">
            <w:pPr>
              <w:spacing w:line="360" w:lineRule="auto"/>
              <w:contextualSpacing/>
              <w:jc w:val="center"/>
              <w:rPr>
                <w:szCs w:val="26"/>
              </w:rPr>
            </w:pPr>
            <w:r w:rsidRPr="00693DB2">
              <w:rPr>
                <w:szCs w:val="26"/>
              </w:rPr>
              <w:t>23</w:t>
            </w:r>
          </w:p>
        </w:tc>
        <w:tc>
          <w:tcPr>
            <w:tcW w:w="10064" w:type="dxa"/>
          </w:tcPr>
          <w:p w14:paraId="71E45340" w14:textId="77777777" w:rsidR="00693DB2" w:rsidRPr="00B4349A" w:rsidRDefault="00693DB2" w:rsidP="00AE7D53">
            <w:pPr>
              <w:spacing w:line="360" w:lineRule="auto"/>
              <w:contextualSpacing/>
              <w:jc w:val="both"/>
              <w:rPr>
                <w:szCs w:val="26"/>
                <w:lang w:val="vi-VN"/>
              </w:rPr>
            </w:pPr>
            <w:r w:rsidRPr="00200C4A">
              <w:rPr>
                <w:szCs w:val="26"/>
                <w:lang w:val="vi-VN"/>
              </w:rPr>
              <w:t>Thực trạng pháp luật về quản lý thuế đối với các giao dịch thực hiện thông qua mạng xã hội và giải pháp hoàn thiện pháp luật quản lý thuế tại Việt Nam</w:t>
            </w:r>
          </w:p>
        </w:tc>
      </w:tr>
      <w:tr w:rsidR="00693DB2" w:rsidRPr="009D4069" w14:paraId="727BB96F" w14:textId="77777777" w:rsidTr="00693DB2">
        <w:trPr>
          <w:trHeight w:val="419"/>
        </w:trPr>
        <w:tc>
          <w:tcPr>
            <w:tcW w:w="688" w:type="dxa"/>
            <w:vAlign w:val="center"/>
          </w:tcPr>
          <w:p w14:paraId="359CED3C" w14:textId="77777777" w:rsidR="00693DB2" w:rsidRPr="00693DB2" w:rsidRDefault="00693DB2" w:rsidP="00AE7D53">
            <w:pPr>
              <w:spacing w:line="360" w:lineRule="auto"/>
              <w:contextualSpacing/>
              <w:jc w:val="center"/>
              <w:rPr>
                <w:szCs w:val="26"/>
              </w:rPr>
            </w:pPr>
            <w:r w:rsidRPr="00693DB2">
              <w:rPr>
                <w:szCs w:val="26"/>
              </w:rPr>
              <w:t>24</w:t>
            </w:r>
          </w:p>
        </w:tc>
        <w:tc>
          <w:tcPr>
            <w:tcW w:w="10064" w:type="dxa"/>
          </w:tcPr>
          <w:p w14:paraId="6045D7FC" w14:textId="77777777" w:rsidR="00693DB2" w:rsidRPr="00B4349A" w:rsidRDefault="00693DB2" w:rsidP="00AE7D53">
            <w:pPr>
              <w:spacing w:line="360" w:lineRule="auto"/>
              <w:contextualSpacing/>
              <w:jc w:val="both"/>
              <w:rPr>
                <w:szCs w:val="26"/>
                <w:lang w:val="vi-VN"/>
              </w:rPr>
            </w:pPr>
            <w:r w:rsidRPr="00B4349A">
              <w:rPr>
                <w:szCs w:val="26"/>
                <w:lang w:val="vi-VN"/>
              </w:rPr>
              <w:t>Vai trò của quản lý thuế điện tử trong cải thiện hiệu quả thu thuế ở Việt Nam</w:t>
            </w:r>
          </w:p>
        </w:tc>
      </w:tr>
      <w:tr w:rsidR="00693DB2" w:rsidRPr="00685A5D" w14:paraId="18D03414" w14:textId="77777777" w:rsidTr="00AE7D53">
        <w:trPr>
          <w:trHeight w:val="419"/>
        </w:trPr>
        <w:tc>
          <w:tcPr>
            <w:tcW w:w="10752" w:type="dxa"/>
            <w:gridSpan w:val="2"/>
          </w:tcPr>
          <w:p w14:paraId="0F85BDD4" w14:textId="77777777" w:rsidR="00693DB2" w:rsidRPr="00693DB2" w:rsidRDefault="00693DB2" w:rsidP="00693DB2">
            <w:pPr>
              <w:spacing w:line="360" w:lineRule="auto"/>
              <w:contextualSpacing/>
              <w:rPr>
                <w:color w:val="EE0000"/>
                <w:szCs w:val="26"/>
              </w:rPr>
            </w:pPr>
            <w:r w:rsidRPr="00693DB2">
              <w:rPr>
                <w:color w:val="EE0000"/>
                <w:szCs w:val="26"/>
              </w:rPr>
              <w:t>LUẬT CHỨNG KHOÁN</w:t>
            </w:r>
          </w:p>
        </w:tc>
      </w:tr>
      <w:tr w:rsidR="00693DB2" w:rsidRPr="009D4069" w14:paraId="21300559" w14:textId="77777777" w:rsidTr="00693DB2">
        <w:tc>
          <w:tcPr>
            <w:tcW w:w="688" w:type="dxa"/>
            <w:vAlign w:val="center"/>
          </w:tcPr>
          <w:p w14:paraId="066A9060" w14:textId="77777777" w:rsidR="00693DB2" w:rsidRPr="00693DB2" w:rsidRDefault="00693DB2" w:rsidP="00AE7D53">
            <w:pPr>
              <w:spacing w:line="360" w:lineRule="auto"/>
              <w:contextualSpacing/>
              <w:jc w:val="center"/>
              <w:rPr>
                <w:szCs w:val="26"/>
              </w:rPr>
            </w:pPr>
            <w:r w:rsidRPr="00693DB2">
              <w:rPr>
                <w:szCs w:val="26"/>
              </w:rPr>
              <w:t>1</w:t>
            </w:r>
          </w:p>
        </w:tc>
        <w:tc>
          <w:tcPr>
            <w:tcW w:w="10064" w:type="dxa"/>
          </w:tcPr>
          <w:p w14:paraId="413173B0" w14:textId="77777777" w:rsidR="00693DB2" w:rsidRPr="00B4349A" w:rsidRDefault="00693DB2" w:rsidP="00AE7D53">
            <w:pPr>
              <w:spacing w:line="360" w:lineRule="auto"/>
              <w:contextualSpacing/>
              <w:jc w:val="both"/>
              <w:rPr>
                <w:rFonts w:eastAsia="Calibri"/>
                <w:kern w:val="2"/>
                <w:szCs w:val="26"/>
                <w14:ligatures w14:val="standardContextual"/>
              </w:rPr>
            </w:pPr>
            <w:r w:rsidRPr="00B4349A">
              <w:rPr>
                <w:szCs w:val="26"/>
              </w:rPr>
              <w:t xml:space="preserve">Hoàn </w:t>
            </w:r>
            <w:proofErr w:type="spellStart"/>
            <w:r w:rsidRPr="00B4349A">
              <w:rPr>
                <w:szCs w:val="26"/>
              </w:rPr>
              <w:t>thiện</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chào</w:t>
            </w:r>
            <w:proofErr w:type="spellEnd"/>
            <w:r w:rsidRPr="00B4349A">
              <w:rPr>
                <w:szCs w:val="26"/>
              </w:rPr>
              <w:t xml:space="preserve"> </w:t>
            </w:r>
            <w:proofErr w:type="spellStart"/>
            <w:r w:rsidRPr="00B4349A">
              <w:rPr>
                <w:szCs w:val="26"/>
              </w:rPr>
              <w:t>bán</w:t>
            </w:r>
            <w:proofErr w:type="spellEnd"/>
            <w:r w:rsidRPr="00B4349A">
              <w:rPr>
                <w:szCs w:val="26"/>
              </w:rPr>
              <w:t xml:space="preserve"> </w:t>
            </w:r>
            <w:proofErr w:type="spellStart"/>
            <w:r w:rsidRPr="00B4349A">
              <w:rPr>
                <w:szCs w:val="26"/>
              </w:rPr>
              <w:t>trái</w:t>
            </w:r>
            <w:proofErr w:type="spellEnd"/>
            <w:r w:rsidRPr="00B4349A">
              <w:rPr>
                <w:szCs w:val="26"/>
              </w:rPr>
              <w:t xml:space="preserve"> </w:t>
            </w:r>
            <w:proofErr w:type="spellStart"/>
            <w:r w:rsidRPr="00B4349A">
              <w:rPr>
                <w:szCs w:val="26"/>
              </w:rPr>
              <w:t>phiếu</w:t>
            </w:r>
            <w:proofErr w:type="spellEnd"/>
            <w:r w:rsidRPr="00B4349A">
              <w:rPr>
                <w:szCs w:val="26"/>
              </w:rPr>
              <w:t xml:space="preserve"> </w:t>
            </w:r>
            <w:proofErr w:type="spellStart"/>
            <w:r w:rsidRPr="00B4349A">
              <w:rPr>
                <w:szCs w:val="26"/>
              </w:rPr>
              <w:t>riêng</w:t>
            </w:r>
            <w:proofErr w:type="spellEnd"/>
            <w:r w:rsidRPr="00B4349A">
              <w:rPr>
                <w:szCs w:val="26"/>
              </w:rPr>
              <w:t xml:space="preserve"> </w:t>
            </w:r>
            <w:proofErr w:type="spellStart"/>
            <w:r w:rsidRPr="00B4349A">
              <w:rPr>
                <w:szCs w:val="26"/>
              </w:rPr>
              <w:t>lẻ</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các</w:t>
            </w:r>
            <w:proofErr w:type="spellEnd"/>
            <w:r w:rsidRPr="00B4349A">
              <w:rPr>
                <w:szCs w:val="26"/>
              </w:rPr>
              <w:t xml:space="preserve"> </w:t>
            </w:r>
            <w:proofErr w:type="spellStart"/>
            <w:r w:rsidRPr="00B4349A">
              <w:rPr>
                <w:szCs w:val="26"/>
              </w:rPr>
              <w:t>công</w:t>
            </w:r>
            <w:proofErr w:type="spellEnd"/>
            <w:r w:rsidRPr="00B4349A">
              <w:rPr>
                <w:szCs w:val="26"/>
              </w:rPr>
              <w:t xml:space="preserve"> </w:t>
            </w:r>
            <w:proofErr w:type="spellStart"/>
            <w:r w:rsidRPr="00B4349A">
              <w:rPr>
                <w:szCs w:val="26"/>
              </w:rPr>
              <w:t>ti</w:t>
            </w:r>
            <w:proofErr w:type="spellEnd"/>
            <w:r w:rsidRPr="00B4349A">
              <w:rPr>
                <w:szCs w:val="26"/>
              </w:rPr>
              <w:t xml:space="preserve"> </w:t>
            </w:r>
            <w:proofErr w:type="spellStart"/>
            <w:r w:rsidRPr="00B4349A">
              <w:rPr>
                <w:szCs w:val="26"/>
              </w:rPr>
              <w:t>đại</w:t>
            </w:r>
            <w:proofErr w:type="spellEnd"/>
            <w:r w:rsidRPr="00B4349A">
              <w:rPr>
                <w:szCs w:val="26"/>
              </w:rPr>
              <w:t xml:space="preserve"> </w:t>
            </w:r>
            <w:proofErr w:type="spellStart"/>
            <w:r w:rsidRPr="00B4349A">
              <w:rPr>
                <w:szCs w:val="26"/>
              </w:rPr>
              <w:t>chúng</w:t>
            </w:r>
            <w:proofErr w:type="spellEnd"/>
            <w:r w:rsidRPr="00B4349A">
              <w:rPr>
                <w:szCs w:val="26"/>
              </w:rPr>
              <w:t xml:space="preserve"> ở Việt Nam</w:t>
            </w:r>
          </w:p>
        </w:tc>
      </w:tr>
      <w:tr w:rsidR="00693DB2" w:rsidRPr="009D4069" w14:paraId="3DECD3DB" w14:textId="77777777" w:rsidTr="00693DB2">
        <w:tc>
          <w:tcPr>
            <w:tcW w:w="688" w:type="dxa"/>
            <w:vAlign w:val="center"/>
          </w:tcPr>
          <w:p w14:paraId="4A49FC13" w14:textId="77777777" w:rsidR="00693DB2" w:rsidRPr="00693DB2" w:rsidRDefault="00693DB2" w:rsidP="00AE7D53">
            <w:pPr>
              <w:spacing w:line="360" w:lineRule="auto"/>
              <w:contextualSpacing/>
              <w:jc w:val="center"/>
              <w:rPr>
                <w:szCs w:val="26"/>
              </w:rPr>
            </w:pPr>
            <w:r w:rsidRPr="00693DB2">
              <w:rPr>
                <w:szCs w:val="26"/>
              </w:rPr>
              <w:t>2</w:t>
            </w:r>
          </w:p>
        </w:tc>
        <w:tc>
          <w:tcPr>
            <w:tcW w:w="10064" w:type="dxa"/>
          </w:tcPr>
          <w:p w14:paraId="13584F74"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bán</w:t>
            </w:r>
            <w:proofErr w:type="spellEnd"/>
            <w:r w:rsidRPr="00B4349A">
              <w:rPr>
                <w:szCs w:val="26"/>
              </w:rPr>
              <w:t xml:space="preserve"> </w:t>
            </w:r>
            <w:proofErr w:type="spellStart"/>
            <w:r w:rsidRPr="00B4349A">
              <w:rPr>
                <w:szCs w:val="26"/>
              </w:rPr>
              <w:t>khống</w:t>
            </w:r>
            <w:proofErr w:type="spellEnd"/>
            <w:r w:rsidRPr="00B4349A">
              <w:rPr>
                <w:szCs w:val="26"/>
              </w:rPr>
              <w:t xml:space="preserve"> </w:t>
            </w:r>
            <w:proofErr w:type="spellStart"/>
            <w:r w:rsidRPr="00B4349A">
              <w:rPr>
                <w:szCs w:val="26"/>
              </w:rPr>
              <w:t>trên</w:t>
            </w:r>
            <w:proofErr w:type="spellEnd"/>
            <w:r w:rsidRPr="00B4349A">
              <w:rPr>
                <w:szCs w:val="26"/>
              </w:rPr>
              <w:t xml:space="preserve"> </w:t>
            </w:r>
            <w:proofErr w:type="spellStart"/>
            <w:r w:rsidRPr="00B4349A">
              <w:rPr>
                <w:szCs w:val="26"/>
              </w:rPr>
              <w:t>thị</w:t>
            </w:r>
            <w:proofErr w:type="spellEnd"/>
            <w:r w:rsidRPr="00B4349A">
              <w:rPr>
                <w:szCs w:val="26"/>
              </w:rPr>
              <w:t xml:space="preserve"> </w:t>
            </w:r>
            <w:proofErr w:type="spellStart"/>
            <w:r w:rsidRPr="00B4349A">
              <w:rPr>
                <w:szCs w:val="26"/>
              </w:rPr>
              <w:t>trường</w:t>
            </w:r>
            <w:proofErr w:type="spellEnd"/>
            <w:r w:rsidRPr="00B4349A">
              <w:rPr>
                <w:szCs w:val="26"/>
              </w:rPr>
              <w:t xml:space="preserve"> </w:t>
            </w:r>
            <w:proofErr w:type="spellStart"/>
            <w:r w:rsidRPr="00B4349A">
              <w:rPr>
                <w:szCs w:val="26"/>
              </w:rPr>
              <w:t>chứng</w:t>
            </w:r>
            <w:proofErr w:type="spellEnd"/>
            <w:r w:rsidRPr="00B4349A">
              <w:rPr>
                <w:szCs w:val="26"/>
              </w:rPr>
              <w:t xml:space="preserve"> </w:t>
            </w:r>
            <w:proofErr w:type="spellStart"/>
            <w:r w:rsidRPr="00B4349A">
              <w:rPr>
                <w:szCs w:val="26"/>
              </w:rPr>
              <w:t>khoán</w:t>
            </w:r>
            <w:proofErr w:type="spellEnd"/>
            <w:r w:rsidRPr="00B4349A">
              <w:rPr>
                <w:szCs w:val="26"/>
              </w:rPr>
              <w:t xml:space="preserve"> ở Việt Nam - </w:t>
            </w: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giải</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p>
        </w:tc>
      </w:tr>
      <w:tr w:rsidR="00693DB2" w:rsidRPr="009D4069" w14:paraId="3979951A" w14:textId="77777777" w:rsidTr="00693DB2">
        <w:tc>
          <w:tcPr>
            <w:tcW w:w="688" w:type="dxa"/>
            <w:vAlign w:val="center"/>
          </w:tcPr>
          <w:p w14:paraId="418853AC" w14:textId="77777777" w:rsidR="00693DB2" w:rsidRPr="00693DB2" w:rsidRDefault="00693DB2" w:rsidP="00AE7D53">
            <w:pPr>
              <w:spacing w:line="360" w:lineRule="auto"/>
              <w:contextualSpacing/>
              <w:jc w:val="center"/>
              <w:rPr>
                <w:szCs w:val="26"/>
              </w:rPr>
            </w:pPr>
            <w:r w:rsidRPr="00693DB2">
              <w:rPr>
                <w:szCs w:val="26"/>
              </w:rPr>
              <w:t>3</w:t>
            </w:r>
          </w:p>
        </w:tc>
        <w:tc>
          <w:tcPr>
            <w:tcW w:w="10064" w:type="dxa"/>
            <w:vAlign w:val="center"/>
          </w:tcPr>
          <w:p w14:paraId="25FEC288" w14:textId="77777777" w:rsidR="00693DB2" w:rsidRPr="00B4349A" w:rsidRDefault="00693DB2" w:rsidP="00AE7D53">
            <w:pPr>
              <w:spacing w:line="360" w:lineRule="auto"/>
              <w:contextualSpacing/>
              <w:jc w:val="both"/>
              <w:rPr>
                <w:szCs w:val="26"/>
              </w:rPr>
            </w:pPr>
            <w:r w:rsidRPr="004A252B">
              <w:rPr>
                <w:szCs w:val="26"/>
              </w:rPr>
              <w:t xml:space="preserve">Pháp </w:t>
            </w:r>
            <w:proofErr w:type="spellStart"/>
            <w:r w:rsidRPr="004A252B">
              <w:rPr>
                <w:szCs w:val="26"/>
              </w:rPr>
              <w:t>luật</w:t>
            </w:r>
            <w:proofErr w:type="spellEnd"/>
            <w:r w:rsidRPr="004A252B">
              <w:rPr>
                <w:szCs w:val="26"/>
              </w:rPr>
              <w:t xml:space="preserve"> </w:t>
            </w:r>
            <w:proofErr w:type="spellStart"/>
            <w:r w:rsidRPr="004A252B">
              <w:rPr>
                <w:szCs w:val="26"/>
              </w:rPr>
              <w:t>về</w:t>
            </w:r>
            <w:proofErr w:type="spellEnd"/>
            <w:r w:rsidRPr="004A252B">
              <w:rPr>
                <w:szCs w:val="26"/>
              </w:rPr>
              <w:t xml:space="preserve"> </w:t>
            </w:r>
            <w:proofErr w:type="spellStart"/>
            <w:r w:rsidRPr="004A252B">
              <w:rPr>
                <w:szCs w:val="26"/>
              </w:rPr>
              <w:t>phát</w:t>
            </w:r>
            <w:proofErr w:type="spellEnd"/>
            <w:r w:rsidRPr="004A252B">
              <w:rPr>
                <w:szCs w:val="26"/>
              </w:rPr>
              <w:t xml:space="preserve"> </w:t>
            </w:r>
            <w:proofErr w:type="spellStart"/>
            <w:r w:rsidRPr="004A252B">
              <w:rPr>
                <w:szCs w:val="26"/>
              </w:rPr>
              <w:t>hành</w:t>
            </w:r>
            <w:proofErr w:type="spellEnd"/>
            <w:r w:rsidRPr="004A252B">
              <w:rPr>
                <w:szCs w:val="26"/>
              </w:rPr>
              <w:t xml:space="preserve"> </w:t>
            </w:r>
            <w:proofErr w:type="spellStart"/>
            <w:r w:rsidRPr="004A252B">
              <w:rPr>
                <w:szCs w:val="26"/>
              </w:rPr>
              <w:t>trái</w:t>
            </w:r>
            <w:proofErr w:type="spellEnd"/>
            <w:r w:rsidRPr="004A252B">
              <w:rPr>
                <w:szCs w:val="26"/>
              </w:rPr>
              <w:t xml:space="preserve"> </w:t>
            </w:r>
            <w:proofErr w:type="spellStart"/>
            <w:r w:rsidRPr="004A252B">
              <w:rPr>
                <w:szCs w:val="26"/>
              </w:rPr>
              <w:t>phiếu</w:t>
            </w:r>
            <w:proofErr w:type="spellEnd"/>
            <w:r w:rsidRPr="004A252B">
              <w:rPr>
                <w:szCs w:val="26"/>
              </w:rPr>
              <w:t xml:space="preserve"> </w:t>
            </w:r>
            <w:proofErr w:type="spellStart"/>
            <w:r w:rsidRPr="004A252B">
              <w:rPr>
                <w:szCs w:val="26"/>
              </w:rPr>
              <w:t>doanh</w:t>
            </w:r>
            <w:proofErr w:type="spellEnd"/>
            <w:r w:rsidRPr="004A252B">
              <w:rPr>
                <w:szCs w:val="26"/>
              </w:rPr>
              <w:t xml:space="preserve"> </w:t>
            </w:r>
            <w:proofErr w:type="spellStart"/>
            <w:r w:rsidRPr="004A252B">
              <w:rPr>
                <w:szCs w:val="26"/>
              </w:rPr>
              <w:t>nghiệp</w:t>
            </w:r>
            <w:proofErr w:type="spellEnd"/>
          </w:p>
        </w:tc>
      </w:tr>
      <w:tr w:rsidR="00693DB2" w:rsidRPr="009D4069" w14:paraId="5B3196D8" w14:textId="77777777" w:rsidTr="00693DB2">
        <w:tc>
          <w:tcPr>
            <w:tcW w:w="688" w:type="dxa"/>
            <w:vAlign w:val="center"/>
          </w:tcPr>
          <w:p w14:paraId="0859DB0B" w14:textId="77777777" w:rsidR="00693DB2" w:rsidRPr="00693DB2" w:rsidRDefault="00693DB2" w:rsidP="00AE7D53">
            <w:pPr>
              <w:spacing w:line="360" w:lineRule="auto"/>
              <w:contextualSpacing/>
              <w:jc w:val="center"/>
              <w:rPr>
                <w:szCs w:val="26"/>
              </w:rPr>
            </w:pPr>
            <w:r w:rsidRPr="00693DB2">
              <w:rPr>
                <w:szCs w:val="26"/>
              </w:rPr>
              <w:t>4</w:t>
            </w:r>
          </w:p>
        </w:tc>
        <w:tc>
          <w:tcPr>
            <w:tcW w:w="10064" w:type="dxa"/>
          </w:tcPr>
          <w:p w14:paraId="7A34EB3E" w14:textId="77777777" w:rsidR="00693DB2" w:rsidRPr="00B4349A" w:rsidRDefault="00693DB2" w:rsidP="00AE7D53">
            <w:pPr>
              <w:spacing w:line="360" w:lineRule="auto"/>
              <w:contextualSpacing/>
              <w:jc w:val="both"/>
              <w:rPr>
                <w:szCs w:val="26"/>
              </w:rPr>
            </w:pPr>
            <w:r w:rsidRPr="004A252B">
              <w:rPr>
                <w:szCs w:val="26"/>
              </w:rPr>
              <w:t xml:space="preserve">Pháp </w:t>
            </w:r>
            <w:proofErr w:type="spellStart"/>
            <w:r w:rsidRPr="004A252B">
              <w:rPr>
                <w:szCs w:val="26"/>
              </w:rPr>
              <w:t>luật</w:t>
            </w:r>
            <w:proofErr w:type="spellEnd"/>
            <w:r w:rsidRPr="004A252B">
              <w:rPr>
                <w:szCs w:val="26"/>
              </w:rPr>
              <w:t xml:space="preserve"> </w:t>
            </w:r>
            <w:proofErr w:type="spellStart"/>
            <w:r w:rsidRPr="004A252B">
              <w:rPr>
                <w:szCs w:val="26"/>
              </w:rPr>
              <w:t>về</w:t>
            </w:r>
            <w:proofErr w:type="spellEnd"/>
            <w:r w:rsidRPr="004A252B">
              <w:rPr>
                <w:szCs w:val="26"/>
              </w:rPr>
              <w:t xml:space="preserve"> </w:t>
            </w:r>
            <w:proofErr w:type="spellStart"/>
            <w:r w:rsidRPr="004A252B">
              <w:rPr>
                <w:szCs w:val="26"/>
              </w:rPr>
              <w:t>hoạt</w:t>
            </w:r>
            <w:proofErr w:type="spellEnd"/>
            <w:r w:rsidRPr="004A252B">
              <w:rPr>
                <w:szCs w:val="26"/>
              </w:rPr>
              <w:t xml:space="preserve"> </w:t>
            </w:r>
            <w:proofErr w:type="spellStart"/>
            <w:r w:rsidRPr="004A252B">
              <w:rPr>
                <w:szCs w:val="26"/>
              </w:rPr>
              <w:t>động</w:t>
            </w:r>
            <w:proofErr w:type="spellEnd"/>
            <w:r w:rsidRPr="004A252B">
              <w:rPr>
                <w:szCs w:val="26"/>
              </w:rPr>
              <w:t xml:space="preserve"> </w:t>
            </w:r>
            <w:proofErr w:type="spellStart"/>
            <w:r w:rsidRPr="004A252B">
              <w:rPr>
                <w:szCs w:val="26"/>
              </w:rPr>
              <w:t>tự</w:t>
            </w:r>
            <w:proofErr w:type="spellEnd"/>
            <w:r w:rsidRPr="004A252B">
              <w:rPr>
                <w:szCs w:val="26"/>
              </w:rPr>
              <w:t xml:space="preserve"> </w:t>
            </w:r>
            <w:proofErr w:type="spellStart"/>
            <w:r w:rsidRPr="004A252B">
              <w:rPr>
                <w:szCs w:val="26"/>
              </w:rPr>
              <w:t>doanh</w:t>
            </w:r>
            <w:proofErr w:type="spellEnd"/>
            <w:r w:rsidRPr="004A252B">
              <w:rPr>
                <w:szCs w:val="26"/>
              </w:rPr>
              <w:t xml:space="preserve"> </w:t>
            </w:r>
            <w:proofErr w:type="spellStart"/>
            <w:r w:rsidRPr="004A252B">
              <w:rPr>
                <w:szCs w:val="26"/>
              </w:rPr>
              <w:t>của</w:t>
            </w:r>
            <w:proofErr w:type="spellEnd"/>
            <w:r w:rsidRPr="004A252B">
              <w:rPr>
                <w:szCs w:val="26"/>
              </w:rPr>
              <w:t xml:space="preserve"> </w:t>
            </w:r>
            <w:proofErr w:type="spellStart"/>
            <w:r w:rsidRPr="004A252B">
              <w:rPr>
                <w:szCs w:val="26"/>
              </w:rPr>
              <w:t>công</w:t>
            </w:r>
            <w:proofErr w:type="spellEnd"/>
            <w:r w:rsidRPr="004A252B">
              <w:rPr>
                <w:szCs w:val="26"/>
              </w:rPr>
              <w:t xml:space="preserve"> </w:t>
            </w:r>
            <w:proofErr w:type="spellStart"/>
            <w:r w:rsidRPr="004A252B">
              <w:rPr>
                <w:szCs w:val="26"/>
              </w:rPr>
              <w:t>ti</w:t>
            </w:r>
            <w:proofErr w:type="spellEnd"/>
            <w:r w:rsidRPr="004A252B">
              <w:rPr>
                <w:szCs w:val="26"/>
              </w:rPr>
              <w:t xml:space="preserve"> </w:t>
            </w:r>
            <w:proofErr w:type="spellStart"/>
            <w:r w:rsidRPr="004A252B">
              <w:rPr>
                <w:szCs w:val="26"/>
              </w:rPr>
              <w:t>chứng</w:t>
            </w:r>
            <w:proofErr w:type="spellEnd"/>
            <w:r w:rsidRPr="004A252B">
              <w:rPr>
                <w:szCs w:val="26"/>
              </w:rPr>
              <w:t xml:space="preserve"> </w:t>
            </w:r>
            <w:proofErr w:type="spellStart"/>
            <w:r w:rsidRPr="004A252B">
              <w:rPr>
                <w:szCs w:val="26"/>
              </w:rPr>
              <w:t>khoán</w:t>
            </w:r>
            <w:proofErr w:type="spellEnd"/>
            <w:r w:rsidRPr="004A252B">
              <w:rPr>
                <w:szCs w:val="26"/>
              </w:rPr>
              <w:t xml:space="preserve"> ở Việt Nam</w:t>
            </w:r>
          </w:p>
        </w:tc>
      </w:tr>
      <w:tr w:rsidR="00693DB2" w:rsidRPr="009D4069" w14:paraId="36345307" w14:textId="77777777" w:rsidTr="00693DB2">
        <w:tc>
          <w:tcPr>
            <w:tcW w:w="688" w:type="dxa"/>
            <w:vAlign w:val="center"/>
          </w:tcPr>
          <w:p w14:paraId="1874B6E9" w14:textId="77777777" w:rsidR="00693DB2" w:rsidRPr="00693DB2" w:rsidRDefault="00693DB2" w:rsidP="00AE7D53">
            <w:pPr>
              <w:spacing w:line="360" w:lineRule="auto"/>
              <w:contextualSpacing/>
              <w:jc w:val="center"/>
              <w:rPr>
                <w:szCs w:val="26"/>
              </w:rPr>
            </w:pPr>
            <w:r w:rsidRPr="00693DB2">
              <w:rPr>
                <w:szCs w:val="26"/>
              </w:rPr>
              <w:t>5</w:t>
            </w:r>
          </w:p>
        </w:tc>
        <w:tc>
          <w:tcPr>
            <w:tcW w:w="10064" w:type="dxa"/>
          </w:tcPr>
          <w:p w14:paraId="5099C556" w14:textId="77777777" w:rsidR="00693DB2" w:rsidRPr="00B4349A" w:rsidRDefault="00693DB2" w:rsidP="00AE7D53">
            <w:pPr>
              <w:spacing w:line="360" w:lineRule="auto"/>
              <w:contextualSpacing/>
              <w:jc w:val="both"/>
              <w:rPr>
                <w:szCs w:val="26"/>
              </w:rPr>
            </w:pPr>
            <w:r w:rsidRPr="004A252B">
              <w:rPr>
                <w:szCs w:val="26"/>
              </w:rPr>
              <w:t xml:space="preserve">Pháp </w:t>
            </w:r>
            <w:proofErr w:type="spellStart"/>
            <w:r w:rsidRPr="004A252B">
              <w:rPr>
                <w:szCs w:val="26"/>
              </w:rPr>
              <w:t>luật</w:t>
            </w:r>
            <w:proofErr w:type="spellEnd"/>
            <w:r w:rsidRPr="004A252B">
              <w:rPr>
                <w:szCs w:val="26"/>
              </w:rPr>
              <w:t xml:space="preserve"> </w:t>
            </w:r>
            <w:proofErr w:type="spellStart"/>
            <w:r w:rsidRPr="004A252B">
              <w:rPr>
                <w:szCs w:val="26"/>
              </w:rPr>
              <w:t>về</w:t>
            </w:r>
            <w:proofErr w:type="spellEnd"/>
            <w:r w:rsidRPr="004A252B">
              <w:rPr>
                <w:szCs w:val="26"/>
              </w:rPr>
              <w:t xml:space="preserve"> </w:t>
            </w:r>
            <w:proofErr w:type="spellStart"/>
            <w:r w:rsidRPr="004A252B">
              <w:rPr>
                <w:szCs w:val="26"/>
              </w:rPr>
              <w:t>bảo</w:t>
            </w:r>
            <w:proofErr w:type="spellEnd"/>
            <w:r w:rsidRPr="004A252B">
              <w:rPr>
                <w:szCs w:val="26"/>
              </w:rPr>
              <w:t xml:space="preserve"> </w:t>
            </w:r>
            <w:proofErr w:type="spellStart"/>
            <w:r w:rsidRPr="004A252B">
              <w:rPr>
                <w:szCs w:val="26"/>
              </w:rPr>
              <w:t>lãnh</w:t>
            </w:r>
            <w:proofErr w:type="spellEnd"/>
            <w:r w:rsidRPr="004A252B">
              <w:rPr>
                <w:szCs w:val="26"/>
              </w:rPr>
              <w:t xml:space="preserve"> </w:t>
            </w:r>
            <w:proofErr w:type="spellStart"/>
            <w:r w:rsidRPr="004A252B">
              <w:rPr>
                <w:szCs w:val="26"/>
              </w:rPr>
              <w:t>phát</w:t>
            </w:r>
            <w:proofErr w:type="spellEnd"/>
            <w:r w:rsidRPr="004A252B">
              <w:rPr>
                <w:szCs w:val="26"/>
              </w:rPr>
              <w:t xml:space="preserve"> </w:t>
            </w:r>
            <w:proofErr w:type="spellStart"/>
            <w:r w:rsidRPr="004A252B">
              <w:rPr>
                <w:szCs w:val="26"/>
              </w:rPr>
              <w:t>hành</w:t>
            </w:r>
            <w:proofErr w:type="spellEnd"/>
            <w:r w:rsidRPr="004A252B">
              <w:rPr>
                <w:szCs w:val="26"/>
              </w:rPr>
              <w:t xml:space="preserve"> </w:t>
            </w:r>
            <w:proofErr w:type="spellStart"/>
            <w:r w:rsidRPr="004A252B">
              <w:rPr>
                <w:szCs w:val="26"/>
              </w:rPr>
              <w:t>chứng</w:t>
            </w:r>
            <w:proofErr w:type="spellEnd"/>
            <w:r w:rsidRPr="004A252B">
              <w:rPr>
                <w:szCs w:val="26"/>
              </w:rPr>
              <w:t xml:space="preserve"> </w:t>
            </w:r>
            <w:proofErr w:type="spellStart"/>
            <w:r w:rsidRPr="004A252B">
              <w:rPr>
                <w:szCs w:val="26"/>
              </w:rPr>
              <w:t>khoán</w:t>
            </w:r>
            <w:proofErr w:type="spellEnd"/>
          </w:p>
        </w:tc>
      </w:tr>
      <w:tr w:rsidR="00693DB2" w:rsidRPr="009D4069" w14:paraId="732ED764" w14:textId="77777777" w:rsidTr="00693DB2">
        <w:tc>
          <w:tcPr>
            <w:tcW w:w="688" w:type="dxa"/>
            <w:vAlign w:val="center"/>
          </w:tcPr>
          <w:p w14:paraId="106204C5" w14:textId="77777777" w:rsidR="00693DB2" w:rsidRPr="00693DB2" w:rsidRDefault="00693DB2" w:rsidP="00AE7D53">
            <w:pPr>
              <w:spacing w:line="360" w:lineRule="auto"/>
              <w:contextualSpacing/>
              <w:jc w:val="center"/>
              <w:rPr>
                <w:szCs w:val="26"/>
              </w:rPr>
            </w:pPr>
            <w:r w:rsidRPr="00693DB2">
              <w:rPr>
                <w:szCs w:val="26"/>
              </w:rPr>
              <w:t>6</w:t>
            </w:r>
          </w:p>
        </w:tc>
        <w:tc>
          <w:tcPr>
            <w:tcW w:w="10064" w:type="dxa"/>
          </w:tcPr>
          <w:p w14:paraId="1B5DA926" w14:textId="77777777" w:rsidR="00693DB2" w:rsidRPr="00B4349A" w:rsidRDefault="00693DB2" w:rsidP="00AE7D53">
            <w:pPr>
              <w:spacing w:line="360" w:lineRule="auto"/>
              <w:contextualSpacing/>
              <w:jc w:val="both"/>
              <w:rPr>
                <w:szCs w:val="26"/>
              </w:rPr>
            </w:pPr>
            <w:proofErr w:type="spellStart"/>
            <w:r w:rsidRPr="00B4349A">
              <w:rPr>
                <w:szCs w:val="26"/>
              </w:rPr>
              <w:t>Địa</w:t>
            </w:r>
            <w:proofErr w:type="spellEnd"/>
            <w:r w:rsidRPr="00B4349A">
              <w:rPr>
                <w:szCs w:val="26"/>
              </w:rPr>
              <w:t xml:space="preserve"> </w:t>
            </w:r>
            <w:proofErr w:type="spellStart"/>
            <w:r w:rsidRPr="00B4349A">
              <w:rPr>
                <w:szCs w:val="26"/>
              </w:rPr>
              <w:t>vị</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lý</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công</w:t>
            </w:r>
            <w:proofErr w:type="spellEnd"/>
            <w:r w:rsidRPr="00B4349A">
              <w:rPr>
                <w:szCs w:val="26"/>
              </w:rPr>
              <w:t xml:space="preserve"> ty </w:t>
            </w:r>
            <w:proofErr w:type="spellStart"/>
            <w:r w:rsidRPr="00B4349A">
              <w:rPr>
                <w:szCs w:val="26"/>
              </w:rPr>
              <w:t>quản</w:t>
            </w:r>
            <w:proofErr w:type="spellEnd"/>
            <w:r w:rsidRPr="00B4349A">
              <w:rPr>
                <w:szCs w:val="26"/>
              </w:rPr>
              <w:t xml:space="preserve"> </w:t>
            </w:r>
            <w:proofErr w:type="spellStart"/>
            <w:r w:rsidRPr="00B4349A">
              <w:rPr>
                <w:szCs w:val="26"/>
              </w:rPr>
              <w:t>lý</w:t>
            </w:r>
            <w:proofErr w:type="spellEnd"/>
            <w:r w:rsidRPr="00B4349A">
              <w:rPr>
                <w:szCs w:val="26"/>
              </w:rPr>
              <w:t xml:space="preserve"> </w:t>
            </w:r>
            <w:proofErr w:type="spellStart"/>
            <w:r w:rsidRPr="00B4349A">
              <w:rPr>
                <w:szCs w:val="26"/>
              </w:rPr>
              <w:t>quỹ</w:t>
            </w:r>
            <w:proofErr w:type="spellEnd"/>
          </w:p>
        </w:tc>
      </w:tr>
      <w:tr w:rsidR="00693DB2" w:rsidRPr="009D4069" w14:paraId="7EA5225C" w14:textId="77777777" w:rsidTr="00693DB2">
        <w:tc>
          <w:tcPr>
            <w:tcW w:w="688" w:type="dxa"/>
            <w:vAlign w:val="center"/>
          </w:tcPr>
          <w:p w14:paraId="670A0732" w14:textId="77777777" w:rsidR="00693DB2" w:rsidRPr="00693DB2" w:rsidRDefault="00693DB2" w:rsidP="00AE7D53">
            <w:pPr>
              <w:spacing w:line="360" w:lineRule="auto"/>
              <w:contextualSpacing/>
              <w:jc w:val="center"/>
              <w:rPr>
                <w:szCs w:val="26"/>
              </w:rPr>
            </w:pPr>
            <w:r w:rsidRPr="00693DB2">
              <w:rPr>
                <w:szCs w:val="26"/>
              </w:rPr>
              <w:t>7</w:t>
            </w:r>
          </w:p>
        </w:tc>
        <w:tc>
          <w:tcPr>
            <w:tcW w:w="10064" w:type="dxa"/>
          </w:tcPr>
          <w:p w14:paraId="06C2EA5A" w14:textId="77777777" w:rsidR="00693DB2" w:rsidRPr="00B4349A" w:rsidRDefault="00693DB2" w:rsidP="00AE7D53">
            <w:pPr>
              <w:spacing w:line="360" w:lineRule="auto"/>
              <w:contextualSpacing/>
              <w:jc w:val="both"/>
              <w:rPr>
                <w:szCs w:val="26"/>
              </w:rPr>
            </w:pPr>
            <w:r w:rsidRPr="00B4349A">
              <w:rPr>
                <w:szCs w:val="26"/>
                <w:lang w:val="vi-VN"/>
              </w:rPr>
              <w:t>Pháp luật về công bố thông tin của công ty đại chúng trong môi trường số – Thực trạng và kiến nghị</w:t>
            </w:r>
          </w:p>
        </w:tc>
      </w:tr>
      <w:tr w:rsidR="00693DB2" w:rsidRPr="009D4069" w14:paraId="10FA5B8D" w14:textId="77777777" w:rsidTr="00693DB2">
        <w:tc>
          <w:tcPr>
            <w:tcW w:w="688" w:type="dxa"/>
            <w:vAlign w:val="center"/>
          </w:tcPr>
          <w:p w14:paraId="20240EF2" w14:textId="77777777" w:rsidR="00693DB2" w:rsidRPr="00693DB2" w:rsidRDefault="00693DB2" w:rsidP="00AE7D53">
            <w:pPr>
              <w:spacing w:line="360" w:lineRule="auto"/>
              <w:contextualSpacing/>
              <w:jc w:val="center"/>
              <w:rPr>
                <w:szCs w:val="26"/>
              </w:rPr>
            </w:pPr>
            <w:r w:rsidRPr="00693DB2">
              <w:rPr>
                <w:szCs w:val="26"/>
              </w:rPr>
              <w:t>8</w:t>
            </w:r>
          </w:p>
        </w:tc>
        <w:tc>
          <w:tcPr>
            <w:tcW w:w="10064" w:type="dxa"/>
          </w:tcPr>
          <w:p w14:paraId="225E2691" w14:textId="77777777" w:rsidR="00693DB2" w:rsidRPr="00B4349A" w:rsidRDefault="00693DB2" w:rsidP="00AE7D53">
            <w:pPr>
              <w:spacing w:line="360" w:lineRule="auto"/>
              <w:contextualSpacing/>
              <w:jc w:val="both"/>
              <w:rPr>
                <w:szCs w:val="26"/>
              </w:rPr>
            </w:pPr>
            <w:r w:rsidRPr="00F5023A">
              <w:rPr>
                <w:rFonts w:eastAsia="Calibri"/>
                <w:kern w:val="2"/>
                <w:szCs w:val="26"/>
                <w14:ligatures w14:val="standardContextual"/>
              </w:rPr>
              <w:t xml:space="preserve">Pháp </w:t>
            </w:r>
            <w:proofErr w:type="spellStart"/>
            <w:r w:rsidRPr="00F5023A">
              <w:rPr>
                <w:rFonts w:eastAsia="Calibri"/>
                <w:kern w:val="2"/>
                <w:szCs w:val="26"/>
                <w14:ligatures w14:val="standardContextual"/>
              </w:rPr>
              <w:t>luật</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về</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công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bố</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thông</w:t>
            </w:r>
            <w:proofErr w:type="spellEnd"/>
            <w:r w:rsidRPr="00F5023A">
              <w:rPr>
                <w:rFonts w:eastAsia="Calibri"/>
                <w:kern w:val="2"/>
                <w:szCs w:val="26"/>
                <w14:ligatures w14:val="standardContextual"/>
              </w:rPr>
              <w:t xml:space="preserve"> tin </w:t>
            </w:r>
            <w:proofErr w:type="spellStart"/>
            <w:r w:rsidRPr="00F5023A">
              <w:rPr>
                <w:rFonts w:eastAsia="Calibri"/>
                <w:kern w:val="2"/>
                <w:szCs w:val="26"/>
                <w14:ligatures w14:val="standardContextual"/>
              </w:rPr>
              <w:t>trên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thị</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trường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giao</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dịch</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chứng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khoán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gắn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với</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yêu</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cầu</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của</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kinh</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tế</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tuần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hoàn</w:t>
            </w:r>
            <w:proofErr w:type="spellEnd"/>
            <w:r w:rsidRPr="00F5023A">
              <w:rPr>
                <w:rFonts w:eastAsia="Calibri"/>
                <w:kern w:val="2"/>
                <w:szCs w:val="26"/>
                <w14:ligatures w14:val="standardContextual"/>
              </w:rPr>
              <w:t xml:space="preserve"> – </w:t>
            </w:r>
            <w:proofErr w:type="spellStart"/>
            <w:r w:rsidRPr="00F5023A">
              <w:rPr>
                <w:rFonts w:eastAsia="Calibri"/>
                <w:kern w:val="2"/>
                <w:szCs w:val="26"/>
                <w14:ligatures w14:val="standardContextual"/>
              </w:rPr>
              <w:t>Những</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vấn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đề</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mới</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phát</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sinh</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và</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kiến</w:t>
            </w:r>
            <w:proofErr w:type="spellEnd"/>
            <w:r w:rsidRPr="00F5023A">
              <w:rPr>
                <w:rFonts w:eastAsia="Calibri"/>
                <w:kern w:val="2"/>
                <w:szCs w:val="26"/>
                <w14:ligatures w14:val="standardContextual"/>
              </w:rPr>
              <w:t xml:space="preserve"> </w:t>
            </w:r>
            <w:proofErr w:type="spellStart"/>
            <w:r w:rsidRPr="00F5023A">
              <w:rPr>
                <w:rFonts w:eastAsia="Calibri"/>
                <w:kern w:val="2"/>
                <w:szCs w:val="26"/>
                <w14:ligatures w14:val="standardContextual"/>
              </w:rPr>
              <w:t>nghị</w:t>
            </w:r>
            <w:proofErr w:type="spellEnd"/>
          </w:p>
        </w:tc>
      </w:tr>
      <w:tr w:rsidR="00693DB2" w:rsidRPr="009D4069" w14:paraId="781B2551" w14:textId="77777777" w:rsidTr="00693DB2">
        <w:tc>
          <w:tcPr>
            <w:tcW w:w="688" w:type="dxa"/>
            <w:vAlign w:val="center"/>
          </w:tcPr>
          <w:p w14:paraId="6F96DFA6" w14:textId="77777777" w:rsidR="00693DB2" w:rsidRPr="00693DB2" w:rsidRDefault="00693DB2" w:rsidP="00AE7D53">
            <w:pPr>
              <w:spacing w:line="360" w:lineRule="auto"/>
              <w:contextualSpacing/>
              <w:jc w:val="center"/>
              <w:rPr>
                <w:szCs w:val="26"/>
              </w:rPr>
            </w:pPr>
            <w:r w:rsidRPr="00693DB2">
              <w:rPr>
                <w:szCs w:val="26"/>
              </w:rPr>
              <w:t>9</w:t>
            </w:r>
          </w:p>
        </w:tc>
        <w:tc>
          <w:tcPr>
            <w:tcW w:w="10064" w:type="dxa"/>
          </w:tcPr>
          <w:p w14:paraId="0A0EE2B0" w14:textId="77777777" w:rsidR="00693DB2" w:rsidRPr="00F5023A" w:rsidRDefault="00693DB2" w:rsidP="00AE7D53">
            <w:pPr>
              <w:spacing w:line="360" w:lineRule="auto"/>
              <w:contextualSpacing/>
              <w:jc w:val="both"/>
              <w:rPr>
                <w:rFonts w:eastAsia="Calibri"/>
                <w:kern w:val="2"/>
                <w:szCs w:val="26"/>
                <w14:ligatures w14:val="standardContextual"/>
              </w:rPr>
            </w:pPr>
            <w:r w:rsidRPr="003D4949">
              <w:rPr>
                <w:rFonts w:eastAsia="Calibri"/>
                <w:kern w:val="2"/>
                <w:szCs w:val="26"/>
                <w14:ligatures w14:val="standardContextual"/>
              </w:rPr>
              <w:t xml:space="preserve">Pháp </w:t>
            </w:r>
            <w:proofErr w:type="spellStart"/>
            <w:r w:rsidRPr="003D4949">
              <w:rPr>
                <w:rFonts w:eastAsia="Calibri"/>
                <w:kern w:val="2"/>
                <w:szCs w:val="26"/>
                <w14:ligatures w14:val="standardContextual"/>
              </w:rPr>
              <w:t>luật</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về</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hoạt</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động</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tạo</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lập</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thị</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trường</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trên</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thị</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trường</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chứng</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khoán</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cơ</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sở</w:t>
            </w:r>
            <w:proofErr w:type="spellEnd"/>
            <w:r>
              <w:rPr>
                <w:rFonts w:eastAsia="Calibri"/>
                <w:kern w:val="2"/>
                <w:szCs w:val="26"/>
                <w14:ligatures w14:val="standardContextual"/>
              </w:rPr>
              <w:t xml:space="preserve"> </w:t>
            </w:r>
            <w:r w:rsidRPr="003D4949">
              <w:rPr>
                <w:rFonts w:eastAsia="Calibri"/>
                <w:kern w:val="2"/>
                <w:szCs w:val="26"/>
                <w14:ligatures w14:val="standardContextual"/>
              </w:rPr>
              <w:t xml:space="preserve">- </w:t>
            </w:r>
            <w:r>
              <w:rPr>
                <w:rFonts w:eastAsia="Calibri"/>
                <w:kern w:val="2"/>
                <w:szCs w:val="26"/>
                <w14:ligatures w14:val="standardContextual"/>
              </w:rPr>
              <w:t>K</w:t>
            </w:r>
            <w:r w:rsidRPr="003D4949">
              <w:rPr>
                <w:rFonts w:eastAsia="Calibri"/>
                <w:kern w:val="2"/>
                <w:szCs w:val="26"/>
                <w14:ligatures w14:val="standardContextual"/>
              </w:rPr>
              <w:t xml:space="preserve">inh </w:t>
            </w:r>
            <w:proofErr w:type="spellStart"/>
            <w:r w:rsidRPr="003D4949">
              <w:rPr>
                <w:rFonts w:eastAsia="Calibri"/>
                <w:kern w:val="2"/>
                <w:szCs w:val="26"/>
                <w14:ligatures w14:val="standardContextual"/>
              </w:rPr>
              <w:t>nghiệm</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quốc</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tế</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và</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giải</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pháp</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hoàn</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thiện</w:t>
            </w:r>
            <w:proofErr w:type="spellEnd"/>
            <w:r w:rsidRPr="003D4949">
              <w:rPr>
                <w:rFonts w:eastAsia="Calibri"/>
                <w:kern w:val="2"/>
                <w:szCs w:val="26"/>
                <w14:ligatures w14:val="standardContextual"/>
              </w:rPr>
              <w:t xml:space="preserve"> </w:t>
            </w:r>
            <w:proofErr w:type="spellStart"/>
            <w:r w:rsidRPr="003D4949">
              <w:rPr>
                <w:rFonts w:eastAsia="Calibri"/>
                <w:kern w:val="2"/>
                <w:szCs w:val="26"/>
                <w14:ligatures w14:val="standardContextual"/>
              </w:rPr>
              <w:t>cho</w:t>
            </w:r>
            <w:proofErr w:type="spellEnd"/>
            <w:r w:rsidRPr="003D4949">
              <w:rPr>
                <w:rFonts w:eastAsia="Calibri"/>
                <w:kern w:val="2"/>
                <w:szCs w:val="26"/>
                <w14:ligatures w14:val="standardContextual"/>
              </w:rPr>
              <w:t xml:space="preserve"> Việt Nam</w:t>
            </w:r>
          </w:p>
        </w:tc>
      </w:tr>
      <w:tr w:rsidR="00693DB2" w:rsidRPr="009D4069" w14:paraId="6C61D883" w14:textId="77777777" w:rsidTr="00693DB2">
        <w:tc>
          <w:tcPr>
            <w:tcW w:w="688" w:type="dxa"/>
            <w:vAlign w:val="center"/>
          </w:tcPr>
          <w:p w14:paraId="44739B26" w14:textId="77777777" w:rsidR="00693DB2" w:rsidRPr="00693DB2" w:rsidRDefault="00693DB2" w:rsidP="00AE7D53">
            <w:pPr>
              <w:spacing w:line="360" w:lineRule="auto"/>
              <w:contextualSpacing/>
              <w:jc w:val="center"/>
              <w:rPr>
                <w:szCs w:val="26"/>
              </w:rPr>
            </w:pPr>
            <w:r w:rsidRPr="00693DB2">
              <w:rPr>
                <w:szCs w:val="26"/>
              </w:rPr>
              <w:t>10</w:t>
            </w:r>
          </w:p>
        </w:tc>
        <w:tc>
          <w:tcPr>
            <w:tcW w:w="10064" w:type="dxa"/>
          </w:tcPr>
          <w:p w14:paraId="2213CB10" w14:textId="77777777" w:rsidR="00693DB2" w:rsidRPr="00B4349A" w:rsidRDefault="00693DB2" w:rsidP="00AE7D53">
            <w:pPr>
              <w:spacing w:line="360" w:lineRule="auto"/>
              <w:contextualSpacing/>
              <w:jc w:val="both"/>
              <w:rPr>
                <w:color w:val="FF0000"/>
                <w:szCs w:val="26"/>
                <w:lang w:val="vi-VN"/>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quyền</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lợi</w:t>
            </w:r>
            <w:proofErr w:type="spellEnd"/>
            <w:r w:rsidRPr="00B4349A">
              <w:rPr>
                <w:szCs w:val="26"/>
              </w:rPr>
              <w:t xml:space="preserve"> </w:t>
            </w:r>
            <w:proofErr w:type="spellStart"/>
            <w:r w:rsidRPr="00B4349A">
              <w:rPr>
                <w:szCs w:val="26"/>
              </w:rPr>
              <w:t>ích</w:t>
            </w:r>
            <w:proofErr w:type="spellEnd"/>
            <w:r w:rsidRPr="00B4349A">
              <w:rPr>
                <w:szCs w:val="26"/>
              </w:rPr>
              <w:t xml:space="preserve"> </w:t>
            </w:r>
            <w:proofErr w:type="spellStart"/>
            <w:r w:rsidRPr="00B4349A">
              <w:rPr>
                <w:szCs w:val="26"/>
              </w:rPr>
              <w:t>hợp</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của</w:t>
            </w:r>
            <w:proofErr w:type="spellEnd"/>
            <w:r w:rsidRPr="00B4349A">
              <w:rPr>
                <w:szCs w:val="26"/>
              </w:rPr>
              <w:t xml:space="preserve"> </w:t>
            </w:r>
            <w:proofErr w:type="spellStart"/>
            <w:r w:rsidRPr="00B4349A">
              <w:rPr>
                <w:szCs w:val="26"/>
              </w:rPr>
              <w:t>nhà</w:t>
            </w:r>
            <w:proofErr w:type="spellEnd"/>
            <w:r w:rsidRPr="00B4349A">
              <w:rPr>
                <w:szCs w:val="26"/>
              </w:rPr>
              <w:t xml:space="preserve"> </w:t>
            </w:r>
            <w:proofErr w:type="spellStart"/>
            <w:r w:rsidRPr="00B4349A">
              <w:rPr>
                <w:szCs w:val="26"/>
              </w:rPr>
              <w:t>đầu</w:t>
            </w:r>
            <w:proofErr w:type="spellEnd"/>
            <w:r w:rsidRPr="00B4349A">
              <w:rPr>
                <w:szCs w:val="26"/>
              </w:rPr>
              <w:t xml:space="preserve"> </w:t>
            </w:r>
            <w:proofErr w:type="spellStart"/>
            <w:r w:rsidRPr="00B4349A">
              <w:rPr>
                <w:szCs w:val="26"/>
              </w:rPr>
              <w:t>tư</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thị</w:t>
            </w:r>
            <w:proofErr w:type="spellEnd"/>
            <w:r w:rsidRPr="00B4349A">
              <w:rPr>
                <w:szCs w:val="26"/>
              </w:rPr>
              <w:t xml:space="preserve"> </w:t>
            </w:r>
            <w:proofErr w:type="spellStart"/>
            <w:r w:rsidRPr="00B4349A">
              <w:rPr>
                <w:szCs w:val="26"/>
              </w:rPr>
              <w:t>trường</w:t>
            </w:r>
            <w:proofErr w:type="spellEnd"/>
            <w:r w:rsidRPr="00B4349A">
              <w:rPr>
                <w:szCs w:val="26"/>
              </w:rPr>
              <w:t xml:space="preserve"> </w:t>
            </w:r>
            <w:proofErr w:type="spellStart"/>
            <w:r w:rsidRPr="00B4349A">
              <w:rPr>
                <w:szCs w:val="26"/>
              </w:rPr>
              <w:t>chứng</w:t>
            </w:r>
            <w:proofErr w:type="spellEnd"/>
            <w:r w:rsidRPr="00B4349A">
              <w:rPr>
                <w:szCs w:val="26"/>
              </w:rPr>
              <w:t xml:space="preserve"> </w:t>
            </w:r>
            <w:proofErr w:type="spellStart"/>
            <w:r w:rsidRPr="00B4349A">
              <w:rPr>
                <w:szCs w:val="26"/>
              </w:rPr>
              <w:t>khoán</w:t>
            </w:r>
            <w:proofErr w:type="spellEnd"/>
            <w:r w:rsidRPr="00B4349A">
              <w:rPr>
                <w:szCs w:val="26"/>
              </w:rPr>
              <w:t xml:space="preserve"> </w:t>
            </w:r>
            <w:proofErr w:type="spellStart"/>
            <w:r w:rsidRPr="00B4349A">
              <w:rPr>
                <w:szCs w:val="26"/>
              </w:rPr>
              <w:t>tập</w:t>
            </w:r>
            <w:proofErr w:type="spellEnd"/>
            <w:r w:rsidRPr="00B4349A">
              <w:rPr>
                <w:szCs w:val="26"/>
              </w:rPr>
              <w:t xml:space="preserve"> </w:t>
            </w:r>
            <w:proofErr w:type="spellStart"/>
            <w:r w:rsidRPr="00B4349A">
              <w:rPr>
                <w:szCs w:val="26"/>
              </w:rPr>
              <w:t>trung</w:t>
            </w:r>
            <w:proofErr w:type="spellEnd"/>
          </w:p>
        </w:tc>
      </w:tr>
      <w:tr w:rsidR="00693DB2" w:rsidRPr="009D4069" w14:paraId="2BF61587" w14:textId="77777777" w:rsidTr="00693DB2">
        <w:tc>
          <w:tcPr>
            <w:tcW w:w="688" w:type="dxa"/>
            <w:vAlign w:val="center"/>
          </w:tcPr>
          <w:p w14:paraId="00BC002C" w14:textId="77777777" w:rsidR="00693DB2" w:rsidRPr="00693DB2" w:rsidRDefault="00693DB2" w:rsidP="00AE7D53">
            <w:pPr>
              <w:spacing w:line="360" w:lineRule="auto"/>
              <w:contextualSpacing/>
              <w:jc w:val="center"/>
              <w:rPr>
                <w:szCs w:val="26"/>
              </w:rPr>
            </w:pPr>
            <w:r w:rsidRPr="00693DB2">
              <w:rPr>
                <w:szCs w:val="26"/>
              </w:rPr>
              <w:t>11</w:t>
            </w:r>
          </w:p>
        </w:tc>
        <w:tc>
          <w:tcPr>
            <w:tcW w:w="10064" w:type="dxa"/>
          </w:tcPr>
          <w:p w14:paraId="475F3EB9" w14:textId="77777777" w:rsidR="00693DB2" w:rsidRPr="00B4349A" w:rsidRDefault="00693DB2" w:rsidP="00AE7D53">
            <w:pPr>
              <w:spacing w:line="360" w:lineRule="auto"/>
              <w:contextualSpacing/>
              <w:jc w:val="both"/>
              <w:rPr>
                <w:szCs w:val="26"/>
              </w:rPr>
            </w:pPr>
            <w:r w:rsidRPr="00594DCB">
              <w:rPr>
                <w:szCs w:val="26"/>
              </w:rPr>
              <w:t xml:space="preserve">Pháp </w:t>
            </w:r>
            <w:proofErr w:type="spellStart"/>
            <w:r w:rsidRPr="00594DCB">
              <w:rPr>
                <w:szCs w:val="26"/>
              </w:rPr>
              <w:t>luật</w:t>
            </w:r>
            <w:proofErr w:type="spellEnd"/>
            <w:r w:rsidRPr="00594DCB">
              <w:rPr>
                <w:szCs w:val="26"/>
              </w:rPr>
              <w:t xml:space="preserve"> </w:t>
            </w:r>
            <w:proofErr w:type="spellStart"/>
            <w:r w:rsidRPr="00594DCB">
              <w:rPr>
                <w:szCs w:val="26"/>
              </w:rPr>
              <w:t>về</w:t>
            </w:r>
            <w:proofErr w:type="spellEnd"/>
            <w:r w:rsidRPr="00594DCB">
              <w:rPr>
                <w:szCs w:val="26"/>
              </w:rPr>
              <w:t xml:space="preserve"> </w:t>
            </w:r>
            <w:proofErr w:type="spellStart"/>
            <w:r w:rsidRPr="00594DCB">
              <w:rPr>
                <w:szCs w:val="26"/>
              </w:rPr>
              <w:t>bảo</w:t>
            </w:r>
            <w:proofErr w:type="spellEnd"/>
            <w:r w:rsidRPr="00594DCB">
              <w:rPr>
                <w:szCs w:val="26"/>
              </w:rPr>
              <w:t xml:space="preserve"> </w:t>
            </w:r>
            <w:proofErr w:type="spellStart"/>
            <w:r w:rsidRPr="00594DCB">
              <w:rPr>
                <w:szCs w:val="26"/>
              </w:rPr>
              <w:t>vệ</w:t>
            </w:r>
            <w:proofErr w:type="spellEnd"/>
            <w:r w:rsidRPr="00594DCB">
              <w:rPr>
                <w:szCs w:val="26"/>
              </w:rPr>
              <w:t xml:space="preserve"> </w:t>
            </w:r>
            <w:proofErr w:type="spellStart"/>
            <w:r w:rsidRPr="00594DCB">
              <w:rPr>
                <w:szCs w:val="26"/>
              </w:rPr>
              <w:t>quyền</w:t>
            </w:r>
            <w:proofErr w:type="spellEnd"/>
            <w:r w:rsidRPr="00594DCB">
              <w:rPr>
                <w:szCs w:val="26"/>
              </w:rPr>
              <w:t xml:space="preserve"> </w:t>
            </w:r>
            <w:proofErr w:type="spellStart"/>
            <w:r w:rsidRPr="00594DCB">
              <w:rPr>
                <w:szCs w:val="26"/>
              </w:rPr>
              <w:t>lợi</w:t>
            </w:r>
            <w:proofErr w:type="spellEnd"/>
            <w:r w:rsidRPr="00594DCB">
              <w:rPr>
                <w:szCs w:val="26"/>
              </w:rPr>
              <w:t xml:space="preserve"> </w:t>
            </w:r>
            <w:proofErr w:type="spellStart"/>
            <w:r w:rsidRPr="00594DCB">
              <w:rPr>
                <w:szCs w:val="26"/>
              </w:rPr>
              <w:t>của</w:t>
            </w:r>
            <w:proofErr w:type="spellEnd"/>
            <w:r w:rsidRPr="00594DCB">
              <w:rPr>
                <w:szCs w:val="26"/>
              </w:rPr>
              <w:t xml:space="preserve"> </w:t>
            </w:r>
            <w:proofErr w:type="spellStart"/>
            <w:r w:rsidRPr="00594DCB">
              <w:rPr>
                <w:szCs w:val="26"/>
              </w:rPr>
              <w:t>nhà</w:t>
            </w:r>
            <w:proofErr w:type="spellEnd"/>
            <w:r w:rsidRPr="00594DCB">
              <w:rPr>
                <w:szCs w:val="26"/>
              </w:rPr>
              <w:t xml:space="preserve"> </w:t>
            </w:r>
            <w:proofErr w:type="spellStart"/>
            <w:r w:rsidRPr="00594DCB">
              <w:rPr>
                <w:szCs w:val="26"/>
              </w:rPr>
              <w:t>đầu</w:t>
            </w:r>
            <w:proofErr w:type="spellEnd"/>
            <w:r w:rsidRPr="00594DCB">
              <w:rPr>
                <w:szCs w:val="26"/>
              </w:rPr>
              <w:t xml:space="preserve"> </w:t>
            </w:r>
            <w:proofErr w:type="spellStart"/>
            <w:r w:rsidRPr="00594DCB">
              <w:rPr>
                <w:szCs w:val="26"/>
              </w:rPr>
              <w:t>tư</w:t>
            </w:r>
            <w:proofErr w:type="spellEnd"/>
            <w:r w:rsidRPr="00594DCB">
              <w:rPr>
                <w:szCs w:val="26"/>
              </w:rPr>
              <w:t xml:space="preserve"> </w:t>
            </w:r>
            <w:proofErr w:type="spellStart"/>
            <w:r w:rsidRPr="00594DCB">
              <w:rPr>
                <w:szCs w:val="26"/>
              </w:rPr>
              <w:t>chứng</w:t>
            </w:r>
            <w:proofErr w:type="spellEnd"/>
            <w:r w:rsidRPr="00594DCB">
              <w:rPr>
                <w:szCs w:val="26"/>
              </w:rPr>
              <w:t xml:space="preserve"> </w:t>
            </w:r>
            <w:proofErr w:type="spellStart"/>
            <w:r w:rsidRPr="00594DCB">
              <w:rPr>
                <w:szCs w:val="26"/>
              </w:rPr>
              <w:t>khoán</w:t>
            </w:r>
            <w:proofErr w:type="spellEnd"/>
            <w:r w:rsidRPr="00594DCB">
              <w:rPr>
                <w:szCs w:val="26"/>
              </w:rPr>
              <w:t xml:space="preserve">. </w:t>
            </w:r>
            <w:proofErr w:type="spellStart"/>
            <w:r w:rsidRPr="00594DCB">
              <w:rPr>
                <w:szCs w:val="26"/>
              </w:rPr>
              <w:t>Thực</w:t>
            </w:r>
            <w:proofErr w:type="spellEnd"/>
            <w:r w:rsidRPr="00594DCB">
              <w:rPr>
                <w:szCs w:val="26"/>
              </w:rPr>
              <w:t xml:space="preserve"> </w:t>
            </w:r>
            <w:proofErr w:type="spellStart"/>
            <w:r w:rsidRPr="00594DCB">
              <w:rPr>
                <w:szCs w:val="26"/>
              </w:rPr>
              <w:t>trạng</w:t>
            </w:r>
            <w:proofErr w:type="spellEnd"/>
            <w:r w:rsidRPr="00594DCB">
              <w:rPr>
                <w:szCs w:val="26"/>
              </w:rPr>
              <w:t xml:space="preserve"> </w:t>
            </w:r>
            <w:proofErr w:type="spellStart"/>
            <w:r w:rsidRPr="00594DCB">
              <w:rPr>
                <w:szCs w:val="26"/>
              </w:rPr>
              <w:t>và</w:t>
            </w:r>
            <w:proofErr w:type="spellEnd"/>
            <w:r w:rsidRPr="00594DCB">
              <w:rPr>
                <w:szCs w:val="26"/>
              </w:rPr>
              <w:t xml:space="preserve"> </w:t>
            </w:r>
            <w:proofErr w:type="spellStart"/>
            <w:r w:rsidRPr="00594DCB">
              <w:rPr>
                <w:szCs w:val="26"/>
              </w:rPr>
              <w:t>giải</w:t>
            </w:r>
            <w:proofErr w:type="spellEnd"/>
            <w:r w:rsidRPr="00594DCB">
              <w:rPr>
                <w:szCs w:val="26"/>
              </w:rPr>
              <w:t xml:space="preserve"> </w:t>
            </w:r>
            <w:proofErr w:type="spellStart"/>
            <w:r w:rsidRPr="00594DCB">
              <w:rPr>
                <w:szCs w:val="26"/>
              </w:rPr>
              <w:t>pháp</w:t>
            </w:r>
            <w:proofErr w:type="spellEnd"/>
            <w:r w:rsidRPr="00594DCB">
              <w:rPr>
                <w:szCs w:val="26"/>
              </w:rPr>
              <w:t xml:space="preserve"> </w:t>
            </w:r>
            <w:proofErr w:type="spellStart"/>
            <w:r w:rsidRPr="00594DCB">
              <w:rPr>
                <w:szCs w:val="26"/>
              </w:rPr>
              <w:t>hoàn</w:t>
            </w:r>
            <w:proofErr w:type="spellEnd"/>
            <w:r w:rsidRPr="00594DCB">
              <w:rPr>
                <w:szCs w:val="26"/>
              </w:rPr>
              <w:t xml:space="preserve"> </w:t>
            </w:r>
            <w:proofErr w:type="spellStart"/>
            <w:r w:rsidRPr="00594DCB">
              <w:rPr>
                <w:szCs w:val="26"/>
              </w:rPr>
              <w:t>thiện</w:t>
            </w:r>
            <w:proofErr w:type="spellEnd"/>
          </w:p>
        </w:tc>
      </w:tr>
      <w:tr w:rsidR="00693DB2" w:rsidRPr="009D4069" w14:paraId="7783A893" w14:textId="77777777" w:rsidTr="00693DB2">
        <w:tc>
          <w:tcPr>
            <w:tcW w:w="688" w:type="dxa"/>
            <w:vAlign w:val="center"/>
          </w:tcPr>
          <w:p w14:paraId="1AA4A493" w14:textId="77777777" w:rsidR="00693DB2" w:rsidRPr="00693DB2" w:rsidRDefault="00693DB2" w:rsidP="00AE7D53">
            <w:pPr>
              <w:spacing w:line="360" w:lineRule="auto"/>
              <w:contextualSpacing/>
              <w:jc w:val="center"/>
              <w:rPr>
                <w:szCs w:val="26"/>
              </w:rPr>
            </w:pPr>
            <w:r w:rsidRPr="00693DB2">
              <w:rPr>
                <w:szCs w:val="26"/>
              </w:rPr>
              <w:t>12</w:t>
            </w:r>
          </w:p>
        </w:tc>
        <w:tc>
          <w:tcPr>
            <w:tcW w:w="10064" w:type="dxa"/>
          </w:tcPr>
          <w:p w14:paraId="394A6EA6" w14:textId="77777777" w:rsidR="00693DB2" w:rsidRPr="00594DCB" w:rsidRDefault="00693DB2" w:rsidP="00AE7D53">
            <w:pPr>
              <w:spacing w:line="360" w:lineRule="auto"/>
              <w:contextualSpacing/>
              <w:jc w:val="both"/>
              <w:rPr>
                <w:szCs w:val="26"/>
              </w:rPr>
            </w:pPr>
            <w:r w:rsidRPr="00985B06">
              <w:rPr>
                <w:szCs w:val="26"/>
              </w:rPr>
              <w:t xml:space="preserve">Pháp </w:t>
            </w:r>
            <w:proofErr w:type="spellStart"/>
            <w:r w:rsidRPr="00985B06">
              <w:rPr>
                <w:szCs w:val="26"/>
              </w:rPr>
              <w:t>luật</w:t>
            </w:r>
            <w:proofErr w:type="spellEnd"/>
            <w:r w:rsidRPr="00985B06">
              <w:rPr>
                <w:szCs w:val="26"/>
              </w:rPr>
              <w:t xml:space="preserve"> </w:t>
            </w:r>
            <w:proofErr w:type="spellStart"/>
            <w:r w:rsidRPr="00985B06">
              <w:rPr>
                <w:szCs w:val="26"/>
              </w:rPr>
              <w:t>về</w:t>
            </w:r>
            <w:proofErr w:type="spellEnd"/>
            <w:r w:rsidRPr="00985B06">
              <w:rPr>
                <w:szCs w:val="26"/>
              </w:rPr>
              <w:t xml:space="preserve"> </w:t>
            </w:r>
            <w:proofErr w:type="spellStart"/>
            <w:r w:rsidRPr="00985B06">
              <w:rPr>
                <w:szCs w:val="26"/>
              </w:rPr>
              <w:t>trung</w:t>
            </w:r>
            <w:proofErr w:type="spellEnd"/>
            <w:r w:rsidRPr="00985B06">
              <w:rPr>
                <w:szCs w:val="26"/>
              </w:rPr>
              <w:t xml:space="preserve"> </w:t>
            </w:r>
            <w:proofErr w:type="spellStart"/>
            <w:r w:rsidRPr="00985B06">
              <w:rPr>
                <w:szCs w:val="26"/>
              </w:rPr>
              <w:t>tâm</w:t>
            </w:r>
            <w:proofErr w:type="spellEnd"/>
            <w:r w:rsidRPr="00985B06">
              <w:rPr>
                <w:szCs w:val="26"/>
              </w:rPr>
              <w:t xml:space="preserve"> </w:t>
            </w:r>
            <w:proofErr w:type="spellStart"/>
            <w:r w:rsidRPr="00985B06">
              <w:rPr>
                <w:szCs w:val="26"/>
              </w:rPr>
              <w:t>tài</w:t>
            </w:r>
            <w:proofErr w:type="spellEnd"/>
            <w:r w:rsidRPr="00985B06">
              <w:rPr>
                <w:szCs w:val="26"/>
              </w:rPr>
              <w:t xml:space="preserve"> </w:t>
            </w:r>
            <w:proofErr w:type="spellStart"/>
            <w:r w:rsidRPr="00985B06">
              <w:rPr>
                <w:szCs w:val="26"/>
              </w:rPr>
              <w:t>chính</w:t>
            </w:r>
            <w:proofErr w:type="spellEnd"/>
            <w:r w:rsidRPr="00985B06">
              <w:rPr>
                <w:szCs w:val="26"/>
              </w:rPr>
              <w:t xml:space="preserve"> </w:t>
            </w:r>
            <w:proofErr w:type="spellStart"/>
            <w:r w:rsidRPr="00985B06">
              <w:rPr>
                <w:szCs w:val="26"/>
              </w:rPr>
              <w:t>quốc</w:t>
            </w:r>
            <w:proofErr w:type="spellEnd"/>
            <w:r w:rsidRPr="00985B06">
              <w:rPr>
                <w:szCs w:val="26"/>
              </w:rPr>
              <w:t xml:space="preserve"> </w:t>
            </w:r>
            <w:proofErr w:type="spellStart"/>
            <w:r w:rsidRPr="00985B06">
              <w:rPr>
                <w:szCs w:val="26"/>
              </w:rPr>
              <w:t>tế</w:t>
            </w:r>
            <w:proofErr w:type="spellEnd"/>
            <w:r>
              <w:rPr>
                <w:szCs w:val="26"/>
              </w:rPr>
              <w:t xml:space="preserve"> </w:t>
            </w:r>
            <w:r w:rsidRPr="00985B06">
              <w:rPr>
                <w:szCs w:val="26"/>
              </w:rPr>
              <w:t xml:space="preserve">- </w:t>
            </w:r>
            <w:proofErr w:type="spellStart"/>
            <w:r>
              <w:rPr>
                <w:szCs w:val="26"/>
              </w:rPr>
              <w:t>X</w:t>
            </w:r>
            <w:r w:rsidRPr="00985B06">
              <w:rPr>
                <w:szCs w:val="26"/>
              </w:rPr>
              <w:t>ây</w:t>
            </w:r>
            <w:proofErr w:type="spellEnd"/>
            <w:r w:rsidRPr="00985B06">
              <w:rPr>
                <w:szCs w:val="26"/>
              </w:rPr>
              <w:t xml:space="preserve"> </w:t>
            </w:r>
            <w:proofErr w:type="spellStart"/>
            <w:r w:rsidRPr="00985B06">
              <w:rPr>
                <w:szCs w:val="26"/>
              </w:rPr>
              <w:t>dựng</w:t>
            </w:r>
            <w:proofErr w:type="spellEnd"/>
            <w:r w:rsidRPr="00985B06">
              <w:rPr>
                <w:szCs w:val="26"/>
              </w:rPr>
              <w:t xml:space="preserve"> </w:t>
            </w:r>
            <w:proofErr w:type="spellStart"/>
            <w:r w:rsidRPr="00985B06">
              <w:rPr>
                <w:szCs w:val="26"/>
              </w:rPr>
              <w:t>và</w:t>
            </w:r>
            <w:proofErr w:type="spellEnd"/>
            <w:r w:rsidRPr="00985B06">
              <w:rPr>
                <w:szCs w:val="26"/>
              </w:rPr>
              <w:t xml:space="preserve"> </w:t>
            </w:r>
            <w:proofErr w:type="spellStart"/>
            <w:r w:rsidRPr="00985B06">
              <w:rPr>
                <w:szCs w:val="26"/>
              </w:rPr>
              <w:t>phát</w:t>
            </w:r>
            <w:proofErr w:type="spellEnd"/>
            <w:r w:rsidRPr="00985B06">
              <w:rPr>
                <w:szCs w:val="26"/>
              </w:rPr>
              <w:t xml:space="preserve"> </w:t>
            </w:r>
            <w:proofErr w:type="spellStart"/>
            <w:r w:rsidRPr="00985B06">
              <w:rPr>
                <w:szCs w:val="26"/>
              </w:rPr>
              <w:t>triển</w:t>
            </w:r>
            <w:proofErr w:type="spellEnd"/>
            <w:r w:rsidRPr="00985B06">
              <w:rPr>
                <w:szCs w:val="26"/>
              </w:rPr>
              <w:t xml:space="preserve"> ở Việt Nam</w:t>
            </w:r>
          </w:p>
        </w:tc>
      </w:tr>
      <w:tr w:rsidR="00693DB2" w:rsidRPr="009D4069" w14:paraId="0818640C" w14:textId="77777777" w:rsidTr="00AE7D53">
        <w:tc>
          <w:tcPr>
            <w:tcW w:w="10752" w:type="dxa"/>
            <w:gridSpan w:val="2"/>
          </w:tcPr>
          <w:p w14:paraId="10E6FA2E" w14:textId="77777777" w:rsidR="00693DB2" w:rsidRPr="00693DB2" w:rsidRDefault="00693DB2" w:rsidP="00693DB2">
            <w:pPr>
              <w:spacing w:line="360" w:lineRule="auto"/>
              <w:contextualSpacing/>
              <w:rPr>
                <w:bCs/>
                <w:szCs w:val="26"/>
              </w:rPr>
            </w:pPr>
            <w:r w:rsidRPr="00693DB2">
              <w:rPr>
                <w:bCs/>
                <w:color w:val="FF0000"/>
                <w:szCs w:val="26"/>
              </w:rPr>
              <w:t>LUẬT KINH DOANH BẢO HIỂM</w:t>
            </w:r>
          </w:p>
        </w:tc>
      </w:tr>
      <w:tr w:rsidR="00693DB2" w:rsidRPr="009D4069" w14:paraId="48BB1DE9" w14:textId="77777777" w:rsidTr="00693DB2">
        <w:tc>
          <w:tcPr>
            <w:tcW w:w="688" w:type="dxa"/>
            <w:vAlign w:val="center"/>
          </w:tcPr>
          <w:p w14:paraId="2AC2CFB7" w14:textId="77777777" w:rsidR="00693DB2" w:rsidRPr="00693DB2" w:rsidRDefault="00693DB2" w:rsidP="00AE7D53">
            <w:pPr>
              <w:spacing w:line="360" w:lineRule="auto"/>
              <w:contextualSpacing/>
              <w:jc w:val="center"/>
              <w:rPr>
                <w:szCs w:val="26"/>
              </w:rPr>
            </w:pPr>
            <w:r w:rsidRPr="00693DB2">
              <w:rPr>
                <w:szCs w:val="26"/>
              </w:rPr>
              <w:lastRenderedPageBreak/>
              <w:t>1</w:t>
            </w:r>
          </w:p>
        </w:tc>
        <w:tc>
          <w:tcPr>
            <w:tcW w:w="10064" w:type="dxa"/>
          </w:tcPr>
          <w:p w14:paraId="0EA77188" w14:textId="77777777" w:rsidR="00693DB2" w:rsidRPr="00B4349A" w:rsidRDefault="00693DB2" w:rsidP="00AE7D53">
            <w:pPr>
              <w:spacing w:line="360" w:lineRule="auto"/>
              <w:contextualSpacing/>
              <w:jc w:val="both"/>
              <w:rPr>
                <w:szCs w:val="26"/>
              </w:rPr>
            </w:pP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đại</w:t>
            </w:r>
            <w:proofErr w:type="spellEnd"/>
            <w:r w:rsidRPr="00B4349A">
              <w:rPr>
                <w:szCs w:val="26"/>
              </w:rPr>
              <w:t xml:space="preserve"> </w:t>
            </w:r>
            <w:proofErr w:type="spellStart"/>
            <w:r w:rsidRPr="00B4349A">
              <w:rPr>
                <w:szCs w:val="26"/>
              </w:rPr>
              <w:t>lý</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hiểm</w:t>
            </w:r>
            <w:proofErr w:type="spellEnd"/>
            <w:r w:rsidRPr="00B4349A">
              <w:rPr>
                <w:szCs w:val="26"/>
              </w:rPr>
              <w:t xml:space="preserve"> </w:t>
            </w:r>
            <w:proofErr w:type="spellStart"/>
            <w:r w:rsidRPr="00B4349A">
              <w:rPr>
                <w:szCs w:val="26"/>
              </w:rPr>
              <w:t>tại</w:t>
            </w:r>
            <w:proofErr w:type="spellEnd"/>
            <w:r w:rsidRPr="00B4349A">
              <w:rPr>
                <w:szCs w:val="26"/>
              </w:rPr>
              <w:t xml:space="preserve"> Việt Nam </w:t>
            </w:r>
            <w:proofErr w:type="spellStart"/>
            <w:r w:rsidRPr="00B4349A">
              <w:rPr>
                <w:szCs w:val="26"/>
              </w:rPr>
              <w:t>và</w:t>
            </w:r>
            <w:proofErr w:type="spellEnd"/>
            <w:r w:rsidRPr="00B4349A">
              <w:rPr>
                <w:szCs w:val="26"/>
              </w:rPr>
              <w:t xml:space="preserve"> </w:t>
            </w:r>
            <w:proofErr w:type="spellStart"/>
            <w:r w:rsidRPr="00B4349A">
              <w:rPr>
                <w:szCs w:val="26"/>
              </w:rPr>
              <w:t>một</w:t>
            </w:r>
            <w:proofErr w:type="spellEnd"/>
            <w:r w:rsidRPr="00B4349A">
              <w:rPr>
                <w:szCs w:val="26"/>
              </w:rPr>
              <w:t xml:space="preserve"> </w:t>
            </w:r>
            <w:proofErr w:type="spellStart"/>
            <w:r w:rsidRPr="00B4349A">
              <w:rPr>
                <w:szCs w:val="26"/>
              </w:rPr>
              <w:t>số</w:t>
            </w:r>
            <w:proofErr w:type="spellEnd"/>
            <w:r w:rsidRPr="00B4349A">
              <w:rPr>
                <w:szCs w:val="26"/>
              </w:rPr>
              <w:t xml:space="preserve"> </w:t>
            </w:r>
            <w:proofErr w:type="spellStart"/>
            <w:r w:rsidRPr="00B4349A">
              <w:rPr>
                <w:szCs w:val="26"/>
              </w:rPr>
              <w:t>kiến</w:t>
            </w:r>
            <w:proofErr w:type="spellEnd"/>
            <w:r w:rsidRPr="00B4349A">
              <w:rPr>
                <w:szCs w:val="26"/>
              </w:rPr>
              <w:t xml:space="preserve"> </w:t>
            </w:r>
            <w:proofErr w:type="spellStart"/>
            <w:r w:rsidRPr="00B4349A">
              <w:rPr>
                <w:szCs w:val="26"/>
              </w:rPr>
              <w:t>nghị</w:t>
            </w:r>
            <w:proofErr w:type="spellEnd"/>
          </w:p>
        </w:tc>
      </w:tr>
      <w:tr w:rsidR="00693DB2" w:rsidRPr="009D4069" w14:paraId="4AC6DA44" w14:textId="77777777" w:rsidTr="00693DB2">
        <w:tc>
          <w:tcPr>
            <w:tcW w:w="688" w:type="dxa"/>
            <w:vAlign w:val="center"/>
          </w:tcPr>
          <w:p w14:paraId="4D7753A1" w14:textId="77777777" w:rsidR="00693DB2" w:rsidRPr="00693DB2" w:rsidRDefault="00693DB2" w:rsidP="00AE7D53">
            <w:pPr>
              <w:spacing w:line="360" w:lineRule="auto"/>
              <w:contextualSpacing/>
              <w:jc w:val="center"/>
              <w:rPr>
                <w:szCs w:val="26"/>
              </w:rPr>
            </w:pPr>
            <w:r w:rsidRPr="00693DB2">
              <w:rPr>
                <w:szCs w:val="26"/>
              </w:rPr>
              <w:t>2</w:t>
            </w:r>
          </w:p>
        </w:tc>
        <w:tc>
          <w:tcPr>
            <w:tcW w:w="10064" w:type="dxa"/>
          </w:tcPr>
          <w:p w14:paraId="75D0151C" w14:textId="77777777" w:rsidR="00693DB2" w:rsidRPr="00B4349A" w:rsidRDefault="00693DB2" w:rsidP="00AE7D53">
            <w:pPr>
              <w:spacing w:line="360" w:lineRule="auto"/>
              <w:contextualSpacing/>
              <w:jc w:val="both"/>
              <w:rPr>
                <w:szCs w:val="26"/>
                <w:lang w:val="vi-VN"/>
              </w:rPr>
            </w:pPr>
            <w:r w:rsidRPr="00B4349A">
              <w:rPr>
                <w:szCs w:val="26"/>
                <w:lang w:val="vi-VN"/>
              </w:rPr>
              <w:t>Hoàn thiện pháp luật về môi giới bảo hiểm ở Việt Nam</w:t>
            </w:r>
          </w:p>
        </w:tc>
      </w:tr>
      <w:tr w:rsidR="00693DB2" w:rsidRPr="009D4069" w14:paraId="77059904" w14:textId="77777777" w:rsidTr="00693DB2">
        <w:tc>
          <w:tcPr>
            <w:tcW w:w="688" w:type="dxa"/>
            <w:vAlign w:val="center"/>
          </w:tcPr>
          <w:p w14:paraId="49B04FB9" w14:textId="77777777" w:rsidR="00693DB2" w:rsidRPr="00693DB2" w:rsidRDefault="00693DB2" w:rsidP="00AE7D53">
            <w:pPr>
              <w:spacing w:line="360" w:lineRule="auto"/>
              <w:contextualSpacing/>
              <w:jc w:val="center"/>
              <w:rPr>
                <w:szCs w:val="26"/>
              </w:rPr>
            </w:pPr>
            <w:r w:rsidRPr="00693DB2">
              <w:rPr>
                <w:szCs w:val="26"/>
              </w:rPr>
              <w:t>3</w:t>
            </w:r>
          </w:p>
        </w:tc>
        <w:tc>
          <w:tcPr>
            <w:tcW w:w="10064" w:type="dxa"/>
          </w:tcPr>
          <w:p w14:paraId="0BEF5110" w14:textId="77777777" w:rsidR="00693DB2" w:rsidRPr="00B4349A" w:rsidRDefault="00693DB2" w:rsidP="00AE7D53">
            <w:pPr>
              <w:spacing w:line="360" w:lineRule="auto"/>
              <w:contextualSpacing/>
              <w:jc w:val="both"/>
              <w:rPr>
                <w:szCs w:val="26"/>
              </w:rPr>
            </w:pPr>
            <w:proofErr w:type="spellStart"/>
            <w:r w:rsidRPr="00B4349A">
              <w:rPr>
                <w:szCs w:val="26"/>
              </w:rPr>
              <w:t>Thực</w:t>
            </w:r>
            <w:proofErr w:type="spellEnd"/>
            <w:r w:rsidRPr="00B4349A">
              <w:rPr>
                <w:szCs w:val="26"/>
              </w:rPr>
              <w:t xml:space="preserve"> </w:t>
            </w:r>
            <w:proofErr w:type="spellStart"/>
            <w:r w:rsidRPr="00B4349A">
              <w:rPr>
                <w:szCs w:val="26"/>
              </w:rPr>
              <w:t>trạng</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hướng</w:t>
            </w:r>
            <w:proofErr w:type="spellEnd"/>
            <w:r w:rsidRPr="00B4349A">
              <w:rPr>
                <w:szCs w:val="26"/>
              </w:rPr>
              <w:t xml:space="preserve"> </w:t>
            </w:r>
            <w:proofErr w:type="spellStart"/>
            <w:r w:rsidRPr="00B4349A">
              <w:rPr>
                <w:szCs w:val="26"/>
              </w:rPr>
              <w:t>hoàn</w:t>
            </w:r>
            <w:proofErr w:type="spellEnd"/>
            <w:r w:rsidRPr="00B4349A">
              <w:rPr>
                <w:szCs w:val="26"/>
              </w:rPr>
              <w:t xml:space="preserve"> </w:t>
            </w:r>
            <w:proofErr w:type="spellStart"/>
            <w:r w:rsidRPr="00B4349A">
              <w:rPr>
                <w:szCs w:val="26"/>
              </w:rPr>
              <w:t>thiện</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luật</w:t>
            </w:r>
            <w:proofErr w:type="spellEnd"/>
            <w:r w:rsidRPr="00B4349A">
              <w:rPr>
                <w:szCs w:val="26"/>
              </w:rPr>
              <w:t xml:space="preserve"> Việt Nam </w:t>
            </w:r>
            <w:proofErr w:type="spellStart"/>
            <w:r w:rsidRPr="00B4349A">
              <w:rPr>
                <w:szCs w:val="26"/>
              </w:rPr>
              <w:t>về</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hiểm</w:t>
            </w:r>
            <w:proofErr w:type="spellEnd"/>
            <w:r w:rsidRPr="00B4349A">
              <w:rPr>
                <w:szCs w:val="26"/>
              </w:rPr>
              <w:t xml:space="preserve"> </w:t>
            </w:r>
            <w:proofErr w:type="spellStart"/>
            <w:r w:rsidRPr="00B4349A">
              <w:rPr>
                <w:szCs w:val="26"/>
              </w:rPr>
              <w:t>xe</w:t>
            </w:r>
            <w:proofErr w:type="spellEnd"/>
            <w:r w:rsidRPr="00B4349A">
              <w:rPr>
                <w:szCs w:val="26"/>
              </w:rPr>
              <w:t xml:space="preserve"> </w:t>
            </w:r>
            <w:proofErr w:type="spellStart"/>
            <w:r w:rsidRPr="00B4349A">
              <w:rPr>
                <w:szCs w:val="26"/>
              </w:rPr>
              <w:t>cơ</w:t>
            </w:r>
            <w:proofErr w:type="spellEnd"/>
            <w:r w:rsidRPr="00B4349A">
              <w:rPr>
                <w:szCs w:val="26"/>
              </w:rPr>
              <w:t xml:space="preserve"> </w:t>
            </w:r>
            <w:proofErr w:type="spellStart"/>
            <w:r w:rsidRPr="00B4349A">
              <w:rPr>
                <w:szCs w:val="26"/>
              </w:rPr>
              <w:t>giới</w:t>
            </w:r>
            <w:proofErr w:type="spellEnd"/>
          </w:p>
        </w:tc>
      </w:tr>
      <w:tr w:rsidR="00693DB2" w:rsidRPr="009D4069" w14:paraId="59B6FDBC" w14:textId="77777777" w:rsidTr="00693DB2">
        <w:tc>
          <w:tcPr>
            <w:tcW w:w="688" w:type="dxa"/>
            <w:vAlign w:val="center"/>
          </w:tcPr>
          <w:p w14:paraId="2CCC363A" w14:textId="77777777" w:rsidR="00693DB2" w:rsidRPr="00693DB2" w:rsidRDefault="00693DB2" w:rsidP="00AE7D53">
            <w:pPr>
              <w:spacing w:line="360" w:lineRule="auto"/>
              <w:contextualSpacing/>
              <w:jc w:val="center"/>
              <w:rPr>
                <w:szCs w:val="26"/>
              </w:rPr>
            </w:pPr>
            <w:r w:rsidRPr="00693DB2">
              <w:rPr>
                <w:szCs w:val="26"/>
              </w:rPr>
              <w:t>4</w:t>
            </w:r>
          </w:p>
        </w:tc>
        <w:tc>
          <w:tcPr>
            <w:tcW w:w="10064" w:type="dxa"/>
          </w:tcPr>
          <w:p w14:paraId="314907A4" w14:textId="77777777" w:rsidR="00693DB2" w:rsidRPr="00B4349A" w:rsidRDefault="00693DB2" w:rsidP="00AE7D53">
            <w:pPr>
              <w:spacing w:line="360" w:lineRule="auto"/>
              <w:contextualSpacing/>
              <w:jc w:val="both"/>
              <w:rPr>
                <w:szCs w:val="26"/>
              </w:rPr>
            </w:pPr>
            <w:r w:rsidRPr="00B4349A">
              <w:rPr>
                <w:szCs w:val="26"/>
              </w:rPr>
              <w:t xml:space="preserve">Pháp </w:t>
            </w:r>
            <w:proofErr w:type="spellStart"/>
            <w:r w:rsidRPr="00B4349A">
              <w:rPr>
                <w:szCs w:val="26"/>
              </w:rPr>
              <w:t>luật</w:t>
            </w:r>
            <w:proofErr w:type="spellEnd"/>
            <w:r w:rsidRPr="00B4349A">
              <w:rPr>
                <w:szCs w:val="26"/>
              </w:rPr>
              <w:t xml:space="preserve"> </w:t>
            </w:r>
            <w:proofErr w:type="spellStart"/>
            <w:r w:rsidRPr="00B4349A">
              <w:rPr>
                <w:szCs w:val="26"/>
              </w:rPr>
              <w:t>về</w:t>
            </w:r>
            <w:proofErr w:type="spellEnd"/>
            <w:r w:rsidRPr="00B4349A">
              <w:rPr>
                <w:szCs w:val="26"/>
              </w:rPr>
              <w:t xml:space="preserve"> </w:t>
            </w:r>
            <w:proofErr w:type="spellStart"/>
            <w:r w:rsidRPr="00B4349A">
              <w:rPr>
                <w:szCs w:val="26"/>
              </w:rPr>
              <w:t>phòng</w:t>
            </w:r>
            <w:proofErr w:type="spellEnd"/>
            <w:r w:rsidRPr="00B4349A">
              <w:rPr>
                <w:szCs w:val="26"/>
              </w:rPr>
              <w:t xml:space="preserve">, </w:t>
            </w:r>
            <w:proofErr w:type="spellStart"/>
            <w:r w:rsidRPr="00B4349A">
              <w:rPr>
                <w:szCs w:val="26"/>
              </w:rPr>
              <w:t>chống</w:t>
            </w:r>
            <w:proofErr w:type="spellEnd"/>
            <w:r w:rsidRPr="00B4349A">
              <w:rPr>
                <w:szCs w:val="26"/>
              </w:rPr>
              <w:t xml:space="preserve"> </w:t>
            </w:r>
            <w:proofErr w:type="spellStart"/>
            <w:r w:rsidRPr="00B4349A">
              <w:rPr>
                <w:szCs w:val="26"/>
              </w:rPr>
              <w:t>trục</w:t>
            </w:r>
            <w:proofErr w:type="spellEnd"/>
            <w:r w:rsidRPr="00B4349A">
              <w:rPr>
                <w:szCs w:val="26"/>
              </w:rPr>
              <w:t xml:space="preserve"> </w:t>
            </w:r>
            <w:proofErr w:type="spellStart"/>
            <w:r w:rsidRPr="00B4349A">
              <w:rPr>
                <w:szCs w:val="26"/>
              </w:rPr>
              <w:t>lợi</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hiểm</w:t>
            </w:r>
            <w:proofErr w:type="spellEnd"/>
            <w:r w:rsidRPr="00B4349A">
              <w:rPr>
                <w:szCs w:val="26"/>
              </w:rPr>
              <w:t xml:space="preserve"> </w:t>
            </w:r>
            <w:proofErr w:type="spellStart"/>
            <w:r w:rsidRPr="00B4349A">
              <w:rPr>
                <w:szCs w:val="26"/>
              </w:rPr>
              <w:t>trong</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hiểm</w:t>
            </w:r>
            <w:proofErr w:type="spellEnd"/>
            <w:r w:rsidRPr="00B4349A">
              <w:rPr>
                <w:szCs w:val="26"/>
              </w:rPr>
              <w:t xml:space="preserve"> </w:t>
            </w:r>
            <w:proofErr w:type="spellStart"/>
            <w:r w:rsidRPr="00B4349A">
              <w:rPr>
                <w:szCs w:val="26"/>
              </w:rPr>
              <w:t>xe</w:t>
            </w:r>
            <w:proofErr w:type="spellEnd"/>
            <w:r w:rsidRPr="00B4349A">
              <w:rPr>
                <w:szCs w:val="26"/>
              </w:rPr>
              <w:t xml:space="preserve"> </w:t>
            </w:r>
            <w:proofErr w:type="spellStart"/>
            <w:r w:rsidRPr="00B4349A">
              <w:rPr>
                <w:szCs w:val="26"/>
              </w:rPr>
              <w:t>cơ</w:t>
            </w:r>
            <w:proofErr w:type="spellEnd"/>
            <w:r w:rsidRPr="00B4349A">
              <w:rPr>
                <w:szCs w:val="26"/>
              </w:rPr>
              <w:t xml:space="preserve"> </w:t>
            </w:r>
            <w:proofErr w:type="spellStart"/>
            <w:r w:rsidRPr="00B4349A">
              <w:rPr>
                <w:szCs w:val="26"/>
              </w:rPr>
              <w:t>giới</w:t>
            </w:r>
            <w:proofErr w:type="spellEnd"/>
          </w:p>
        </w:tc>
      </w:tr>
      <w:tr w:rsidR="00693DB2" w:rsidRPr="009D4069" w14:paraId="372EEC16" w14:textId="77777777" w:rsidTr="00693DB2">
        <w:tc>
          <w:tcPr>
            <w:tcW w:w="688" w:type="dxa"/>
            <w:vAlign w:val="center"/>
          </w:tcPr>
          <w:p w14:paraId="5C31095C" w14:textId="77777777" w:rsidR="00693DB2" w:rsidRPr="00693DB2" w:rsidRDefault="00693DB2" w:rsidP="00AE7D53">
            <w:pPr>
              <w:spacing w:line="360" w:lineRule="auto"/>
              <w:contextualSpacing/>
              <w:jc w:val="center"/>
              <w:rPr>
                <w:szCs w:val="26"/>
              </w:rPr>
            </w:pPr>
            <w:r w:rsidRPr="00693DB2">
              <w:rPr>
                <w:szCs w:val="26"/>
              </w:rPr>
              <w:t>5</w:t>
            </w:r>
          </w:p>
        </w:tc>
        <w:tc>
          <w:tcPr>
            <w:tcW w:w="10064" w:type="dxa"/>
          </w:tcPr>
          <w:p w14:paraId="6040F61F" w14:textId="77777777" w:rsidR="00693DB2" w:rsidRPr="00B4349A" w:rsidRDefault="00693DB2" w:rsidP="00AE7D53">
            <w:pPr>
              <w:spacing w:line="360" w:lineRule="auto"/>
              <w:contextualSpacing/>
              <w:jc w:val="both"/>
              <w:rPr>
                <w:szCs w:val="26"/>
              </w:rPr>
            </w:pPr>
            <w:proofErr w:type="spellStart"/>
            <w:r w:rsidRPr="00B4349A">
              <w:rPr>
                <w:szCs w:val="26"/>
              </w:rPr>
              <w:t>Giải</w:t>
            </w:r>
            <w:proofErr w:type="spellEnd"/>
            <w:r w:rsidRPr="00B4349A">
              <w:rPr>
                <w:szCs w:val="26"/>
              </w:rPr>
              <w:t xml:space="preserve"> </w:t>
            </w:r>
            <w:proofErr w:type="spellStart"/>
            <w:r w:rsidRPr="00B4349A">
              <w:rPr>
                <w:szCs w:val="26"/>
              </w:rPr>
              <w:t>quyết</w:t>
            </w:r>
            <w:proofErr w:type="spellEnd"/>
            <w:r w:rsidRPr="00B4349A">
              <w:rPr>
                <w:szCs w:val="26"/>
              </w:rPr>
              <w:t xml:space="preserve"> </w:t>
            </w:r>
            <w:proofErr w:type="spellStart"/>
            <w:r w:rsidRPr="00B4349A">
              <w:rPr>
                <w:szCs w:val="26"/>
              </w:rPr>
              <w:t>tranh</w:t>
            </w:r>
            <w:proofErr w:type="spellEnd"/>
            <w:r w:rsidRPr="00B4349A">
              <w:rPr>
                <w:szCs w:val="26"/>
              </w:rPr>
              <w:t xml:space="preserve"> </w:t>
            </w:r>
            <w:proofErr w:type="spellStart"/>
            <w:r w:rsidRPr="00B4349A">
              <w:rPr>
                <w:szCs w:val="26"/>
              </w:rPr>
              <w:t>chấp</w:t>
            </w:r>
            <w:proofErr w:type="spellEnd"/>
            <w:r w:rsidRPr="00B4349A">
              <w:rPr>
                <w:szCs w:val="26"/>
              </w:rPr>
              <w:t xml:space="preserve"> </w:t>
            </w:r>
            <w:proofErr w:type="spellStart"/>
            <w:r w:rsidRPr="00B4349A">
              <w:rPr>
                <w:szCs w:val="26"/>
              </w:rPr>
              <w:t>hợp</w:t>
            </w:r>
            <w:proofErr w:type="spellEnd"/>
            <w:r w:rsidRPr="00B4349A">
              <w:rPr>
                <w:szCs w:val="26"/>
              </w:rPr>
              <w:t xml:space="preserve"> </w:t>
            </w:r>
            <w:proofErr w:type="spellStart"/>
            <w:r w:rsidRPr="00B4349A">
              <w:rPr>
                <w:szCs w:val="26"/>
              </w:rPr>
              <w:t>đồng</w:t>
            </w:r>
            <w:proofErr w:type="spellEnd"/>
            <w:r w:rsidRPr="00B4349A">
              <w:rPr>
                <w:szCs w:val="26"/>
              </w:rPr>
              <w:t xml:space="preserve"> </w:t>
            </w:r>
            <w:proofErr w:type="spellStart"/>
            <w:r w:rsidRPr="00B4349A">
              <w:rPr>
                <w:szCs w:val="26"/>
              </w:rPr>
              <w:t>bảo</w:t>
            </w:r>
            <w:proofErr w:type="spellEnd"/>
            <w:r w:rsidRPr="00B4349A">
              <w:rPr>
                <w:szCs w:val="26"/>
              </w:rPr>
              <w:t xml:space="preserve"> </w:t>
            </w:r>
            <w:proofErr w:type="spellStart"/>
            <w:r w:rsidRPr="00B4349A">
              <w:rPr>
                <w:szCs w:val="26"/>
              </w:rPr>
              <w:t>hiểm</w:t>
            </w:r>
            <w:proofErr w:type="spellEnd"/>
            <w:r w:rsidRPr="00B4349A">
              <w:rPr>
                <w:szCs w:val="26"/>
              </w:rPr>
              <w:t xml:space="preserve"> </w:t>
            </w:r>
            <w:proofErr w:type="spellStart"/>
            <w:r w:rsidRPr="00B4349A">
              <w:rPr>
                <w:szCs w:val="26"/>
              </w:rPr>
              <w:t>nhân</w:t>
            </w:r>
            <w:proofErr w:type="spellEnd"/>
            <w:r w:rsidRPr="00B4349A">
              <w:rPr>
                <w:szCs w:val="26"/>
              </w:rPr>
              <w:t xml:space="preserve"> </w:t>
            </w:r>
            <w:proofErr w:type="spellStart"/>
            <w:r w:rsidRPr="00B4349A">
              <w:rPr>
                <w:szCs w:val="26"/>
              </w:rPr>
              <w:t>thọ</w:t>
            </w:r>
            <w:proofErr w:type="spellEnd"/>
            <w:r w:rsidRPr="00B4349A">
              <w:rPr>
                <w:szCs w:val="26"/>
              </w:rPr>
              <w:t xml:space="preserve"> </w:t>
            </w:r>
            <w:proofErr w:type="spellStart"/>
            <w:r w:rsidRPr="00B4349A">
              <w:rPr>
                <w:szCs w:val="26"/>
              </w:rPr>
              <w:t>trực</w:t>
            </w:r>
            <w:proofErr w:type="spellEnd"/>
            <w:r w:rsidRPr="00B4349A">
              <w:rPr>
                <w:szCs w:val="26"/>
              </w:rPr>
              <w:t xml:space="preserve"> </w:t>
            </w:r>
            <w:proofErr w:type="spellStart"/>
            <w:r w:rsidRPr="00B4349A">
              <w:rPr>
                <w:szCs w:val="26"/>
              </w:rPr>
              <w:t>tuyến</w:t>
            </w:r>
            <w:proofErr w:type="spellEnd"/>
            <w:r w:rsidRPr="00B4349A">
              <w:rPr>
                <w:szCs w:val="26"/>
              </w:rPr>
              <w:t xml:space="preserve"> – </w:t>
            </w:r>
            <w:proofErr w:type="spellStart"/>
            <w:r w:rsidRPr="00B4349A">
              <w:rPr>
                <w:szCs w:val="26"/>
              </w:rPr>
              <w:t>Cơ</w:t>
            </w:r>
            <w:proofErr w:type="spellEnd"/>
            <w:r w:rsidRPr="00B4349A">
              <w:rPr>
                <w:szCs w:val="26"/>
              </w:rPr>
              <w:t xml:space="preserve"> </w:t>
            </w:r>
            <w:proofErr w:type="spellStart"/>
            <w:r w:rsidRPr="00B4349A">
              <w:rPr>
                <w:szCs w:val="26"/>
              </w:rPr>
              <w:t>sở</w:t>
            </w:r>
            <w:proofErr w:type="spellEnd"/>
            <w:r w:rsidRPr="00B4349A">
              <w:rPr>
                <w:szCs w:val="26"/>
              </w:rPr>
              <w:t xml:space="preserve"> </w:t>
            </w:r>
            <w:proofErr w:type="spellStart"/>
            <w:r w:rsidRPr="00B4349A">
              <w:rPr>
                <w:szCs w:val="26"/>
              </w:rPr>
              <w:t>pháp</w:t>
            </w:r>
            <w:proofErr w:type="spellEnd"/>
            <w:r w:rsidRPr="00B4349A">
              <w:rPr>
                <w:szCs w:val="26"/>
              </w:rPr>
              <w:t xml:space="preserve"> </w:t>
            </w:r>
            <w:proofErr w:type="spellStart"/>
            <w:r w:rsidRPr="00B4349A">
              <w:rPr>
                <w:szCs w:val="26"/>
              </w:rPr>
              <w:t>lý</w:t>
            </w:r>
            <w:proofErr w:type="spellEnd"/>
            <w:r w:rsidRPr="00B4349A">
              <w:rPr>
                <w:szCs w:val="26"/>
              </w:rPr>
              <w:t xml:space="preserve"> </w:t>
            </w:r>
            <w:proofErr w:type="spellStart"/>
            <w:r w:rsidRPr="00B4349A">
              <w:rPr>
                <w:szCs w:val="26"/>
              </w:rPr>
              <w:t>và</w:t>
            </w:r>
            <w:proofErr w:type="spellEnd"/>
            <w:r w:rsidRPr="00B4349A">
              <w:rPr>
                <w:szCs w:val="26"/>
              </w:rPr>
              <w:t xml:space="preserve"> </w:t>
            </w:r>
            <w:proofErr w:type="spellStart"/>
            <w:r w:rsidRPr="00B4349A">
              <w:rPr>
                <w:szCs w:val="26"/>
              </w:rPr>
              <w:t>thực</w:t>
            </w:r>
            <w:proofErr w:type="spellEnd"/>
            <w:r w:rsidRPr="00B4349A">
              <w:rPr>
                <w:szCs w:val="26"/>
              </w:rPr>
              <w:t xml:space="preserve"> </w:t>
            </w:r>
            <w:proofErr w:type="spellStart"/>
            <w:r w:rsidRPr="00B4349A">
              <w:rPr>
                <w:szCs w:val="26"/>
              </w:rPr>
              <w:t>tiễn</w:t>
            </w:r>
            <w:proofErr w:type="spellEnd"/>
            <w:r w:rsidRPr="00B4349A">
              <w:rPr>
                <w:szCs w:val="26"/>
              </w:rPr>
              <w:t xml:space="preserve"> </w:t>
            </w:r>
            <w:proofErr w:type="spellStart"/>
            <w:r w:rsidRPr="00B4349A">
              <w:rPr>
                <w:szCs w:val="26"/>
              </w:rPr>
              <w:t>áp</w:t>
            </w:r>
            <w:proofErr w:type="spellEnd"/>
            <w:r w:rsidRPr="00B4349A">
              <w:rPr>
                <w:szCs w:val="26"/>
              </w:rPr>
              <w:t xml:space="preserve"> </w:t>
            </w:r>
            <w:proofErr w:type="spellStart"/>
            <w:r w:rsidRPr="00B4349A">
              <w:rPr>
                <w:szCs w:val="26"/>
              </w:rPr>
              <w:t>dụng</w:t>
            </w:r>
            <w:proofErr w:type="spellEnd"/>
          </w:p>
        </w:tc>
      </w:tr>
      <w:tr w:rsidR="00693DB2" w:rsidRPr="009D4069" w14:paraId="0EE085AA" w14:textId="77777777" w:rsidTr="00693DB2">
        <w:tc>
          <w:tcPr>
            <w:tcW w:w="688" w:type="dxa"/>
            <w:vAlign w:val="center"/>
          </w:tcPr>
          <w:p w14:paraId="1E23E641" w14:textId="77777777" w:rsidR="00693DB2" w:rsidRPr="00693DB2" w:rsidRDefault="00693DB2" w:rsidP="00AE7D53">
            <w:pPr>
              <w:spacing w:line="360" w:lineRule="auto"/>
              <w:contextualSpacing/>
              <w:jc w:val="center"/>
              <w:rPr>
                <w:szCs w:val="26"/>
              </w:rPr>
            </w:pPr>
            <w:r w:rsidRPr="00693DB2">
              <w:rPr>
                <w:szCs w:val="26"/>
              </w:rPr>
              <w:t>6</w:t>
            </w:r>
          </w:p>
        </w:tc>
        <w:tc>
          <w:tcPr>
            <w:tcW w:w="10064" w:type="dxa"/>
            <w:vAlign w:val="center"/>
          </w:tcPr>
          <w:p w14:paraId="6245126B"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hợp</w:t>
            </w:r>
            <w:proofErr w:type="spellEnd"/>
            <w:r w:rsidRPr="00414178">
              <w:rPr>
                <w:szCs w:val="26"/>
              </w:rPr>
              <w:t xml:space="preserve"> </w:t>
            </w:r>
            <w:proofErr w:type="spellStart"/>
            <w:r w:rsidRPr="00414178">
              <w:rPr>
                <w:szCs w:val="26"/>
              </w:rPr>
              <w:t>đồng</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w:t>
            </w:r>
            <w:proofErr w:type="spellStart"/>
            <w:r w:rsidRPr="00414178">
              <w:rPr>
                <w:szCs w:val="26"/>
              </w:rPr>
              <w:t>nhân</w:t>
            </w:r>
            <w:proofErr w:type="spellEnd"/>
            <w:r w:rsidRPr="00414178">
              <w:rPr>
                <w:szCs w:val="26"/>
              </w:rPr>
              <w:t xml:space="preserve"> </w:t>
            </w:r>
            <w:proofErr w:type="spellStart"/>
            <w:r w:rsidRPr="00414178">
              <w:rPr>
                <w:szCs w:val="26"/>
              </w:rPr>
              <w:t>thọ</w:t>
            </w:r>
            <w:proofErr w:type="spellEnd"/>
          </w:p>
        </w:tc>
      </w:tr>
      <w:tr w:rsidR="00693DB2" w:rsidRPr="009D4069" w14:paraId="61C3DEAD" w14:textId="77777777" w:rsidTr="00693DB2">
        <w:tc>
          <w:tcPr>
            <w:tcW w:w="688" w:type="dxa"/>
            <w:vAlign w:val="center"/>
          </w:tcPr>
          <w:p w14:paraId="567488B9" w14:textId="77777777" w:rsidR="00693DB2" w:rsidRPr="00693DB2" w:rsidRDefault="00693DB2" w:rsidP="00AE7D53">
            <w:pPr>
              <w:spacing w:line="360" w:lineRule="auto"/>
              <w:contextualSpacing/>
              <w:jc w:val="center"/>
              <w:rPr>
                <w:szCs w:val="26"/>
              </w:rPr>
            </w:pPr>
            <w:r w:rsidRPr="00693DB2">
              <w:rPr>
                <w:szCs w:val="26"/>
              </w:rPr>
              <w:t>7</w:t>
            </w:r>
          </w:p>
        </w:tc>
        <w:tc>
          <w:tcPr>
            <w:tcW w:w="10064" w:type="dxa"/>
            <w:vAlign w:val="center"/>
          </w:tcPr>
          <w:p w14:paraId="4FAE035D"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điều</w:t>
            </w:r>
            <w:proofErr w:type="spellEnd"/>
            <w:r w:rsidRPr="00414178">
              <w:rPr>
                <w:szCs w:val="26"/>
              </w:rPr>
              <w:t xml:space="preserve"> </w:t>
            </w:r>
            <w:proofErr w:type="spellStart"/>
            <w:r w:rsidRPr="00414178">
              <w:rPr>
                <w:szCs w:val="26"/>
              </w:rPr>
              <w:t>chỉnh</w:t>
            </w:r>
            <w:proofErr w:type="spellEnd"/>
            <w:r w:rsidRPr="00414178">
              <w:rPr>
                <w:szCs w:val="26"/>
              </w:rPr>
              <w:t xml:space="preserve"> </w:t>
            </w:r>
            <w:proofErr w:type="spellStart"/>
            <w:r w:rsidRPr="00414178">
              <w:rPr>
                <w:szCs w:val="26"/>
              </w:rPr>
              <w:t>hợp</w:t>
            </w:r>
            <w:proofErr w:type="spellEnd"/>
            <w:r w:rsidRPr="00414178">
              <w:rPr>
                <w:szCs w:val="26"/>
              </w:rPr>
              <w:t xml:space="preserve"> </w:t>
            </w:r>
            <w:proofErr w:type="spellStart"/>
            <w:r w:rsidRPr="00414178">
              <w:rPr>
                <w:szCs w:val="26"/>
              </w:rPr>
              <w:t>đồng</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w:t>
            </w:r>
            <w:proofErr w:type="spellStart"/>
            <w:r w:rsidRPr="00414178">
              <w:rPr>
                <w:szCs w:val="26"/>
              </w:rPr>
              <w:t>nhân</w:t>
            </w:r>
            <w:proofErr w:type="spellEnd"/>
            <w:r w:rsidRPr="00414178">
              <w:rPr>
                <w:szCs w:val="26"/>
              </w:rPr>
              <w:t xml:space="preserve"> </w:t>
            </w:r>
            <w:proofErr w:type="spellStart"/>
            <w:r w:rsidRPr="00414178">
              <w:rPr>
                <w:szCs w:val="26"/>
              </w:rPr>
              <w:t>thọ</w:t>
            </w:r>
            <w:proofErr w:type="spellEnd"/>
            <w:r w:rsidRPr="00414178">
              <w:rPr>
                <w:szCs w:val="26"/>
              </w:rPr>
              <w:t xml:space="preserve"> </w:t>
            </w:r>
            <w:proofErr w:type="spellStart"/>
            <w:r w:rsidRPr="00414178">
              <w:rPr>
                <w:szCs w:val="26"/>
              </w:rPr>
              <w:t>tại</w:t>
            </w:r>
            <w:proofErr w:type="spellEnd"/>
            <w:r w:rsidRPr="00414178">
              <w:rPr>
                <w:szCs w:val="26"/>
              </w:rPr>
              <w:t xml:space="preserve"> Việt Nam. </w:t>
            </w:r>
            <w:proofErr w:type="spellStart"/>
            <w:r w:rsidRPr="00414178">
              <w:rPr>
                <w:szCs w:val="26"/>
              </w:rPr>
              <w:t>Thực</w:t>
            </w:r>
            <w:proofErr w:type="spellEnd"/>
            <w:r w:rsidRPr="00414178">
              <w:rPr>
                <w:szCs w:val="26"/>
              </w:rPr>
              <w:t xml:space="preserve"> </w:t>
            </w:r>
            <w:proofErr w:type="spellStart"/>
            <w:r w:rsidRPr="00414178">
              <w:rPr>
                <w:szCs w:val="26"/>
              </w:rPr>
              <w:t>trạng</w:t>
            </w:r>
            <w:proofErr w:type="spellEnd"/>
            <w:r w:rsidRPr="00414178">
              <w:rPr>
                <w:szCs w:val="26"/>
              </w:rPr>
              <w:t xml:space="preserve"> </w:t>
            </w:r>
            <w:proofErr w:type="spellStart"/>
            <w:r w:rsidRPr="00414178">
              <w:rPr>
                <w:szCs w:val="26"/>
              </w:rPr>
              <w:t>và</w:t>
            </w:r>
            <w:proofErr w:type="spellEnd"/>
            <w:r w:rsidRPr="00414178">
              <w:rPr>
                <w:szCs w:val="26"/>
              </w:rPr>
              <w:t xml:space="preserve"> </w:t>
            </w:r>
            <w:proofErr w:type="spellStart"/>
            <w:r w:rsidRPr="00414178">
              <w:rPr>
                <w:szCs w:val="26"/>
              </w:rPr>
              <w:t>giải</w:t>
            </w:r>
            <w:proofErr w:type="spellEnd"/>
            <w:r w:rsidRPr="00414178">
              <w:rPr>
                <w:szCs w:val="26"/>
              </w:rPr>
              <w:t xml:space="preserve"> </w:t>
            </w:r>
            <w:proofErr w:type="spellStart"/>
            <w:r w:rsidRPr="00414178">
              <w:rPr>
                <w:szCs w:val="26"/>
              </w:rPr>
              <w:t>pháp</w:t>
            </w:r>
            <w:proofErr w:type="spellEnd"/>
            <w:r w:rsidRPr="00414178">
              <w:rPr>
                <w:szCs w:val="26"/>
              </w:rPr>
              <w:t xml:space="preserve"> </w:t>
            </w:r>
            <w:proofErr w:type="spellStart"/>
            <w:r w:rsidRPr="00414178">
              <w:rPr>
                <w:szCs w:val="26"/>
              </w:rPr>
              <w:t>hoàn</w:t>
            </w:r>
            <w:proofErr w:type="spellEnd"/>
            <w:r w:rsidRPr="00414178">
              <w:rPr>
                <w:szCs w:val="26"/>
              </w:rPr>
              <w:t xml:space="preserve"> </w:t>
            </w:r>
            <w:proofErr w:type="spellStart"/>
            <w:r w:rsidRPr="00414178">
              <w:rPr>
                <w:szCs w:val="26"/>
              </w:rPr>
              <w:t>thiện</w:t>
            </w:r>
            <w:proofErr w:type="spellEnd"/>
          </w:p>
        </w:tc>
      </w:tr>
      <w:tr w:rsidR="00693DB2" w:rsidRPr="009D4069" w14:paraId="149D7975" w14:textId="77777777" w:rsidTr="00693DB2">
        <w:tc>
          <w:tcPr>
            <w:tcW w:w="688" w:type="dxa"/>
            <w:vAlign w:val="center"/>
          </w:tcPr>
          <w:p w14:paraId="32426F29" w14:textId="77777777" w:rsidR="00693DB2" w:rsidRPr="00693DB2" w:rsidRDefault="00693DB2" w:rsidP="00AE7D53">
            <w:pPr>
              <w:spacing w:line="360" w:lineRule="auto"/>
              <w:contextualSpacing/>
              <w:jc w:val="center"/>
              <w:rPr>
                <w:szCs w:val="26"/>
              </w:rPr>
            </w:pPr>
            <w:r w:rsidRPr="00693DB2">
              <w:rPr>
                <w:szCs w:val="26"/>
              </w:rPr>
              <w:t>8</w:t>
            </w:r>
          </w:p>
        </w:tc>
        <w:tc>
          <w:tcPr>
            <w:tcW w:w="10064" w:type="dxa"/>
            <w:vAlign w:val="center"/>
          </w:tcPr>
          <w:p w14:paraId="39AF4958" w14:textId="77777777" w:rsidR="00693DB2" w:rsidRPr="00B4349A" w:rsidRDefault="00693DB2" w:rsidP="00AE7D53">
            <w:pPr>
              <w:spacing w:line="360" w:lineRule="auto"/>
              <w:contextualSpacing/>
              <w:jc w:val="both"/>
              <w:rPr>
                <w:szCs w:val="26"/>
              </w:rPr>
            </w:pPr>
            <w:proofErr w:type="spellStart"/>
            <w:r w:rsidRPr="00414178">
              <w:rPr>
                <w:szCs w:val="26"/>
              </w:rPr>
              <w:t>Thực</w:t>
            </w:r>
            <w:proofErr w:type="spellEnd"/>
            <w:r w:rsidRPr="00414178">
              <w:rPr>
                <w:szCs w:val="26"/>
              </w:rPr>
              <w:t xml:space="preserve"> </w:t>
            </w:r>
            <w:proofErr w:type="spellStart"/>
            <w:r w:rsidRPr="00414178">
              <w:rPr>
                <w:szCs w:val="26"/>
              </w:rPr>
              <w:t>trạng</w:t>
            </w:r>
            <w:proofErr w:type="spellEnd"/>
            <w:r w:rsidRPr="00414178">
              <w:rPr>
                <w:szCs w:val="26"/>
              </w:rPr>
              <w:t xml:space="preserve"> </w:t>
            </w:r>
            <w:proofErr w:type="spellStart"/>
            <w:r w:rsidRPr="00414178">
              <w:rPr>
                <w:szCs w:val="26"/>
              </w:rPr>
              <w:t>pháp</w:t>
            </w:r>
            <w:proofErr w:type="spellEnd"/>
            <w:r w:rsidRPr="00414178">
              <w:rPr>
                <w:szCs w:val="26"/>
              </w:rPr>
              <w:t xml:space="preserve">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w:t>
            </w:r>
            <w:proofErr w:type="spellStart"/>
            <w:r w:rsidRPr="00414178">
              <w:rPr>
                <w:szCs w:val="26"/>
              </w:rPr>
              <w:t>nhân</w:t>
            </w:r>
            <w:proofErr w:type="spellEnd"/>
            <w:r w:rsidRPr="00414178">
              <w:rPr>
                <w:szCs w:val="26"/>
              </w:rPr>
              <w:t xml:space="preserve"> </w:t>
            </w:r>
            <w:proofErr w:type="spellStart"/>
            <w:r w:rsidRPr="00414178">
              <w:rPr>
                <w:szCs w:val="26"/>
              </w:rPr>
              <w:t>thọ</w:t>
            </w:r>
            <w:proofErr w:type="spellEnd"/>
            <w:r w:rsidRPr="00414178">
              <w:rPr>
                <w:szCs w:val="26"/>
              </w:rPr>
              <w:t xml:space="preserve"> </w:t>
            </w:r>
            <w:proofErr w:type="spellStart"/>
            <w:r w:rsidRPr="00414178">
              <w:rPr>
                <w:szCs w:val="26"/>
              </w:rPr>
              <w:t>tại</w:t>
            </w:r>
            <w:proofErr w:type="spellEnd"/>
            <w:r w:rsidRPr="00414178">
              <w:rPr>
                <w:szCs w:val="26"/>
              </w:rPr>
              <w:t xml:space="preserve"> Việt Nam </w:t>
            </w:r>
            <w:proofErr w:type="spellStart"/>
            <w:r w:rsidRPr="00414178">
              <w:rPr>
                <w:szCs w:val="26"/>
              </w:rPr>
              <w:t>và</w:t>
            </w:r>
            <w:proofErr w:type="spellEnd"/>
            <w:r w:rsidRPr="00414178">
              <w:rPr>
                <w:szCs w:val="26"/>
              </w:rPr>
              <w:t xml:space="preserve"> </w:t>
            </w:r>
            <w:proofErr w:type="spellStart"/>
            <w:r w:rsidRPr="00414178">
              <w:rPr>
                <w:szCs w:val="26"/>
              </w:rPr>
              <w:t>một</w:t>
            </w:r>
            <w:proofErr w:type="spellEnd"/>
            <w:r w:rsidRPr="00414178">
              <w:rPr>
                <w:szCs w:val="26"/>
              </w:rPr>
              <w:t xml:space="preserve"> </w:t>
            </w:r>
            <w:proofErr w:type="spellStart"/>
            <w:r w:rsidRPr="00414178">
              <w:rPr>
                <w:szCs w:val="26"/>
              </w:rPr>
              <w:t>số</w:t>
            </w:r>
            <w:proofErr w:type="spellEnd"/>
            <w:r w:rsidRPr="00414178">
              <w:rPr>
                <w:szCs w:val="26"/>
              </w:rPr>
              <w:t xml:space="preserve"> </w:t>
            </w:r>
            <w:proofErr w:type="spellStart"/>
            <w:r w:rsidRPr="00414178">
              <w:rPr>
                <w:szCs w:val="26"/>
              </w:rPr>
              <w:t>giải</w:t>
            </w:r>
            <w:proofErr w:type="spellEnd"/>
            <w:r w:rsidRPr="00414178">
              <w:rPr>
                <w:szCs w:val="26"/>
              </w:rPr>
              <w:t xml:space="preserve"> </w:t>
            </w:r>
            <w:proofErr w:type="spellStart"/>
            <w:r w:rsidRPr="00414178">
              <w:rPr>
                <w:szCs w:val="26"/>
              </w:rPr>
              <w:t>pháp</w:t>
            </w:r>
            <w:proofErr w:type="spellEnd"/>
            <w:r w:rsidRPr="00414178">
              <w:rPr>
                <w:szCs w:val="26"/>
              </w:rPr>
              <w:t xml:space="preserve"> </w:t>
            </w:r>
            <w:proofErr w:type="spellStart"/>
            <w:r w:rsidRPr="00414178">
              <w:rPr>
                <w:szCs w:val="26"/>
              </w:rPr>
              <w:t>hoàn</w:t>
            </w:r>
            <w:proofErr w:type="spellEnd"/>
            <w:r w:rsidRPr="00414178">
              <w:rPr>
                <w:szCs w:val="26"/>
              </w:rPr>
              <w:t xml:space="preserve"> </w:t>
            </w:r>
            <w:proofErr w:type="spellStart"/>
            <w:r w:rsidRPr="00414178">
              <w:rPr>
                <w:szCs w:val="26"/>
              </w:rPr>
              <w:t>thiện</w:t>
            </w:r>
            <w:proofErr w:type="spellEnd"/>
          </w:p>
        </w:tc>
      </w:tr>
      <w:tr w:rsidR="00693DB2" w:rsidRPr="009D4069" w14:paraId="117A73DC" w14:textId="77777777" w:rsidTr="00693DB2">
        <w:tc>
          <w:tcPr>
            <w:tcW w:w="688" w:type="dxa"/>
            <w:vAlign w:val="center"/>
          </w:tcPr>
          <w:p w14:paraId="784931BA" w14:textId="77777777" w:rsidR="00693DB2" w:rsidRPr="00693DB2" w:rsidRDefault="00693DB2" w:rsidP="00AE7D53">
            <w:pPr>
              <w:spacing w:line="360" w:lineRule="auto"/>
              <w:contextualSpacing/>
              <w:jc w:val="center"/>
              <w:rPr>
                <w:szCs w:val="26"/>
              </w:rPr>
            </w:pPr>
            <w:r w:rsidRPr="00693DB2">
              <w:rPr>
                <w:szCs w:val="26"/>
              </w:rPr>
              <w:t>9</w:t>
            </w:r>
          </w:p>
        </w:tc>
        <w:tc>
          <w:tcPr>
            <w:tcW w:w="10064" w:type="dxa"/>
            <w:vAlign w:val="center"/>
          </w:tcPr>
          <w:p w14:paraId="2B059D90"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hợp</w:t>
            </w:r>
            <w:proofErr w:type="spellEnd"/>
            <w:r w:rsidRPr="00414178">
              <w:rPr>
                <w:szCs w:val="26"/>
              </w:rPr>
              <w:t xml:space="preserve"> </w:t>
            </w:r>
            <w:proofErr w:type="spellStart"/>
            <w:r w:rsidRPr="00414178">
              <w:rPr>
                <w:szCs w:val="26"/>
              </w:rPr>
              <w:t>đồng</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phi </w:t>
            </w:r>
            <w:proofErr w:type="spellStart"/>
            <w:r w:rsidRPr="00414178">
              <w:rPr>
                <w:szCs w:val="26"/>
              </w:rPr>
              <w:t>nhân</w:t>
            </w:r>
            <w:proofErr w:type="spellEnd"/>
            <w:r w:rsidRPr="00414178">
              <w:rPr>
                <w:szCs w:val="26"/>
              </w:rPr>
              <w:t xml:space="preserve"> </w:t>
            </w:r>
            <w:proofErr w:type="spellStart"/>
            <w:r w:rsidRPr="00414178">
              <w:rPr>
                <w:szCs w:val="26"/>
              </w:rPr>
              <w:t>thọ</w:t>
            </w:r>
            <w:proofErr w:type="spellEnd"/>
          </w:p>
        </w:tc>
      </w:tr>
      <w:tr w:rsidR="00693DB2" w:rsidRPr="009D4069" w14:paraId="52AF3E70" w14:textId="77777777" w:rsidTr="00693DB2">
        <w:tc>
          <w:tcPr>
            <w:tcW w:w="688" w:type="dxa"/>
            <w:vAlign w:val="center"/>
          </w:tcPr>
          <w:p w14:paraId="21BB6A88" w14:textId="77777777" w:rsidR="00693DB2" w:rsidRPr="00693DB2" w:rsidRDefault="00693DB2" w:rsidP="00AE7D53">
            <w:pPr>
              <w:spacing w:line="360" w:lineRule="auto"/>
              <w:contextualSpacing/>
              <w:jc w:val="center"/>
              <w:rPr>
                <w:szCs w:val="26"/>
              </w:rPr>
            </w:pPr>
            <w:r w:rsidRPr="00693DB2">
              <w:rPr>
                <w:szCs w:val="26"/>
              </w:rPr>
              <w:t>10</w:t>
            </w:r>
          </w:p>
        </w:tc>
        <w:tc>
          <w:tcPr>
            <w:tcW w:w="10064" w:type="dxa"/>
            <w:vAlign w:val="center"/>
          </w:tcPr>
          <w:p w14:paraId="2DF2B24F"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con </w:t>
            </w:r>
            <w:proofErr w:type="spellStart"/>
            <w:r w:rsidRPr="00414178">
              <w:rPr>
                <w:szCs w:val="26"/>
              </w:rPr>
              <w:t>người</w:t>
            </w:r>
            <w:proofErr w:type="spellEnd"/>
            <w:r w:rsidRPr="00414178">
              <w:rPr>
                <w:szCs w:val="26"/>
              </w:rPr>
              <w:t xml:space="preserve"> phi </w:t>
            </w:r>
            <w:proofErr w:type="spellStart"/>
            <w:r w:rsidRPr="00414178">
              <w:rPr>
                <w:szCs w:val="26"/>
              </w:rPr>
              <w:t>nhân</w:t>
            </w:r>
            <w:proofErr w:type="spellEnd"/>
            <w:r w:rsidRPr="00414178">
              <w:rPr>
                <w:szCs w:val="26"/>
              </w:rPr>
              <w:t xml:space="preserve"> </w:t>
            </w:r>
            <w:proofErr w:type="spellStart"/>
            <w:r w:rsidRPr="00414178">
              <w:rPr>
                <w:szCs w:val="26"/>
              </w:rPr>
              <w:t>thọ</w:t>
            </w:r>
            <w:proofErr w:type="spellEnd"/>
          </w:p>
        </w:tc>
      </w:tr>
      <w:tr w:rsidR="00693DB2" w:rsidRPr="009D4069" w14:paraId="354A5442" w14:textId="77777777" w:rsidTr="00693DB2">
        <w:tc>
          <w:tcPr>
            <w:tcW w:w="688" w:type="dxa"/>
            <w:vAlign w:val="center"/>
          </w:tcPr>
          <w:p w14:paraId="27FB424E" w14:textId="77777777" w:rsidR="00693DB2" w:rsidRPr="00693DB2" w:rsidRDefault="00693DB2" w:rsidP="00AE7D53">
            <w:pPr>
              <w:spacing w:line="360" w:lineRule="auto"/>
              <w:contextualSpacing/>
              <w:jc w:val="center"/>
              <w:rPr>
                <w:szCs w:val="26"/>
              </w:rPr>
            </w:pPr>
            <w:r w:rsidRPr="00693DB2">
              <w:rPr>
                <w:szCs w:val="26"/>
              </w:rPr>
              <w:t>11</w:t>
            </w:r>
          </w:p>
        </w:tc>
        <w:tc>
          <w:tcPr>
            <w:tcW w:w="10064" w:type="dxa"/>
            <w:vAlign w:val="center"/>
          </w:tcPr>
          <w:p w14:paraId="6D2B6839"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tái</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p>
        </w:tc>
      </w:tr>
      <w:tr w:rsidR="00693DB2" w:rsidRPr="009D4069" w14:paraId="5D15EFB1" w14:textId="77777777" w:rsidTr="00693DB2">
        <w:tc>
          <w:tcPr>
            <w:tcW w:w="688" w:type="dxa"/>
            <w:vAlign w:val="center"/>
          </w:tcPr>
          <w:p w14:paraId="7F8F440F" w14:textId="77777777" w:rsidR="00693DB2" w:rsidRPr="00693DB2" w:rsidRDefault="00693DB2" w:rsidP="00AE7D53">
            <w:pPr>
              <w:spacing w:line="360" w:lineRule="auto"/>
              <w:contextualSpacing/>
              <w:jc w:val="center"/>
              <w:rPr>
                <w:szCs w:val="26"/>
              </w:rPr>
            </w:pPr>
            <w:r w:rsidRPr="00693DB2">
              <w:rPr>
                <w:szCs w:val="26"/>
              </w:rPr>
              <w:t>12</w:t>
            </w:r>
          </w:p>
        </w:tc>
        <w:tc>
          <w:tcPr>
            <w:tcW w:w="10064" w:type="dxa"/>
            <w:vAlign w:val="center"/>
          </w:tcPr>
          <w:p w14:paraId="3632FCB8" w14:textId="77777777" w:rsidR="00693DB2" w:rsidRPr="00B4349A" w:rsidRDefault="00693DB2" w:rsidP="00AE7D53">
            <w:pPr>
              <w:spacing w:line="360" w:lineRule="auto"/>
              <w:contextualSpacing/>
              <w:jc w:val="both"/>
              <w:rPr>
                <w:szCs w:val="26"/>
              </w:rPr>
            </w:pPr>
            <w:r w:rsidRPr="00414178">
              <w:rPr>
                <w:szCs w:val="26"/>
              </w:rPr>
              <w:t xml:space="preserve">Pháp </w:t>
            </w:r>
            <w:proofErr w:type="spellStart"/>
            <w:r w:rsidRPr="00414178">
              <w:rPr>
                <w:szCs w:val="26"/>
              </w:rPr>
              <w:t>luật</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nghĩa</w:t>
            </w:r>
            <w:proofErr w:type="spellEnd"/>
            <w:r w:rsidRPr="00414178">
              <w:rPr>
                <w:szCs w:val="26"/>
              </w:rPr>
              <w:t xml:space="preserve"> </w:t>
            </w:r>
            <w:proofErr w:type="spellStart"/>
            <w:r w:rsidRPr="00414178">
              <w:rPr>
                <w:szCs w:val="26"/>
              </w:rPr>
              <w:t>vụ</w:t>
            </w:r>
            <w:proofErr w:type="spellEnd"/>
            <w:r w:rsidRPr="00414178">
              <w:rPr>
                <w:szCs w:val="26"/>
              </w:rPr>
              <w:t xml:space="preserve"> </w:t>
            </w:r>
            <w:proofErr w:type="spellStart"/>
            <w:r w:rsidRPr="00414178">
              <w:rPr>
                <w:szCs w:val="26"/>
              </w:rPr>
              <w:t>cung</w:t>
            </w:r>
            <w:proofErr w:type="spellEnd"/>
            <w:r w:rsidRPr="00414178">
              <w:rPr>
                <w:szCs w:val="26"/>
              </w:rPr>
              <w:t xml:space="preserve"> </w:t>
            </w:r>
            <w:proofErr w:type="spellStart"/>
            <w:r w:rsidRPr="00414178">
              <w:rPr>
                <w:szCs w:val="26"/>
              </w:rPr>
              <w:t>cấp</w:t>
            </w:r>
            <w:proofErr w:type="spellEnd"/>
            <w:r w:rsidRPr="00414178">
              <w:rPr>
                <w:szCs w:val="26"/>
              </w:rPr>
              <w:t xml:space="preserve"> </w:t>
            </w:r>
            <w:proofErr w:type="spellStart"/>
            <w:r w:rsidRPr="00414178">
              <w:rPr>
                <w:szCs w:val="26"/>
              </w:rPr>
              <w:t>thông</w:t>
            </w:r>
            <w:proofErr w:type="spellEnd"/>
            <w:r w:rsidRPr="00414178">
              <w:rPr>
                <w:szCs w:val="26"/>
              </w:rPr>
              <w:t xml:space="preserve"> tin </w:t>
            </w:r>
            <w:proofErr w:type="spellStart"/>
            <w:r w:rsidRPr="00414178">
              <w:rPr>
                <w:szCs w:val="26"/>
              </w:rPr>
              <w:t>trong</w:t>
            </w:r>
            <w:proofErr w:type="spellEnd"/>
            <w:r w:rsidRPr="00414178">
              <w:rPr>
                <w:szCs w:val="26"/>
              </w:rPr>
              <w:t xml:space="preserve"> </w:t>
            </w:r>
            <w:proofErr w:type="spellStart"/>
            <w:r w:rsidRPr="00414178">
              <w:rPr>
                <w:szCs w:val="26"/>
              </w:rPr>
              <w:t>hợp</w:t>
            </w:r>
            <w:proofErr w:type="spellEnd"/>
            <w:r w:rsidRPr="00414178">
              <w:rPr>
                <w:szCs w:val="26"/>
              </w:rPr>
              <w:t xml:space="preserve"> </w:t>
            </w:r>
            <w:proofErr w:type="spellStart"/>
            <w:r w:rsidRPr="00414178">
              <w:rPr>
                <w:szCs w:val="26"/>
              </w:rPr>
              <w:t>đồng</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p>
        </w:tc>
      </w:tr>
      <w:tr w:rsidR="00693DB2" w:rsidRPr="009D4069" w14:paraId="725B36AF" w14:textId="77777777" w:rsidTr="00693DB2">
        <w:tc>
          <w:tcPr>
            <w:tcW w:w="688" w:type="dxa"/>
            <w:vAlign w:val="center"/>
          </w:tcPr>
          <w:p w14:paraId="2D9932C4" w14:textId="77777777" w:rsidR="00693DB2" w:rsidRPr="00693DB2" w:rsidRDefault="00693DB2" w:rsidP="00AE7D53">
            <w:pPr>
              <w:spacing w:line="360" w:lineRule="auto"/>
              <w:contextualSpacing/>
              <w:jc w:val="center"/>
              <w:rPr>
                <w:szCs w:val="26"/>
              </w:rPr>
            </w:pPr>
            <w:r w:rsidRPr="00693DB2">
              <w:rPr>
                <w:szCs w:val="26"/>
              </w:rPr>
              <w:t>13</w:t>
            </w:r>
          </w:p>
        </w:tc>
        <w:tc>
          <w:tcPr>
            <w:tcW w:w="10064" w:type="dxa"/>
            <w:vAlign w:val="center"/>
          </w:tcPr>
          <w:p w14:paraId="693D5E65" w14:textId="77777777" w:rsidR="00693DB2" w:rsidRPr="00B4349A" w:rsidRDefault="00693DB2" w:rsidP="00AE7D53">
            <w:pPr>
              <w:spacing w:line="360" w:lineRule="auto"/>
              <w:contextualSpacing/>
              <w:jc w:val="both"/>
              <w:rPr>
                <w:szCs w:val="26"/>
              </w:rPr>
            </w:pPr>
            <w:proofErr w:type="spellStart"/>
            <w:r w:rsidRPr="00414178">
              <w:rPr>
                <w:szCs w:val="26"/>
              </w:rPr>
              <w:t>Chế</w:t>
            </w:r>
            <w:proofErr w:type="spellEnd"/>
            <w:r w:rsidRPr="00414178">
              <w:rPr>
                <w:szCs w:val="26"/>
              </w:rPr>
              <w:t xml:space="preserve"> </w:t>
            </w:r>
            <w:proofErr w:type="spellStart"/>
            <w:r w:rsidRPr="00414178">
              <w:rPr>
                <w:szCs w:val="26"/>
              </w:rPr>
              <w:t>độ</w:t>
            </w:r>
            <w:proofErr w:type="spellEnd"/>
            <w:r w:rsidRPr="00414178">
              <w:rPr>
                <w:szCs w:val="26"/>
              </w:rPr>
              <w:t xml:space="preserve"> </w:t>
            </w:r>
            <w:proofErr w:type="spellStart"/>
            <w:r w:rsidRPr="00414178">
              <w:rPr>
                <w:szCs w:val="26"/>
              </w:rPr>
              <w:t>pháp</w:t>
            </w:r>
            <w:proofErr w:type="spellEnd"/>
            <w:r w:rsidRPr="00414178">
              <w:rPr>
                <w:szCs w:val="26"/>
              </w:rPr>
              <w:t xml:space="preserve"> </w:t>
            </w:r>
            <w:proofErr w:type="spellStart"/>
            <w:r w:rsidRPr="00414178">
              <w:rPr>
                <w:szCs w:val="26"/>
              </w:rPr>
              <w:t>lý</w:t>
            </w:r>
            <w:proofErr w:type="spellEnd"/>
            <w:r w:rsidRPr="00414178">
              <w:rPr>
                <w:szCs w:val="26"/>
              </w:rPr>
              <w:t xml:space="preserve"> </w:t>
            </w:r>
            <w:proofErr w:type="spellStart"/>
            <w:r w:rsidRPr="00414178">
              <w:rPr>
                <w:szCs w:val="26"/>
              </w:rPr>
              <w:t>về</w:t>
            </w:r>
            <w:proofErr w:type="spellEnd"/>
            <w:r w:rsidRPr="00414178">
              <w:rPr>
                <w:szCs w:val="26"/>
              </w:rPr>
              <w:t xml:space="preserve"> </w:t>
            </w:r>
            <w:proofErr w:type="spellStart"/>
            <w:r w:rsidRPr="00414178">
              <w:rPr>
                <w:szCs w:val="26"/>
              </w:rPr>
              <w:t>bảo</w:t>
            </w:r>
            <w:proofErr w:type="spellEnd"/>
            <w:r w:rsidRPr="00414178">
              <w:rPr>
                <w:szCs w:val="26"/>
              </w:rPr>
              <w:t xml:space="preserve"> </w:t>
            </w:r>
            <w:proofErr w:type="spellStart"/>
            <w:r w:rsidRPr="00414178">
              <w:rPr>
                <w:szCs w:val="26"/>
              </w:rPr>
              <w:t>hiểm</w:t>
            </w:r>
            <w:proofErr w:type="spellEnd"/>
            <w:r w:rsidRPr="00414178">
              <w:rPr>
                <w:szCs w:val="26"/>
              </w:rPr>
              <w:t xml:space="preserve"> </w:t>
            </w:r>
            <w:proofErr w:type="spellStart"/>
            <w:r w:rsidRPr="00414178">
              <w:rPr>
                <w:szCs w:val="26"/>
              </w:rPr>
              <w:t>trách</w:t>
            </w:r>
            <w:proofErr w:type="spellEnd"/>
            <w:r w:rsidRPr="00414178">
              <w:rPr>
                <w:szCs w:val="26"/>
              </w:rPr>
              <w:t xml:space="preserve"> </w:t>
            </w:r>
            <w:proofErr w:type="spellStart"/>
            <w:r w:rsidRPr="00414178">
              <w:rPr>
                <w:szCs w:val="26"/>
              </w:rPr>
              <w:t>nhiệm</w:t>
            </w:r>
            <w:proofErr w:type="spellEnd"/>
            <w:r w:rsidRPr="00414178">
              <w:rPr>
                <w:szCs w:val="26"/>
              </w:rPr>
              <w:t xml:space="preserve"> </w:t>
            </w:r>
            <w:proofErr w:type="spellStart"/>
            <w:r w:rsidRPr="00414178">
              <w:rPr>
                <w:szCs w:val="26"/>
              </w:rPr>
              <w:t>dân</w:t>
            </w:r>
            <w:proofErr w:type="spellEnd"/>
            <w:r w:rsidRPr="00414178">
              <w:rPr>
                <w:szCs w:val="26"/>
              </w:rPr>
              <w:t xml:space="preserve"> </w:t>
            </w:r>
            <w:proofErr w:type="spellStart"/>
            <w:r w:rsidRPr="00414178">
              <w:rPr>
                <w:szCs w:val="26"/>
              </w:rPr>
              <w:t>sự</w:t>
            </w:r>
            <w:proofErr w:type="spellEnd"/>
            <w:r w:rsidRPr="00414178">
              <w:rPr>
                <w:szCs w:val="26"/>
              </w:rPr>
              <w:t xml:space="preserve"> </w:t>
            </w:r>
            <w:proofErr w:type="spellStart"/>
            <w:r w:rsidRPr="00414178">
              <w:rPr>
                <w:szCs w:val="26"/>
              </w:rPr>
              <w:t>bắt</w:t>
            </w:r>
            <w:proofErr w:type="spellEnd"/>
            <w:r w:rsidRPr="00414178">
              <w:rPr>
                <w:szCs w:val="26"/>
              </w:rPr>
              <w:t xml:space="preserve"> </w:t>
            </w:r>
            <w:proofErr w:type="spellStart"/>
            <w:r w:rsidRPr="00414178">
              <w:rPr>
                <w:szCs w:val="26"/>
              </w:rPr>
              <w:t>buộc</w:t>
            </w:r>
            <w:proofErr w:type="spellEnd"/>
            <w:r w:rsidRPr="00414178">
              <w:rPr>
                <w:szCs w:val="26"/>
              </w:rPr>
              <w:t xml:space="preserve"> </w:t>
            </w:r>
            <w:proofErr w:type="spellStart"/>
            <w:r w:rsidRPr="00414178">
              <w:rPr>
                <w:szCs w:val="26"/>
              </w:rPr>
              <w:t>của</w:t>
            </w:r>
            <w:proofErr w:type="spellEnd"/>
            <w:r w:rsidRPr="00414178">
              <w:rPr>
                <w:szCs w:val="26"/>
              </w:rPr>
              <w:t xml:space="preserve"> </w:t>
            </w:r>
            <w:proofErr w:type="spellStart"/>
            <w:r w:rsidRPr="00414178">
              <w:rPr>
                <w:szCs w:val="26"/>
              </w:rPr>
              <w:t>chủ</w:t>
            </w:r>
            <w:proofErr w:type="spellEnd"/>
            <w:r w:rsidRPr="00414178">
              <w:rPr>
                <w:szCs w:val="26"/>
              </w:rPr>
              <w:t xml:space="preserve"> </w:t>
            </w:r>
            <w:proofErr w:type="spellStart"/>
            <w:r w:rsidRPr="00414178">
              <w:rPr>
                <w:szCs w:val="26"/>
              </w:rPr>
              <w:t>xe</w:t>
            </w:r>
            <w:proofErr w:type="spellEnd"/>
            <w:r w:rsidRPr="00414178">
              <w:rPr>
                <w:szCs w:val="26"/>
              </w:rPr>
              <w:t xml:space="preserve"> </w:t>
            </w:r>
            <w:proofErr w:type="spellStart"/>
            <w:r w:rsidRPr="00414178">
              <w:rPr>
                <w:szCs w:val="26"/>
              </w:rPr>
              <w:t>cơ</w:t>
            </w:r>
            <w:proofErr w:type="spellEnd"/>
            <w:r w:rsidRPr="00414178">
              <w:rPr>
                <w:szCs w:val="26"/>
              </w:rPr>
              <w:t xml:space="preserve"> </w:t>
            </w:r>
            <w:proofErr w:type="spellStart"/>
            <w:r w:rsidRPr="00414178">
              <w:rPr>
                <w:szCs w:val="26"/>
              </w:rPr>
              <w:t>giới</w:t>
            </w:r>
            <w:proofErr w:type="spellEnd"/>
          </w:p>
        </w:tc>
      </w:tr>
    </w:tbl>
    <w:p w14:paraId="304DCA4A" w14:textId="77777777" w:rsidR="00BB1079" w:rsidRPr="00BB1079" w:rsidRDefault="00BB1079" w:rsidP="00BB1079">
      <w:pPr>
        <w:pStyle w:val="ListNumber"/>
        <w:numPr>
          <w:ilvl w:val="0"/>
          <w:numId w:val="0"/>
        </w:numPr>
        <w:spacing w:after="0" w:line="288" w:lineRule="auto"/>
        <w:ind w:left="360" w:hanging="360"/>
        <w:jc w:val="both"/>
        <w:rPr>
          <w:b/>
        </w:rPr>
      </w:pPr>
    </w:p>
    <w:p w14:paraId="33565652" w14:textId="77777777" w:rsidR="005A0E32" w:rsidRPr="00BB1079" w:rsidRDefault="005126C7" w:rsidP="00BB1079">
      <w:pPr>
        <w:pStyle w:val="ListNumber"/>
        <w:numPr>
          <w:ilvl w:val="0"/>
          <w:numId w:val="0"/>
        </w:numPr>
        <w:spacing w:after="0" w:line="288" w:lineRule="auto"/>
        <w:ind w:left="360" w:hanging="360"/>
        <w:jc w:val="both"/>
        <w:rPr>
          <w:b/>
        </w:rPr>
      </w:pPr>
      <w:r>
        <w:rPr>
          <w:b/>
        </w:rPr>
        <w:t xml:space="preserve"> III</w:t>
      </w:r>
      <w:r w:rsidR="005A0E32" w:rsidRPr="00BB1079">
        <w:rPr>
          <w:b/>
        </w:rPr>
        <w:t>/ BỘ MÔN LUẬT MÔI TRƯỜNG</w:t>
      </w:r>
    </w:p>
    <w:p w14:paraId="123A4EAD"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chị</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trả</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dịch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vụ</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hệ</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sinh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thái</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61E8EFE1"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2.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thị</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cacbon</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40476AF2"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3.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tín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dụng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xanh</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0EDEA873"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4.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kiểm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soát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thông</w:t>
      </w:r>
      <w:proofErr w:type="spellEnd"/>
      <w:r w:rsidRPr="00A7519D">
        <w:rPr>
          <w:rFonts w:asciiTheme="majorBidi" w:hAnsiTheme="majorBidi" w:cstheme="majorBidi"/>
          <w:szCs w:val="26"/>
        </w:rPr>
        <w:t xml:space="preserve"> tin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0EF0F1C9"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5.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Đánh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giá</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tác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động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4C7873BA"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6.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nhập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khẩu</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phế</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liệu</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làm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nguyên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liệu</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xuất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và</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sự</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đóng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góp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quá</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trình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triển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bền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vững</w:t>
      </w:r>
      <w:proofErr w:type="spellEnd"/>
      <w:r w:rsidRPr="00A7519D">
        <w:rPr>
          <w:rFonts w:asciiTheme="majorBidi" w:hAnsiTheme="majorBidi" w:cstheme="majorBidi"/>
          <w:szCs w:val="26"/>
        </w:rPr>
        <w:t xml:space="preserve"> ở Việt Nam. </w:t>
      </w:r>
    </w:p>
    <w:p w14:paraId="43FC79E4"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7.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lý</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chất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thải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rắn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sinh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hoạt</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47DCF911"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8.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lý</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chất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thải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nhựa</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và</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sự</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đóng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góp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quá</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trình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triển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bền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vững</w:t>
      </w:r>
      <w:proofErr w:type="spellEnd"/>
      <w:r w:rsidRPr="00A7519D">
        <w:rPr>
          <w:rFonts w:asciiTheme="majorBidi" w:hAnsiTheme="majorBidi" w:cstheme="majorBidi"/>
          <w:szCs w:val="26"/>
        </w:rPr>
        <w:t xml:space="preserve"> ở Việt Nam. </w:t>
      </w:r>
    </w:p>
    <w:p w14:paraId="034BE7D5"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9.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khai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thác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bền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vững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tài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nguyên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rừng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12098403"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10.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tài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nguyên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nước</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121A3253"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11.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khoáng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và</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sự</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đóng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góp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quá</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trình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triển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bền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vững</w:t>
      </w:r>
      <w:proofErr w:type="spellEnd"/>
      <w:r w:rsidRPr="00A7519D">
        <w:rPr>
          <w:rFonts w:asciiTheme="majorBidi" w:hAnsiTheme="majorBidi" w:cstheme="majorBidi"/>
          <w:szCs w:val="26"/>
        </w:rPr>
        <w:t xml:space="preserve"> ở Việt Nam. </w:t>
      </w:r>
    </w:p>
    <w:p w14:paraId="12094C5C"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12.</w:t>
      </w:r>
      <w:r>
        <w:rPr>
          <w:rFonts w:asciiTheme="majorBidi" w:hAnsiTheme="majorBidi" w:cstheme="majorBidi"/>
          <w:szCs w:val="26"/>
          <w:lang w:val="vi-VN"/>
        </w:rPr>
        <w:t xml:space="preserve"> </w:t>
      </w:r>
      <w:r w:rsidRPr="00A7519D">
        <w:rPr>
          <w:rFonts w:asciiTheme="majorBidi" w:hAnsiTheme="majorBidi" w:cstheme="majorBidi"/>
          <w:szCs w:val="26"/>
        </w:rPr>
        <w:t xml:space="preserve">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xử</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phạt</w:t>
      </w:r>
      <w:proofErr w:type="spellEnd"/>
      <w:r w:rsidRPr="00A7519D">
        <w:rPr>
          <w:rFonts w:asciiTheme="majorBidi" w:hAnsiTheme="majorBidi" w:cstheme="majorBidi"/>
          <w:szCs w:val="26"/>
        </w:rPr>
        <w:t xml:space="preserve"> vi </w:t>
      </w:r>
      <w:proofErr w:type="spellStart"/>
      <w:r w:rsidRPr="00A7519D">
        <w:rPr>
          <w:rFonts w:asciiTheme="majorBidi" w:hAnsiTheme="majorBidi" w:cstheme="majorBidi"/>
          <w:szCs w:val="26"/>
        </w:rPr>
        <w:t>phạm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hành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chín</w:t>
      </w:r>
      <w:proofErr w:type="spellEnd"/>
      <w:r>
        <w:rPr>
          <w:rFonts w:asciiTheme="majorBidi" w:hAnsiTheme="majorBidi" w:cstheme="majorBidi"/>
          <w:szCs w:val="26"/>
          <w:lang w:val="vi-VN"/>
        </w:rPr>
        <w:t>h</w:t>
      </w:r>
      <w:r w:rsidRPr="00A7519D">
        <w:rPr>
          <w:rFonts w:asciiTheme="majorBidi" w:hAnsiTheme="majorBidi" w:cstheme="majorBidi"/>
          <w:szCs w:val="26"/>
        </w:rPr>
        <w:t xml:space="preserve"> </w:t>
      </w:r>
      <w:proofErr w:type="spellStart"/>
      <w:r w:rsidRPr="00A7519D">
        <w:rPr>
          <w:rFonts w:asciiTheme="majorBidi" w:hAnsiTheme="majorBidi" w:cstheme="majorBidi"/>
          <w:szCs w:val="26"/>
        </w:rPr>
        <w:t>trong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lĩnh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09C30D5D"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13.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trách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nhiệm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hình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sự</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trong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lĩnh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1AE45525"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14.</w:t>
      </w:r>
      <w:r>
        <w:rPr>
          <w:rFonts w:asciiTheme="majorBidi" w:hAnsiTheme="majorBidi" w:cstheme="majorBidi"/>
          <w:szCs w:val="26"/>
          <w:lang w:val="vi-VN"/>
        </w:rPr>
        <w:t xml:space="preserve"> </w:t>
      </w:r>
      <w:r w:rsidRPr="00A7519D">
        <w:rPr>
          <w:rFonts w:asciiTheme="majorBidi" w:hAnsiTheme="majorBidi" w:cstheme="majorBidi"/>
          <w:szCs w:val="26"/>
        </w:rPr>
        <w:t xml:space="preserve">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bồi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thường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thiệt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trong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lĩnh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w:t>
      </w:r>
    </w:p>
    <w:p w14:paraId="44A3344C"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15.</w:t>
      </w:r>
      <w:r>
        <w:rPr>
          <w:rFonts w:asciiTheme="majorBidi" w:hAnsiTheme="majorBidi" w:cstheme="majorBidi"/>
          <w:szCs w:val="26"/>
          <w:lang w:val="vi-VN"/>
        </w:rPr>
        <w:t xml:space="preserve"> </w:t>
      </w:r>
      <w:r w:rsidRPr="00A7519D">
        <w:rPr>
          <w:rFonts w:asciiTheme="majorBidi" w:hAnsiTheme="majorBidi" w:cstheme="majorBidi"/>
          <w:szCs w:val="26"/>
        </w:rPr>
        <w:t xml:space="preserve">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giải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quyết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tranh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chấp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441A28DE"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lastRenderedPageBreak/>
        <w:t xml:space="preserve">16.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kiểm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soát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khí</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nhà</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kính</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3A9E9DA6"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17.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Giấy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phép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r w:rsidRPr="00A7519D">
        <w:rPr>
          <w:rFonts w:asciiTheme="majorBidi" w:hAnsiTheme="majorBidi" w:cstheme="majorBidi"/>
          <w:szCs w:val="26"/>
        </w:rPr>
        <w:t xml:space="preserve"> ở Việt Nam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nay. </w:t>
      </w:r>
    </w:p>
    <w:p w14:paraId="7212AA57"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18.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bảo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vệ</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tài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nguyên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nước</w:t>
      </w:r>
      <w:proofErr w:type="spellEnd"/>
      <w:r w:rsidRPr="00A7519D">
        <w:rPr>
          <w:rFonts w:asciiTheme="majorBidi" w:hAnsiTheme="majorBidi" w:cstheme="majorBidi"/>
          <w:szCs w:val="26"/>
          <w:lang w:val="vi-VN"/>
        </w:rPr>
        <w:t xml:space="preserve"> </w:t>
      </w:r>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tiễn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trên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địa</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bàn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tỉnh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tùy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chọn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một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tỉnh</w:t>
      </w:r>
      <w:proofErr w:type="spellEnd"/>
      <w:r w:rsidRPr="00A7519D">
        <w:rPr>
          <w:rFonts w:asciiTheme="majorBidi" w:hAnsiTheme="majorBidi" w:cstheme="majorBidi"/>
          <w:szCs w:val="26"/>
        </w:rPr>
        <w:t xml:space="preserve">) </w:t>
      </w:r>
    </w:p>
    <w:p w14:paraId="511DBEEB" w14:textId="77777777" w:rsidR="005A0E32" w:rsidRPr="00A7519D"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19.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bảo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vệ</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động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rừng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nguy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cấp</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quý</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hiếm</w:t>
      </w:r>
      <w:proofErr w:type="spellEnd"/>
      <w:r w:rsidRPr="00A7519D">
        <w:rPr>
          <w:rFonts w:asciiTheme="majorBidi" w:hAnsiTheme="majorBidi" w:cstheme="majorBidi"/>
          <w:szCs w:val="26"/>
          <w:lang w:val="vi-VN"/>
        </w:rPr>
        <w:t xml:space="preserve"> </w:t>
      </w:r>
      <w:r w:rsidRPr="00A7519D">
        <w:rPr>
          <w:rFonts w:asciiTheme="majorBidi" w:hAnsiTheme="majorBidi" w:cstheme="majorBidi"/>
          <w:szCs w:val="26"/>
        </w:rPr>
        <w:t>-</w:t>
      </w:r>
      <w:r>
        <w:rPr>
          <w:rFonts w:asciiTheme="majorBidi" w:hAnsiTheme="majorBidi" w:cstheme="majorBidi"/>
          <w:szCs w:val="26"/>
          <w:lang w:val="vi-VN"/>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tiễn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tỉnh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tùy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chọn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một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tỉnh</w:t>
      </w:r>
      <w:proofErr w:type="spellEnd"/>
      <w:r w:rsidRPr="00A7519D">
        <w:rPr>
          <w:rFonts w:asciiTheme="majorBidi" w:hAnsiTheme="majorBidi" w:cstheme="majorBidi"/>
          <w:szCs w:val="26"/>
        </w:rPr>
        <w:t xml:space="preserve">) </w:t>
      </w:r>
    </w:p>
    <w:p w14:paraId="7D322C30" w14:textId="77777777" w:rsidR="005A0E32" w:rsidRDefault="005A0E32" w:rsidP="00BB1079">
      <w:pPr>
        <w:spacing w:after="0" w:line="288" w:lineRule="auto"/>
        <w:ind w:firstLine="567"/>
        <w:jc w:val="both"/>
        <w:rPr>
          <w:rFonts w:asciiTheme="majorBidi" w:hAnsiTheme="majorBidi" w:cstheme="majorBidi"/>
          <w:szCs w:val="26"/>
          <w:lang w:val="vi-VN"/>
        </w:rPr>
      </w:pPr>
      <w:r w:rsidRPr="00A7519D">
        <w:rPr>
          <w:rFonts w:asciiTheme="majorBidi" w:hAnsiTheme="majorBidi" w:cstheme="majorBidi"/>
          <w:szCs w:val="26"/>
        </w:rPr>
        <w:t xml:space="preserve">20.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quản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lý</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chất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thải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rắn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công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nghiệp</w:t>
      </w:r>
      <w:proofErr w:type="spellEnd"/>
      <w:r w:rsidRPr="00A7519D">
        <w:rPr>
          <w:rFonts w:asciiTheme="majorBidi" w:hAnsiTheme="majorBidi" w:cstheme="majorBidi"/>
          <w:szCs w:val="26"/>
        </w:rPr>
        <w:t xml:space="preserve"> - </w:t>
      </w:r>
      <w:r>
        <w:rPr>
          <w:rFonts w:asciiTheme="majorBidi" w:hAnsiTheme="majorBidi" w:cstheme="majorBidi"/>
          <w:szCs w:val="26"/>
          <w:lang w:val="vi-VN"/>
        </w:rPr>
        <w:t>T</w:t>
      </w:r>
      <w:proofErr w:type="spellStart"/>
      <w:r w:rsidRPr="00A7519D">
        <w:rPr>
          <w:rFonts w:asciiTheme="majorBidi" w:hAnsiTheme="majorBidi" w:cstheme="majorBidi"/>
          <w:szCs w:val="26"/>
        </w:rPr>
        <w: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tiễn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thực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hiện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địa</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bàn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tỉnh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tùy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chọn</w:t>
      </w:r>
      <w:proofErr w:type="spellEnd"/>
      <w:r w:rsidRPr="00A7519D">
        <w:rPr>
          <w:rFonts w:asciiTheme="majorBidi" w:hAnsiTheme="majorBidi" w:cstheme="majorBidi"/>
          <w:szCs w:val="26"/>
        </w:rPr>
        <w:t>)</w:t>
      </w:r>
    </w:p>
    <w:p w14:paraId="08D62015" w14:textId="77777777" w:rsidR="005A0E32" w:rsidRDefault="005A0E32" w:rsidP="00BB1079">
      <w:pPr>
        <w:spacing w:after="0" w:line="288" w:lineRule="auto"/>
        <w:ind w:firstLine="567"/>
        <w:jc w:val="both"/>
        <w:rPr>
          <w:rFonts w:asciiTheme="majorBidi" w:hAnsiTheme="majorBidi" w:cstheme="majorBidi"/>
          <w:szCs w:val="26"/>
          <w:lang w:val="vi-VN"/>
        </w:rPr>
      </w:pPr>
      <w:r>
        <w:rPr>
          <w:rFonts w:asciiTheme="majorBidi" w:hAnsiTheme="majorBidi" w:cstheme="majorBidi"/>
          <w:szCs w:val="26"/>
          <w:lang w:val="vi-VN"/>
        </w:rPr>
        <w:t xml:space="preserve">21. </w:t>
      </w:r>
      <w:r w:rsidRPr="00A7519D">
        <w:rPr>
          <w:rFonts w:asciiTheme="majorBidi" w:hAnsiTheme="majorBidi" w:cstheme="majorBidi"/>
          <w:szCs w:val="26"/>
        </w:rPr>
        <w:t xml:space="preserve">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phát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triển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năng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lượng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tạo</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tại</w:t>
      </w:r>
      <w:proofErr w:type="spellEnd"/>
      <w:r w:rsidRPr="00A7519D">
        <w:rPr>
          <w:rFonts w:asciiTheme="majorBidi" w:hAnsiTheme="majorBidi" w:cstheme="majorBidi"/>
          <w:szCs w:val="26"/>
        </w:rPr>
        <w:t xml:space="preserve"> Việt Nam (</w:t>
      </w:r>
      <w:proofErr w:type="spellStart"/>
      <w:r w:rsidRPr="00A7519D">
        <w:rPr>
          <w:rFonts w:asciiTheme="majorBidi" w:hAnsiTheme="majorBidi" w:cstheme="majorBidi"/>
          <w:szCs w:val="26"/>
        </w:rPr>
        <w:t>có</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thể</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chọn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một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hoặc</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nhiều</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loại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năng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lượng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tái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tạo</w:t>
      </w:r>
      <w:proofErr w:type="spellEnd"/>
      <w:r w:rsidRPr="00A7519D">
        <w:rPr>
          <w:rFonts w:asciiTheme="majorBidi" w:hAnsiTheme="majorBidi" w:cstheme="majorBidi"/>
          <w:szCs w:val="26"/>
        </w:rPr>
        <w:t>)</w:t>
      </w:r>
    </w:p>
    <w:p w14:paraId="199975CF" w14:textId="77777777" w:rsidR="005A0E32" w:rsidRDefault="005A0E32" w:rsidP="00BB1079">
      <w:pPr>
        <w:spacing w:after="0" w:line="288" w:lineRule="auto"/>
        <w:ind w:firstLine="567"/>
        <w:jc w:val="both"/>
        <w:rPr>
          <w:rFonts w:asciiTheme="majorBidi" w:hAnsiTheme="majorBidi" w:cstheme="majorBidi"/>
          <w:szCs w:val="26"/>
          <w:lang w:val="vi-VN"/>
        </w:rPr>
      </w:pPr>
      <w:r>
        <w:rPr>
          <w:rFonts w:asciiTheme="majorBidi" w:hAnsiTheme="majorBidi" w:cstheme="majorBidi"/>
          <w:szCs w:val="26"/>
          <w:lang w:val="vi-VN"/>
        </w:rPr>
        <w:t>22</w:t>
      </w:r>
      <w:r w:rsidRPr="00A7519D">
        <w:rPr>
          <w:rFonts w:asciiTheme="majorBidi" w:hAnsiTheme="majorBidi" w:cstheme="majorBidi"/>
          <w:szCs w:val="26"/>
        </w:rPr>
        <w:t xml:space="preserve">. 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sản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phẩm</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dịch</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vụ</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thân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thiện</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với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môi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trường</w:t>
      </w:r>
      <w:proofErr w:type="spellEnd"/>
    </w:p>
    <w:p w14:paraId="2F49582C" w14:textId="77777777" w:rsidR="005A0E32" w:rsidRDefault="005A0E32" w:rsidP="00BB1079">
      <w:pPr>
        <w:spacing w:after="0" w:line="288" w:lineRule="auto"/>
        <w:ind w:firstLine="567"/>
        <w:jc w:val="both"/>
        <w:rPr>
          <w:rFonts w:asciiTheme="majorBidi" w:hAnsiTheme="majorBidi" w:cstheme="majorBidi"/>
          <w:szCs w:val="26"/>
          <w:lang w:val="vi-VN"/>
        </w:rPr>
      </w:pPr>
      <w:r>
        <w:rPr>
          <w:rFonts w:asciiTheme="majorBidi" w:hAnsiTheme="majorBidi" w:cstheme="majorBidi"/>
          <w:szCs w:val="26"/>
          <w:lang w:val="vi-VN"/>
        </w:rPr>
        <w:t xml:space="preserve">23. </w:t>
      </w:r>
      <w:r w:rsidRPr="00A7519D">
        <w:rPr>
          <w:rFonts w:asciiTheme="majorBidi" w:hAnsiTheme="majorBidi" w:cstheme="majorBidi"/>
          <w:szCs w:val="26"/>
        </w:rPr>
        <w:t xml:space="preserve">Pháp </w:t>
      </w:r>
      <w:proofErr w:type="spellStart"/>
      <w:r w:rsidRPr="00A7519D">
        <w:rPr>
          <w:rFonts w:asciiTheme="majorBidi" w:hAnsiTheme="majorBidi" w:cstheme="majorBidi"/>
          <w:szCs w:val="26"/>
        </w:rPr>
        <w:t>luật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về</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gây</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nuôi</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động</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vật</w:t>
      </w:r>
      <w:proofErr w:type="spellEnd"/>
      <w:r w:rsidRPr="00A7519D">
        <w:rPr>
          <w:rFonts w:asciiTheme="majorBidi" w:hAnsiTheme="majorBidi" w:cstheme="majorBidi"/>
          <w:szCs w:val="26"/>
        </w:rPr>
        <w:t xml:space="preserve"> </w:t>
      </w:r>
      <w:proofErr w:type="spellStart"/>
      <w:r w:rsidRPr="00A7519D">
        <w:rPr>
          <w:rFonts w:asciiTheme="majorBidi" w:hAnsiTheme="majorBidi" w:cstheme="majorBidi"/>
          <w:szCs w:val="26"/>
        </w:rPr>
        <w:t>rừng</w:t>
      </w:r>
      <w:proofErr w:type="spellEnd"/>
      <w:r w:rsidRPr="00A7519D">
        <w:rPr>
          <w:rFonts w:asciiTheme="majorBidi" w:hAnsiTheme="majorBidi" w:cstheme="majorBidi"/>
          <w:szCs w:val="26"/>
        </w:rPr>
        <w:t xml:space="preserve"> ở Việt Nam</w:t>
      </w:r>
      <w:r>
        <w:rPr>
          <w:rFonts w:asciiTheme="majorBidi" w:hAnsiTheme="majorBidi" w:cstheme="majorBidi"/>
          <w:szCs w:val="26"/>
          <w:lang w:val="vi-VN"/>
        </w:rPr>
        <w:t xml:space="preserve"> hiện nay</w:t>
      </w:r>
    </w:p>
    <w:p w14:paraId="2BC85EE3" w14:textId="77777777" w:rsidR="005A0E32" w:rsidRDefault="005A0E32" w:rsidP="00BB1079">
      <w:pPr>
        <w:spacing w:after="0" w:line="288" w:lineRule="auto"/>
        <w:ind w:firstLine="567"/>
        <w:jc w:val="both"/>
        <w:rPr>
          <w:rFonts w:asciiTheme="majorBidi" w:hAnsiTheme="majorBidi" w:cstheme="majorBidi"/>
          <w:szCs w:val="26"/>
          <w:lang w:val="vi-VN"/>
        </w:rPr>
      </w:pPr>
      <w:r>
        <w:rPr>
          <w:rFonts w:asciiTheme="majorBidi" w:hAnsiTheme="majorBidi" w:cstheme="majorBidi"/>
          <w:szCs w:val="26"/>
          <w:lang w:val="vi-VN"/>
        </w:rPr>
        <w:t xml:space="preserve">24. </w:t>
      </w:r>
      <w:r w:rsidRPr="00B46086">
        <w:rPr>
          <w:rFonts w:asciiTheme="majorBidi" w:hAnsiTheme="majorBidi" w:cstheme="majorBidi"/>
          <w:szCs w:val="26"/>
        </w:rPr>
        <w:t xml:space="preserve">Pháp </w:t>
      </w:r>
      <w:proofErr w:type="spellStart"/>
      <w:r w:rsidRPr="00B46086">
        <w:rPr>
          <w:rFonts w:asciiTheme="majorBidi" w:hAnsiTheme="majorBidi" w:cstheme="majorBidi"/>
          <w:szCs w:val="26"/>
        </w:rPr>
        <w:t>luật</w:t>
      </w:r>
      <w:proofErr w:type="spellEnd"/>
      <w:r w:rsidRPr="00B46086">
        <w:rPr>
          <w:rFonts w:asciiTheme="majorBidi" w:hAnsiTheme="majorBidi" w:cstheme="majorBidi"/>
          <w:szCs w:val="26"/>
        </w:rPr>
        <w:t xml:space="preserve"> Việt Nam </w:t>
      </w:r>
      <w:proofErr w:type="spellStart"/>
      <w:r w:rsidRPr="00B46086">
        <w:rPr>
          <w:rFonts w:asciiTheme="majorBidi" w:hAnsiTheme="majorBidi" w:cstheme="majorBidi"/>
          <w:szCs w:val="26"/>
        </w:rPr>
        <w:t>về</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đa</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dạng</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sinh</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học</w:t>
      </w:r>
      <w:proofErr w:type="spellEnd"/>
      <w:r w:rsidRPr="00B46086">
        <w:rPr>
          <w:rFonts w:asciiTheme="majorBidi" w:hAnsiTheme="majorBidi" w:cstheme="majorBidi"/>
          <w:szCs w:val="26"/>
        </w:rPr>
        <w:t xml:space="preserve"> – </w:t>
      </w:r>
      <w:proofErr w:type="spellStart"/>
      <w:r w:rsidRPr="00B46086">
        <w:rPr>
          <w:rFonts w:asciiTheme="majorBidi" w:hAnsiTheme="majorBidi" w:cstheme="majorBidi"/>
          <w:szCs w:val="26"/>
        </w:rPr>
        <w:t>Thực</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trạng</w:t>
      </w:r>
      <w:proofErr w:type="spellEnd"/>
      <w:r w:rsidRPr="00B46086">
        <w:rPr>
          <w:rFonts w:asciiTheme="majorBidi" w:hAnsiTheme="majorBidi" w:cstheme="majorBidi"/>
          <w:szCs w:val="26"/>
        </w:rPr>
        <w:t xml:space="preserve"> </w:t>
      </w:r>
      <w:proofErr w:type="spellStart"/>
      <w:r w:rsidRPr="00B46086">
        <w:rPr>
          <w:rFonts w:asciiTheme="majorBidi" w:hAnsiTheme="majorBidi" w:cstheme="majorBidi"/>
          <w:szCs w:val="26"/>
        </w:rPr>
        <w:t>và</w:t>
      </w:r>
      <w:proofErr w:type="spellEnd"/>
      <w:r>
        <w:rPr>
          <w:rFonts w:asciiTheme="majorBidi" w:hAnsiTheme="majorBidi" w:cstheme="majorBidi"/>
          <w:szCs w:val="26"/>
          <w:lang w:val="vi-VN"/>
        </w:rPr>
        <w:t xml:space="preserve"> giải pháp</w:t>
      </w:r>
    </w:p>
    <w:p w14:paraId="40ECE835" w14:textId="77777777" w:rsidR="00BB1079" w:rsidRPr="00BB1079" w:rsidRDefault="00BB1079" w:rsidP="00BB1079">
      <w:pPr>
        <w:spacing w:after="0" w:line="288" w:lineRule="auto"/>
        <w:ind w:firstLine="567"/>
        <w:jc w:val="both"/>
        <w:rPr>
          <w:rFonts w:asciiTheme="majorBidi" w:hAnsiTheme="majorBidi" w:cstheme="majorBidi"/>
          <w:szCs w:val="26"/>
          <w:lang w:val="vi-VN"/>
        </w:rPr>
      </w:pPr>
    </w:p>
    <w:p w14:paraId="5B950681" w14:textId="77777777" w:rsidR="005A0E32" w:rsidRPr="00BB1079" w:rsidRDefault="005126C7" w:rsidP="00BB1079">
      <w:pPr>
        <w:pStyle w:val="ListNumber"/>
        <w:numPr>
          <w:ilvl w:val="0"/>
          <w:numId w:val="0"/>
        </w:numPr>
        <w:spacing w:after="0" w:line="288" w:lineRule="auto"/>
        <w:ind w:left="360"/>
        <w:jc w:val="both"/>
        <w:rPr>
          <w:b/>
        </w:rPr>
      </w:pPr>
      <w:r>
        <w:rPr>
          <w:b/>
        </w:rPr>
        <w:t>I</w:t>
      </w:r>
      <w:r w:rsidR="005A0E32" w:rsidRPr="00BB1079">
        <w:rPr>
          <w:b/>
        </w:rPr>
        <w:t>V/ BỘ MÔN LUẬT CẠNH TRANH VÀ BẢO VỆ NGƯỜI TIÊU DÙNG</w:t>
      </w:r>
    </w:p>
    <w:p w14:paraId="7F27671D"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lang w:val="vi-VN"/>
        </w:rPr>
        <w:t>Kiểm soát hành vi thoả thuận ấn định giá hàng hoá, dịch vụ dưới góc độ Luật cạnh tranh 2018.</w:t>
      </w:r>
    </w:p>
    <w:p w14:paraId="25ABC517"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proofErr w:type="spellStart"/>
      <w:r w:rsidRPr="00170973">
        <w:rPr>
          <w:rFonts w:eastAsia="Times New Roman"/>
          <w:sz w:val="28"/>
          <w:szCs w:val="28"/>
        </w:rPr>
        <w:t>Xử</w:t>
      </w:r>
      <w:proofErr w:type="spellEnd"/>
      <w:r w:rsidRPr="00170973">
        <w:rPr>
          <w:rFonts w:eastAsia="Times New Roman"/>
          <w:sz w:val="28"/>
          <w:szCs w:val="28"/>
        </w:rPr>
        <w:t xml:space="preserve"> </w:t>
      </w:r>
      <w:proofErr w:type="spellStart"/>
      <w:r w:rsidRPr="00170973">
        <w:rPr>
          <w:rFonts w:eastAsia="Times New Roman"/>
          <w:sz w:val="28"/>
          <w:szCs w:val="28"/>
        </w:rPr>
        <w:t>lý</w:t>
      </w:r>
      <w:proofErr w:type="spellEnd"/>
      <w:r w:rsidRPr="00170973">
        <w:rPr>
          <w:rFonts w:eastAsia="Times New Roman"/>
          <w:sz w:val="28"/>
          <w:szCs w:val="28"/>
        </w:rPr>
        <w:t xml:space="preserve"> </w:t>
      </w:r>
      <w:proofErr w:type="spellStart"/>
      <w:r w:rsidRPr="00170973">
        <w:rPr>
          <w:rFonts w:eastAsia="Times New Roman"/>
          <w:sz w:val="28"/>
          <w:szCs w:val="28"/>
        </w:rPr>
        <w:t>hành</w:t>
      </w:r>
      <w:proofErr w:type="spellEnd"/>
      <w:r w:rsidRPr="00170973">
        <w:rPr>
          <w:rFonts w:eastAsia="Times New Roman"/>
          <w:sz w:val="28"/>
          <w:szCs w:val="28"/>
        </w:rPr>
        <w:t xml:space="preserve"> vi </w:t>
      </w:r>
      <w:proofErr w:type="spellStart"/>
      <w:r w:rsidRPr="00170973">
        <w:rPr>
          <w:rFonts w:eastAsia="Times New Roman"/>
          <w:sz w:val="28"/>
          <w:szCs w:val="28"/>
        </w:rPr>
        <w:t>thông</w:t>
      </w:r>
      <w:proofErr w:type="spellEnd"/>
      <w:r w:rsidRPr="00170973">
        <w:rPr>
          <w:rFonts w:eastAsia="Times New Roman"/>
          <w:sz w:val="28"/>
          <w:szCs w:val="28"/>
        </w:rPr>
        <w:t xml:space="preserve"> </w:t>
      </w:r>
      <w:proofErr w:type="spellStart"/>
      <w:r w:rsidRPr="00170973">
        <w:rPr>
          <w:rFonts w:eastAsia="Times New Roman"/>
          <w:sz w:val="28"/>
          <w:szCs w:val="28"/>
        </w:rPr>
        <w:t>đồng</w:t>
      </w:r>
      <w:proofErr w:type="spellEnd"/>
      <w:r w:rsidRPr="00170973">
        <w:rPr>
          <w:rFonts w:eastAsia="Times New Roman"/>
          <w:sz w:val="28"/>
          <w:szCs w:val="28"/>
        </w:rPr>
        <w:t xml:space="preserve"> </w:t>
      </w:r>
      <w:proofErr w:type="spellStart"/>
      <w:r w:rsidRPr="00170973">
        <w:rPr>
          <w:rFonts w:eastAsia="Times New Roman"/>
          <w:sz w:val="28"/>
          <w:szCs w:val="28"/>
        </w:rPr>
        <w:t>trong</w:t>
      </w:r>
      <w:proofErr w:type="spellEnd"/>
      <w:r w:rsidRPr="00170973">
        <w:rPr>
          <w:rFonts w:eastAsia="Times New Roman"/>
          <w:sz w:val="28"/>
          <w:szCs w:val="28"/>
        </w:rPr>
        <w:t xml:space="preserve"> </w:t>
      </w:r>
      <w:proofErr w:type="spellStart"/>
      <w:r w:rsidRPr="00170973">
        <w:rPr>
          <w:rFonts w:eastAsia="Times New Roman"/>
          <w:sz w:val="28"/>
          <w:szCs w:val="28"/>
        </w:rPr>
        <w:t>đấu</w:t>
      </w:r>
      <w:proofErr w:type="spellEnd"/>
      <w:r w:rsidRPr="00170973">
        <w:rPr>
          <w:rFonts w:eastAsia="Times New Roman"/>
          <w:sz w:val="28"/>
          <w:szCs w:val="28"/>
        </w:rPr>
        <w:t xml:space="preserve"> </w:t>
      </w:r>
      <w:proofErr w:type="spellStart"/>
      <w:r w:rsidRPr="00170973">
        <w:rPr>
          <w:rFonts w:eastAsia="Times New Roman"/>
          <w:sz w:val="28"/>
          <w:szCs w:val="28"/>
        </w:rPr>
        <w:t>thầu</w:t>
      </w:r>
      <w:proofErr w:type="spellEnd"/>
      <w:r w:rsidRPr="00170973">
        <w:rPr>
          <w:rFonts w:eastAsia="Times New Roman"/>
          <w:sz w:val="28"/>
          <w:szCs w:val="28"/>
        </w:rPr>
        <w:t xml:space="preserve"> </w:t>
      </w:r>
      <w:proofErr w:type="spellStart"/>
      <w:r w:rsidRPr="00170973">
        <w:rPr>
          <w:rFonts w:eastAsia="Times New Roman"/>
          <w:sz w:val="28"/>
          <w:szCs w:val="28"/>
        </w:rPr>
        <w:t>theo</w:t>
      </w:r>
      <w:proofErr w:type="spellEnd"/>
      <w:r w:rsidRPr="00170973">
        <w:rPr>
          <w:rFonts w:eastAsia="Times New Roman"/>
          <w:sz w:val="28"/>
          <w:szCs w:val="28"/>
        </w:rPr>
        <w:t xml:space="preserve"> </w:t>
      </w:r>
      <w:proofErr w:type="spellStart"/>
      <w:r w:rsidRPr="00170973">
        <w:rPr>
          <w:rFonts w:eastAsia="Times New Roman"/>
          <w:sz w:val="28"/>
          <w:szCs w:val="28"/>
        </w:rPr>
        <w:t>quy</w:t>
      </w:r>
      <w:proofErr w:type="spellEnd"/>
      <w:r w:rsidRPr="00170973">
        <w:rPr>
          <w:rFonts w:eastAsia="Times New Roman"/>
          <w:sz w:val="28"/>
          <w:szCs w:val="28"/>
        </w:rPr>
        <w:t xml:space="preserve"> </w:t>
      </w:r>
      <w:proofErr w:type="spellStart"/>
      <w:r w:rsidRPr="00170973">
        <w:rPr>
          <w:rFonts w:eastAsia="Times New Roman"/>
          <w:sz w:val="28"/>
          <w:szCs w:val="28"/>
        </w:rPr>
        <w:t>định</w:t>
      </w:r>
      <w:proofErr w:type="spellEnd"/>
      <w:r w:rsidRPr="00170973">
        <w:rPr>
          <w:rFonts w:eastAsia="Times New Roman"/>
          <w:sz w:val="28"/>
          <w:szCs w:val="28"/>
        </w:rPr>
        <w:t xml:space="preserve"> </w:t>
      </w:r>
      <w:proofErr w:type="spellStart"/>
      <w:r w:rsidRPr="00170973">
        <w:rPr>
          <w:rFonts w:eastAsia="Times New Roman"/>
          <w:sz w:val="28"/>
          <w:szCs w:val="28"/>
        </w:rPr>
        <w:t>của</w:t>
      </w:r>
      <w:proofErr w:type="spellEnd"/>
      <w:r w:rsidRPr="00170973">
        <w:rPr>
          <w:rFonts w:eastAsia="Times New Roman"/>
          <w:sz w:val="28"/>
          <w:szCs w:val="28"/>
        </w:rPr>
        <w:t xml:space="preserve"> </w:t>
      </w:r>
      <w:proofErr w:type="spellStart"/>
      <w:r w:rsidRPr="00170973">
        <w:rPr>
          <w:rFonts w:eastAsia="Times New Roman"/>
          <w:sz w:val="28"/>
          <w:szCs w:val="28"/>
        </w:rPr>
        <w:t>pháp</w:t>
      </w:r>
      <w:proofErr w:type="spellEnd"/>
      <w:r w:rsidRPr="00170973">
        <w:rPr>
          <w:rFonts w:eastAsia="Times New Roman"/>
          <w:sz w:val="28"/>
          <w:szCs w:val="28"/>
        </w:rPr>
        <w:t xml:space="preserve"> </w:t>
      </w:r>
      <w:proofErr w:type="spellStart"/>
      <w:r w:rsidRPr="00170973">
        <w:rPr>
          <w:rFonts w:eastAsia="Times New Roman"/>
          <w:sz w:val="28"/>
          <w:szCs w:val="28"/>
        </w:rPr>
        <w:t>luật</w:t>
      </w:r>
      <w:proofErr w:type="spellEnd"/>
      <w:r w:rsidRPr="00170973">
        <w:rPr>
          <w:rFonts w:eastAsia="Times New Roman"/>
          <w:sz w:val="28"/>
          <w:szCs w:val="28"/>
        </w:rPr>
        <w:t xml:space="preserve"> </w:t>
      </w:r>
      <w:proofErr w:type="spellStart"/>
      <w:r w:rsidRPr="00170973">
        <w:rPr>
          <w:rFonts w:eastAsia="Times New Roman"/>
          <w:sz w:val="28"/>
          <w:szCs w:val="28"/>
        </w:rPr>
        <w:t>cạnh</w:t>
      </w:r>
      <w:proofErr w:type="spellEnd"/>
      <w:r w:rsidRPr="00170973">
        <w:rPr>
          <w:rFonts w:eastAsia="Times New Roman"/>
          <w:sz w:val="28"/>
          <w:szCs w:val="28"/>
        </w:rPr>
        <w:t xml:space="preserve"> </w:t>
      </w:r>
      <w:proofErr w:type="spellStart"/>
      <w:r w:rsidRPr="00170973">
        <w:rPr>
          <w:rFonts w:eastAsia="Times New Roman"/>
          <w:sz w:val="28"/>
          <w:szCs w:val="28"/>
        </w:rPr>
        <w:t>tranh</w:t>
      </w:r>
      <w:proofErr w:type="spellEnd"/>
      <w:r w:rsidRPr="00170973">
        <w:rPr>
          <w:rFonts w:eastAsia="Times New Roman"/>
          <w:sz w:val="28"/>
          <w:szCs w:val="28"/>
        </w:rPr>
        <w:t xml:space="preserve"> Việt Nam.</w:t>
      </w:r>
    </w:p>
    <w:p w14:paraId="49B4B914"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rPr>
        <w:t xml:space="preserve">Hậu </w:t>
      </w:r>
      <w:proofErr w:type="spellStart"/>
      <w:r w:rsidRPr="00170973">
        <w:rPr>
          <w:sz w:val="28"/>
          <w:szCs w:val="28"/>
        </w:rPr>
        <w:t>quả</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lý</w:t>
      </w:r>
      <w:proofErr w:type="spellEnd"/>
      <w:r w:rsidRPr="00170973">
        <w:rPr>
          <w:sz w:val="28"/>
          <w:szCs w:val="28"/>
        </w:rPr>
        <w:t xml:space="preserve"> </w:t>
      </w:r>
      <w:proofErr w:type="spellStart"/>
      <w:r w:rsidRPr="00170973">
        <w:rPr>
          <w:sz w:val="28"/>
          <w:szCs w:val="28"/>
        </w:rPr>
        <w:t>của</w:t>
      </w:r>
      <w:proofErr w:type="spellEnd"/>
      <w:r w:rsidRPr="00170973">
        <w:rPr>
          <w:sz w:val="28"/>
          <w:szCs w:val="28"/>
        </w:rPr>
        <w:t xml:space="preserve"> </w:t>
      </w:r>
      <w:proofErr w:type="spellStart"/>
      <w:r w:rsidRPr="00170973">
        <w:rPr>
          <w:sz w:val="28"/>
          <w:szCs w:val="28"/>
        </w:rPr>
        <w:t>thỏa</w:t>
      </w:r>
      <w:proofErr w:type="spellEnd"/>
      <w:r w:rsidRPr="00170973">
        <w:rPr>
          <w:sz w:val="28"/>
          <w:szCs w:val="28"/>
        </w:rPr>
        <w:t xml:space="preserve"> </w:t>
      </w:r>
      <w:proofErr w:type="spellStart"/>
      <w:r w:rsidRPr="00170973">
        <w:rPr>
          <w:sz w:val="28"/>
          <w:szCs w:val="28"/>
        </w:rPr>
        <w:t>thuận</w:t>
      </w:r>
      <w:proofErr w:type="spellEnd"/>
      <w:r w:rsidRPr="00170973">
        <w:rPr>
          <w:sz w:val="28"/>
          <w:szCs w:val="28"/>
        </w:rPr>
        <w:t xml:space="preserve"> </w:t>
      </w:r>
      <w:proofErr w:type="spellStart"/>
      <w:r w:rsidRPr="00170973">
        <w:rPr>
          <w:sz w:val="28"/>
          <w:szCs w:val="28"/>
        </w:rPr>
        <w:t>han</w:t>
      </w:r>
      <w:proofErr w:type="spellEnd"/>
      <w:r w:rsidRPr="00170973">
        <w:rPr>
          <w:sz w:val="28"/>
          <w:szCs w:val="28"/>
        </w:rPr>
        <w:t xml:space="preserve"> </w:t>
      </w:r>
      <w:proofErr w:type="spellStart"/>
      <w:r w:rsidRPr="00170973">
        <w:rPr>
          <w:sz w:val="28"/>
          <w:szCs w:val="28"/>
        </w:rPr>
        <w:t>chế</w:t>
      </w:r>
      <w:proofErr w:type="spellEnd"/>
      <w:r w:rsidRPr="00170973">
        <w:rPr>
          <w:sz w:val="28"/>
          <w:szCs w:val="28"/>
        </w:rPr>
        <w:t xml:space="preserve"> </w:t>
      </w:r>
      <w:proofErr w:type="spellStart"/>
      <w:r w:rsidRPr="00170973">
        <w:rPr>
          <w:sz w:val="28"/>
          <w:szCs w:val="28"/>
        </w:rPr>
        <w:t>cạnh</w:t>
      </w:r>
      <w:proofErr w:type="spellEnd"/>
      <w:r w:rsidRPr="00170973">
        <w:rPr>
          <w:sz w:val="28"/>
          <w:szCs w:val="28"/>
        </w:rPr>
        <w:t xml:space="preserve"> </w:t>
      </w:r>
      <w:proofErr w:type="spellStart"/>
      <w:r w:rsidRPr="00170973">
        <w:rPr>
          <w:sz w:val="28"/>
          <w:szCs w:val="28"/>
        </w:rPr>
        <w:t>tranh</w:t>
      </w:r>
      <w:proofErr w:type="spellEnd"/>
      <w:r w:rsidRPr="00170973">
        <w:rPr>
          <w:sz w:val="28"/>
          <w:szCs w:val="28"/>
        </w:rPr>
        <w:t xml:space="preserve"> </w:t>
      </w:r>
      <w:proofErr w:type="spellStart"/>
      <w:r w:rsidRPr="00170973">
        <w:rPr>
          <w:sz w:val="28"/>
          <w:szCs w:val="28"/>
        </w:rPr>
        <w:t>dưới</w:t>
      </w:r>
      <w:proofErr w:type="spellEnd"/>
      <w:r w:rsidRPr="00170973">
        <w:rPr>
          <w:sz w:val="28"/>
          <w:szCs w:val="28"/>
        </w:rPr>
        <w:t xml:space="preserve"> </w:t>
      </w:r>
      <w:proofErr w:type="spellStart"/>
      <w:r w:rsidRPr="00170973">
        <w:rPr>
          <w:sz w:val="28"/>
          <w:szCs w:val="28"/>
        </w:rPr>
        <w:t>góc</w:t>
      </w:r>
      <w:proofErr w:type="spellEnd"/>
      <w:r w:rsidRPr="00170973">
        <w:rPr>
          <w:sz w:val="28"/>
          <w:szCs w:val="28"/>
        </w:rPr>
        <w:t xml:space="preserve"> </w:t>
      </w:r>
      <w:proofErr w:type="spellStart"/>
      <w:r w:rsidRPr="00170973">
        <w:rPr>
          <w:sz w:val="28"/>
          <w:szCs w:val="28"/>
        </w:rPr>
        <w:t>độ</w:t>
      </w:r>
      <w:proofErr w:type="spellEnd"/>
      <w:r w:rsidRPr="00170973">
        <w:rPr>
          <w:sz w:val="28"/>
          <w:szCs w:val="28"/>
        </w:rPr>
        <w:t xml:space="preserve"> so </w:t>
      </w:r>
      <w:proofErr w:type="spellStart"/>
      <w:r w:rsidRPr="00170973">
        <w:rPr>
          <w:sz w:val="28"/>
          <w:szCs w:val="28"/>
        </w:rPr>
        <w:t>sánh</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w:t>
      </w:r>
      <w:proofErr w:type="spellStart"/>
      <w:r w:rsidRPr="00170973">
        <w:rPr>
          <w:sz w:val="28"/>
          <w:szCs w:val="28"/>
        </w:rPr>
        <w:t>của</w:t>
      </w:r>
      <w:proofErr w:type="spellEnd"/>
      <w:r w:rsidRPr="00170973">
        <w:rPr>
          <w:sz w:val="28"/>
          <w:szCs w:val="28"/>
        </w:rPr>
        <w:t xml:space="preserve"> Việt Nam </w:t>
      </w:r>
      <w:proofErr w:type="spellStart"/>
      <w:r w:rsidRPr="00170973">
        <w:rPr>
          <w:sz w:val="28"/>
          <w:szCs w:val="28"/>
        </w:rPr>
        <w:t>và</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w:t>
      </w:r>
      <w:proofErr w:type="spellStart"/>
      <w:r w:rsidRPr="00170973">
        <w:rPr>
          <w:sz w:val="28"/>
          <w:szCs w:val="28"/>
        </w:rPr>
        <w:t>của</w:t>
      </w:r>
      <w:proofErr w:type="spellEnd"/>
      <w:r w:rsidRPr="00170973">
        <w:rPr>
          <w:sz w:val="28"/>
          <w:szCs w:val="28"/>
        </w:rPr>
        <w:t xml:space="preserve"> </w:t>
      </w:r>
      <w:proofErr w:type="spellStart"/>
      <w:r w:rsidRPr="00170973">
        <w:rPr>
          <w:sz w:val="28"/>
          <w:szCs w:val="28"/>
        </w:rPr>
        <w:t>một</w:t>
      </w:r>
      <w:proofErr w:type="spellEnd"/>
      <w:r w:rsidRPr="00170973">
        <w:rPr>
          <w:sz w:val="28"/>
          <w:szCs w:val="28"/>
        </w:rPr>
        <w:t xml:space="preserve"> </w:t>
      </w:r>
      <w:proofErr w:type="spellStart"/>
      <w:r w:rsidRPr="00170973">
        <w:rPr>
          <w:sz w:val="28"/>
          <w:szCs w:val="28"/>
        </w:rPr>
        <w:t>số</w:t>
      </w:r>
      <w:proofErr w:type="spellEnd"/>
      <w:r w:rsidRPr="00170973">
        <w:rPr>
          <w:sz w:val="28"/>
          <w:szCs w:val="28"/>
        </w:rPr>
        <w:t xml:space="preserve"> </w:t>
      </w:r>
      <w:proofErr w:type="spellStart"/>
      <w:r w:rsidRPr="00170973">
        <w:rPr>
          <w:sz w:val="28"/>
          <w:szCs w:val="28"/>
        </w:rPr>
        <w:t>nước</w:t>
      </w:r>
      <w:proofErr w:type="spellEnd"/>
      <w:r w:rsidRPr="00170973">
        <w:rPr>
          <w:sz w:val="28"/>
          <w:szCs w:val="28"/>
        </w:rPr>
        <w:t xml:space="preserve"> </w:t>
      </w:r>
      <w:proofErr w:type="spellStart"/>
      <w:r w:rsidRPr="00170973">
        <w:rPr>
          <w:sz w:val="28"/>
          <w:szCs w:val="28"/>
        </w:rPr>
        <w:t>trên</w:t>
      </w:r>
      <w:proofErr w:type="spellEnd"/>
      <w:r w:rsidRPr="00170973">
        <w:rPr>
          <w:sz w:val="28"/>
          <w:szCs w:val="28"/>
        </w:rPr>
        <w:t xml:space="preserve"> </w:t>
      </w:r>
      <w:proofErr w:type="spellStart"/>
      <w:r w:rsidRPr="00170973">
        <w:rPr>
          <w:sz w:val="28"/>
          <w:szCs w:val="28"/>
        </w:rPr>
        <w:t>thế</w:t>
      </w:r>
      <w:proofErr w:type="spellEnd"/>
      <w:r w:rsidRPr="00170973">
        <w:rPr>
          <w:sz w:val="28"/>
          <w:szCs w:val="28"/>
        </w:rPr>
        <w:t xml:space="preserve"> </w:t>
      </w:r>
      <w:proofErr w:type="spellStart"/>
      <w:r w:rsidRPr="00170973">
        <w:rPr>
          <w:sz w:val="28"/>
          <w:szCs w:val="28"/>
        </w:rPr>
        <w:t>giới</w:t>
      </w:r>
      <w:proofErr w:type="spellEnd"/>
      <w:r w:rsidRPr="00170973">
        <w:rPr>
          <w:sz w:val="28"/>
          <w:szCs w:val="28"/>
        </w:rPr>
        <w:t xml:space="preserve"> (</w:t>
      </w:r>
      <w:proofErr w:type="spellStart"/>
      <w:r w:rsidRPr="00170973">
        <w:rPr>
          <w:sz w:val="28"/>
          <w:szCs w:val="28"/>
        </w:rPr>
        <w:t>sinh</w:t>
      </w:r>
      <w:proofErr w:type="spellEnd"/>
      <w:r w:rsidRPr="00170973">
        <w:rPr>
          <w:sz w:val="28"/>
          <w:szCs w:val="28"/>
        </w:rPr>
        <w:t xml:space="preserve"> </w:t>
      </w:r>
      <w:proofErr w:type="spellStart"/>
      <w:r w:rsidRPr="00170973">
        <w:rPr>
          <w:sz w:val="28"/>
          <w:szCs w:val="28"/>
        </w:rPr>
        <w:t>viên</w:t>
      </w:r>
      <w:proofErr w:type="spellEnd"/>
      <w:r w:rsidRPr="00170973">
        <w:rPr>
          <w:sz w:val="28"/>
          <w:szCs w:val="28"/>
        </w:rPr>
        <w:t xml:space="preserve"> </w:t>
      </w:r>
      <w:proofErr w:type="spellStart"/>
      <w:r w:rsidRPr="00170973">
        <w:rPr>
          <w:sz w:val="28"/>
          <w:szCs w:val="28"/>
        </w:rPr>
        <w:t>lựa</w:t>
      </w:r>
      <w:proofErr w:type="spellEnd"/>
      <w:r w:rsidRPr="00170973">
        <w:rPr>
          <w:sz w:val="28"/>
          <w:szCs w:val="28"/>
        </w:rPr>
        <w:t xml:space="preserve"> </w:t>
      </w:r>
      <w:proofErr w:type="spellStart"/>
      <w:r w:rsidRPr="00170973">
        <w:rPr>
          <w:sz w:val="28"/>
          <w:szCs w:val="28"/>
        </w:rPr>
        <w:t>chọn</w:t>
      </w:r>
      <w:proofErr w:type="spellEnd"/>
      <w:r w:rsidRPr="00170973">
        <w:rPr>
          <w:sz w:val="28"/>
          <w:szCs w:val="28"/>
        </w:rPr>
        <w:t xml:space="preserve"> </w:t>
      </w:r>
      <w:proofErr w:type="spellStart"/>
      <w:r w:rsidRPr="00170973">
        <w:rPr>
          <w:sz w:val="28"/>
          <w:szCs w:val="28"/>
        </w:rPr>
        <w:t>nước</w:t>
      </w:r>
      <w:proofErr w:type="spellEnd"/>
      <w:r w:rsidRPr="00170973">
        <w:rPr>
          <w:sz w:val="28"/>
          <w:szCs w:val="28"/>
          <w:lang w:val="vi-VN"/>
        </w:rPr>
        <w:t>)</w:t>
      </w:r>
    </w:p>
    <w:p w14:paraId="352D172C" w14:textId="77777777" w:rsidR="00A13754" w:rsidRPr="00170973" w:rsidRDefault="00A13754" w:rsidP="00BB1079">
      <w:pPr>
        <w:pStyle w:val="ListParagraph"/>
        <w:numPr>
          <w:ilvl w:val="0"/>
          <w:numId w:val="23"/>
        </w:numPr>
        <w:tabs>
          <w:tab w:val="left" w:pos="426"/>
        </w:tabs>
        <w:spacing w:after="0" w:line="288" w:lineRule="auto"/>
        <w:jc w:val="both"/>
        <w:rPr>
          <w:color w:val="000000"/>
          <w:sz w:val="28"/>
          <w:szCs w:val="28"/>
          <w:lang w:val="vi-VN"/>
        </w:rPr>
      </w:pPr>
      <w:r w:rsidRPr="00170973">
        <w:rPr>
          <w:color w:val="000000"/>
          <w:sz w:val="28"/>
          <w:szCs w:val="28"/>
          <w:lang w:val="vi-VN"/>
        </w:rPr>
        <w:t>Quy định về cách xác định doanh nghiệp, nhóm doanh nghiệp có vị trí thống lĩnh thị trường theo Luật Cạnh tranh 2018 và kinh nghiệm một số quốc gia trên thế giới</w:t>
      </w:r>
    </w:p>
    <w:p w14:paraId="1DDEC3D6" w14:textId="77777777" w:rsidR="00A13754" w:rsidRPr="00170973" w:rsidRDefault="00A13754" w:rsidP="00BB1079">
      <w:pPr>
        <w:pStyle w:val="ListParagraph"/>
        <w:numPr>
          <w:ilvl w:val="0"/>
          <w:numId w:val="23"/>
        </w:numPr>
        <w:tabs>
          <w:tab w:val="left" w:pos="426"/>
        </w:tabs>
        <w:spacing w:after="0" w:line="288" w:lineRule="auto"/>
        <w:jc w:val="both"/>
        <w:rPr>
          <w:color w:val="000000"/>
          <w:sz w:val="28"/>
          <w:szCs w:val="28"/>
          <w:lang w:val="vi-VN"/>
        </w:rPr>
      </w:pPr>
      <w:r w:rsidRPr="00170973">
        <w:rPr>
          <w:color w:val="000000"/>
          <w:sz w:val="28"/>
          <w:szCs w:val="28"/>
          <w:lang w:val="vi-VN"/>
        </w:rPr>
        <w:t>Thực trạng quy định pháp luật về kiểm soát hành vi ấn định giá bán lại tối thiểu của doanh nghiệp có vị trí thống lĩnh thị trường tại Việt Nam.</w:t>
      </w:r>
    </w:p>
    <w:p w14:paraId="060B9BD9"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proofErr w:type="spellStart"/>
      <w:r w:rsidRPr="00170973">
        <w:rPr>
          <w:sz w:val="28"/>
          <w:szCs w:val="28"/>
        </w:rPr>
        <w:t>Kiểm</w:t>
      </w:r>
      <w:proofErr w:type="spellEnd"/>
      <w:r w:rsidRPr="00170973">
        <w:rPr>
          <w:sz w:val="28"/>
          <w:szCs w:val="28"/>
        </w:rPr>
        <w:t xml:space="preserve"> </w:t>
      </w:r>
      <w:proofErr w:type="spellStart"/>
      <w:r w:rsidRPr="00170973">
        <w:rPr>
          <w:sz w:val="28"/>
          <w:szCs w:val="28"/>
        </w:rPr>
        <w:t>soát</w:t>
      </w:r>
      <w:proofErr w:type="spellEnd"/>
      <w:r w:rsidRPr="00170973">
        <w:rPr>
          <w:sz w:val="28"/>
          <w:szCs w:val="28"/>
        </w:rPr>
        <w:t xml:space="preserve"> </w:t>
      </w:r>
      <w:proofErr w:type="spellStart"/>
      <w:r w:rsidRPr="00170973">
        <w:rPr>
          <w:sz w:val="28"/>
          <w:szCs w:val="28"/>
        </w:rPr>
        <w:t>hành</w:t>
      </w:r>
      <w:proofErr w:type="spellEnd"/>
      <w:r w:rsidRPr="00170973">
        <w:rPr>
          <w:sz w:val="28"/>
          <w:szCs w:val="28"/>
        </w:rPr>
        <w:t xml:space="preserve"> vi </w:t>
      </w:r>
      <w:proofErr w:type="spellStart"/>
      <w:r w:rsidRPr="00170973">
        <w:rPr>
          <w:sz w:val="28"/>
          <w:szCs w:val="28"/>
        </w:rPr>
        <w:t>lạm</w:t>
      </w:r>
      <w:proofErr w:type="spellEnd"/>
      <w:r w:rsidRPr="00170973">
        <w:rPr>
          <w:sz w:val="28"/>
          <w:szCs w:val="28"/>
        </w:rPr>
        <w:t xml:space="preserve"> </w:t>
      </w:r>
      <w:proofErr w:type="spellStart"/>
      <w:r w:rsidRPr="00170973">
        <w:rPr>
          <w:sz w:val="28"/>
          <w:szCs w:val="28"/>
        </w:rPr>
        <w:t>dụng</w:t>
      </w:r>
      <w:proofErr w:type="spellEnd"/>
      <w:r w:rsidRPr="00170973">
        <w:rPr>
          <w:sz w:val="28"/>
          <w:szCs w:val="28"/>
        </w:rPr>
        <w:t xml:space="preserve"> </w:t>
      </w:r>
      <w:proofErr w:type="spellStart"/>
      <w:r w:rsidRPr="00170973">
        <w:rPr>
          <w:sz w:val="28"/>
          <w:szCs w:val="28"/>
        </w:rPr>
        <w:t>vị</w:t>
      </w:r>
      <w:proofErr w:type="spellEnd"/>
      <w:r w:rsidRPr="00170973">
        <w:rPr>
          <w:sz w:val="28"/>
          <w:szCs w:val="28"/>
        </w:rPr>
        <w:t xml:space="preserve"> </w:t>
      </w:r>
      <w:proofErr w:type="spellStart"/>
      <w:r w:rsidRPr="00170973">
        <w:rPr>
          <w:sz w:val="28"/>
          <w:szCs w:val="28"/>
        </w:rPr>
        <w:t>trí</w:t>
      </w:r>
      <w:proofErr w:type="spellEnd"/>
      <w:r w:rsidRPr="00170973">
        <w:rPr>
          <w:sz w:val="28"/>
          <w:szCs w:val="28"/>
        </w:rPr>
        <w:t xml:space="preserve"> </w:t>
      </w:r>
      <w:proofErr w:type="spellStart"/>
      <w:r w:rsidRPr="00170973">
        <w:rPr>
          <w:sz w:val="28"/>
          <w:szCs w:val="28"/>
        </w:rPr>
        <w:t>thống</w:t>
      </w:r>
      <w:proofErr w:type="spellEnd"/>
      <w:r w:rsidRPr="00170973">
        <w:rPr>
          <w:sz w:val="28"/>
          <w:szCs w:val="28"/>
        </w:rPr>
        <w:t xml:space="preserve"> </w:t>
      </w:r>
      <w:proofErr w:type="spellStart"/>
      <w:r w:rsidRPr="00170973">
        <w:rPr>
          <w:sz w:val="28"/>
          <w:szCs w:val="28"/>
        </w:rPr>
        <w:t>lĩnh</w:t>
      </w:r>
      <w:proofErr w:type="spellEnd"/>
      <w:r w:rsidRPr="00170973">
        <w:rPr>
          <w:sz w:val="28"/>
          <w:szCs w:val="28"/>
        </w:rPr>
        <w:t xml:space="preserve"> </w:t>
      </w:r>
      <w:proofErr w:type="spellStart"/>
      <w:r w:rsidRPr="00170973">
        <w:rPr>
          <w:sz w:val="28"/>
          <w:szCs w:val="28"/>
        </w:rPr>
        <w:t>của</w:t>
      </w:r>
      <w:proofErr w:type="spellEnd"/>
      <w:r w:rsidRPr="00170973">
        <w:rPr>
          <w:sz w:val="28"/>
          <w:szCs w:val="28"/>
        </w:rPr>
        <w:t xml:space="preserve"> </w:t>
      </w:r>
      <w:proofErr w:type="spellStart"/>
      <w:r w:rsidRPr="00170973">
        <w:rPr>
          <w:sz w:val="28"/>
          <w:szCs w:val="28"/>
        </w:rPr>
        <w:t>doanh</w:t>
      </w:r>
      <w:proofErr w:type="spellEnd"/>
      <w:r w:rsidRPr="00170973">
        <w:rPr>
          <w:sz w:val="28"/>
          <w:szCs w:val="28"/>
        </w:rPr>
        <w:t xml:space="preserve"> </w:t>
      </w:r>
      <w:proofErr w:type="spellStart"/>
      <w:r w:rsidRPr="00170973">
        <w:rPr>
          <w:sz w:val="28"/>
          <w:szCs w:val="28"/>
        </w:rPr>
        <w:t>nghiệp</w:t>
      </w:r>
      <w:proofErr w:type="spellEnd"/>
      <w:r w:rsidRPr="00170973">
        <w:rPr>
          <w:sz w:val="28"/>
          <w:szCs w:val="28"/>
        </w:rPr>
        <w:t xml:space="preserve"> </w:t>
      </w:r>
      <w:proofErr w:type="spellStart"/>
      <w:r w:rsidRPr="00170973">
        <w:rPr>
          <w:sz w:val="28"/>
          <w:szCs w:val="28"/>
        </w:rPr>
        <w:t>nền</w:t>
      </w:r>
      <w:proofErr w:type="spellEnd"/>
      <w:r w:rsidRPr="00170973">
        <w:rPr>
          <w:sz w:val="28"/>
          <w:szCs w:val="28"/>
        </w:rPr>
        <w:t xml:space="preserve"> </w:t>
      </w:r>
      <w:proofErr w:type="spellStart"/>
      <w:r w:rsidRPr="00170973">
        <w:rPr>
          <w:sz w:val="28"/>
          <w:szCs w:val="28"/>
        </w:rPr>
        <w:t>tảng</w:t>
      </w:r>
      <w:proofErr w:type="spellEnd"/>
      <w:r w:rsidRPr="00170973">
        <w:rPr>
          <w:sz w:val="28"/>
          <w:szCs w:val="28"/>
        </w:rPr>
        <w:t xml:space="preserve"> </w:t>
      </w:r>
      <w:proofErr w:type="spellStart"/>
      <w:r w:rsidRPr="00170973">
        <w:rPr>
          <w:sz w:val="28"/>
          <w:szCs w:val="28"/>
        </w:rPr>
        <w:t>số</w:t>
      </w:r>
      <w:proofErr w:type="spellEnd"/>
      <w:r w:rsidRPr="00170973">
        <w:rPr>
          <w:sz w:val="28"/>
          <w:szCs w:val="28"/>
        </w:rPr>
        <w:t xml:space="preserve"> </w:t>
      </w:r>
      <w:proofErr w:type="spellStart"/>
      <w:r w:rsidRPr="00170973">
        <w:rPr>
          <w:sz w:val="28"/>
          <w:szCs w:val="28"/>
        </w:rPr>
        <w:t>theo</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Cạnh </w:t>
      </w:r>
      <w:proofErr w:type="spellStart"/>
      <w:r w:rsidRPr="00170973">
        <w:rPr>
          <w:sz w:val="28"/>
          <w:szCs w:val="28"/>
        </w:rPr>
        <w:t>tranh</w:t>
      </w:r>
      <w:proofErr w:type="spellEnd"/>
      <w:r w:rsidRPr="00170973">
        <w:rPr>
          <w:sz w:val="28"/>
          <w:szCs w:val="28"/>
        </w:rPr>
        <w:t xml:space="preserve"> 2018 </w:t>
      </w:r>
      <w:proofErr w:type="spellStart"/>
      <w:r w:rsidRPr="00170973">
        <w:rPr>
          <w:sz w:val="28"/>
          <w:szCs w:val="28"/>
        </w:rPr>
        <w:t>và</w:t>
      </w:r>
      <w:proofErr w:type="spellEnd"/>
      <w:r w:rsidRPr="00170973">
        <w:rPr>
          <w:sz w:val="28"/>
          <w:szCs w:val="28"/>
        </w:rPr>
        <w:t xml:space="preserve"> </w:t>
      </w:r>
      <w:proofErr w:type="spellStart"/>
      <w:r w:rsidRPr="00170973">
        <w:rPr>
          <w:sz w:val="28"/>
          <w:szCs w:val="28"/>
        </w:rPr>
        <w:t>kinh</w:t>
      </w:r>
      <w:proofErr w:type="spellEnd"/>
      <w:r w:rsidRPr="00170973">
        <w:rPr>
          <w:sz w:val="28"/>
          <w:szCs w:val="28"/>
        </w:rPr>
        <w:t xml:space="preserve"> </w:t>
      </w:r>
      <w:proofErr w:type="spellStart"/>
      <w:r w:rsidRPr="00170973">
        <w:rPr>
          <w:sz w:val="28"/>
          <w:szCs w:val="28"/>
        </w:rPr>
        <w:t>nghiệm</w:t>
      </w:r>
      <w:proofErr w:type="spellEnd"/>
      <w:r w:rsidRPr="00170973">
        <w:rPr>
          <w:sz w:val="28"/>
          <w:szCs w:val="28"/>
        </w:rPr>
        <w:t xml:space="preserve"> </w:t>
      </w:r>
      <w:proofErr w:type="spellStart"/>
      <w:r w:rsidRPr="00170973">
        <w:rPr>
          <w:sz w:val="28"/>
          <w:szCs w:val="28"/>
        </w:rPr>
        <w:t>quốc</w:t>
      </w:r>
      <w:proofErr w:type="spellEnd"/>
      <w:r w:rsidRPr="00170973">
        <w:rPr>
          <w:sz w:val="28"/>
          <w:szCs w:val="28"/>
        </w:rPr>
        <w:t xml:space="preserve"> </w:t>
      </w:r>
      <w:proofErr w:type="spellStart"/>
      <w:r w:rsidRPr="00170973">
        <w:rPr>
          <w:sz w:val="28"/>
          <w:szCs w:val="28"/>
        </w:rPr>
        <w:t>tế</w:t>
      </w:r>
      <w:proofErr w:type="spellEnd"/>
      <w:r w:rsidRPr="00170973">
        <w:rPr>
          <w:sz w:val="28"/>
          <w:szCs w:val="28"/>
          <w:lang w:val="vi-VN"/>
        </w:rPr>
        <w:t>.</w:t>
      </w:r>
    </w:p>
    <w:p w14:paraId="066682AB"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proofErr w:type="spellStart"/>
      <w:r w:rsidRPr="00170973">
        <w:rPr>
          <w:sz w:val="28"/>
          <w:szCs w:val="28"/>
        </w:rPr>
        <w:t>Thực</w:t>
      </w:r>
      <w:proofErr w:type="spellEnd"/>
      <w:r w:rsidRPr="00170973">
        <w:rPr>
          <w:sz w:val="28"/>
          <w:szCs w:val="28"/>
        </w:rPr>
        <w:t xml:space="preserve"> </w:t>
      </w:r>
      <w:proofErr w:type="spellStart"/>
      <w:r w:rsidRPr="00170973">
        <w:rPr>
          <w:sz w:val="28"/>
          <w:szCs w:val="28"/>
        </w:rPr>
        <w:t>trạng</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w:t>
      </w:r>
      <w:proofErr w:type="spellStart"/>
      <w:r w:rsidRPr="00170973">
        <w:rPr>
          <w:sz w:val="28"/>
          <w:szCs w:val="28"/>
        </w:rPr>
        <w:t>về</w:t>
      </w:r>
      <w:proofErr w:type="spellEnd"/>
      <w:r w:rsidRPr="00170973">
        <w:rPr>
          <w:sz w:val="28"/>
          <w:szCs w:val="28"/>
        </w:rPr>
        <w:t xml:space="preserve"> </w:t>
      </w:r>
      <w:proofErr w:type="spellStart"/>
      <w:r w:rsidRPr="00170973">
        <w:rPr>
          <w:sz w:val="28"/>
          <w:szCs w:val="28"/>
        </w:rPr>
        <w:t>kiểm</w:t>
      </w:r>
      <w:proofErr w:type="spellEnd"/>
      <w:r w:rsidRPr="00170973">
        <w:rPr>
          <w:sz w:val="28"/>
          <w:szCs w:val="28"/>
        </w:rPr>
        <w:t xml:space="preserve"> </w:t>
      </w:r>
      <w:proofErr w:type="spellStart"/>
      <w:r w:rsidRPr="00170973">
        <w:rPr>
          <w:sz w:val="28"/>
          <w:szCs w:val="28"/>
        </w:rPr>
        <w:t>soát</w:t>
      </w:r>
      <w:proofErr w:type="spellEnd"/>
      <w:r w:rsidRPr="00170973">
        <w:rPr>
          <w:sz w:val="28"/>
          <w:szCs w:val="28"/>
        </w:rPr>
        <w:t xml:space="preserve"> </w:t>
      </w:r>
      <w:proofErr w:type="spellStart"/>
      <w:r w:rsidRPr="00170973">
        <w:rPr>
          <w:sz w:val="28"/>
          <w:szCs w:val="28"/>
        </w:rPr>
        <w:t>giao</w:t>
      </w:r>
      <w:proofErr w:type="spellEnd"/>
      <w:r w:rsidRPr="00170973">
        <w:rPr>
          <w:sz w:val="28"/>
          <w:szCs w:val="28"/>
        </w:rPr>
        <w:t xml:space="preserve"> </w:t>
      </w:r>
      <w:proofErr w:type="spellStart"/>
      <w:r w:rsidRPr="00170973">
        <w:rPr>
          <w:sz w:val="28"/>
          <w:szCs w:val="28"/>
        </w:rPr>
        <w:t>dịch</w:t>
      </w:r>
      <w:proofErr w:type="spellEnd"/>
      <w:r w:rsidRPr="00170973">
        <w:rPr>
          <w:sz w:val="28"/>
          <w:szCs w:val="28"/>
        </w:rPr>
        <w:t xml:space="preserve"> </w:t>
      </w:r>
      <w:proofErr w:type="spellStart"/>
      <w:r w:rsidRPr="00170973">
        <w:rPr>
          <w:sz w:val="28"/>
          <w:szCs w:val="28"/>
        </w:rPr>
        <w:t>tập</w:t>
      </w:r>
      <w:proofErr w:type="spellEnd"/>
      <w:r w:rsidRPr="00170973">
        <w:rPr>
          <w:sz w:val="28"/>
          <w:szCs w:val="28"/>
        </w:rPr>
        <w:t xml:space="preserve"> </w:t>
      </w:r>
      <w:proofErr w:type="spellStart"/>
      <w:r w:rsidRPr="00170973">
        <w:rPr>
          <w:sz w:val="28"/>
          <w:szCs w:val="28"/>
        </w:rPr>
        <w:t>trung</w:t>
      </w:r>
      <w:proofErr w:type="spellEnd"/>
      <w:r w:rsidRPr="00170973">
        <w:rPr>
          <w:sz w:val="28"/>
          <w:szCs w:val="28"/>
        </w:rPr>
        <w:t xml:space="preserve"> </w:t>
      </w:r>
      <w:proofErr w:type="spellStart"/>
      <w:r w:rsidRPr="00170973">
        <w:rPr>
          <w:sz w:val="28"/>
          <w:szCs w:val="28"/>
        </w:rPr>
        <w:t>kinh</w:t>
      </w:r>
      <w:proofErr w:type="spellEnd"/>
      <w:r w:rsidRPr="00170973">
        <w:rPr>
          <w:sz w:val="28"/>
          <w:szCs w:val="28"/>
        </w:rPr>
        <w:t xml:space="preserve"> </w:t>
      </w:r>
      <w:proofErr w:type="spellStart"/>
      <w:r w:rsidRPr="00170973">
        <w:rPr>
          <w:sz w:val="28"/>
          <w:szCs w:val="28"/>
        </w:rPr>
        <w:t>tế</w:t>
      </w:r>
      <w:proofErr w:type="spellEnd"/>
      <w:r w:rsidRPr="00170973">
        <w:rPr>
          <w:sz w:val="28"/>
          <w:szCs w:val="28"/>
        </w:rPr>
        <w:t xml:space="preserve"> </w:t>
      </w:r>
      <w:proofErr w:type="spellStart"/>
      <w:r w:rsidRPr="00170973">
        <w:rPr>
          <w:sz w:val="28"/>
          <w:szCs w:val="28"/>
        </w:rPr>
        <w:t>ngoài</w:t>
      </w:r>
      <w:proofErr w:type="spellEnd"/>
      <w:r w:rsidRPr="00170973">
        <w:rPr>
          <w:sz w:val="28"/>
          <w:szCs w:val="28"/>
        </w:rPr>
        <w:t xml:space="preserve"> </w:t>
      </w:r>
      <w:proofErr w:type="spellStart"/>
      <w:r w:rsidRPr="00170973">
        <w:rPr>
          <w:sz w:val="28"/>
          <w:szCs w:val="28"/>
        </w:rPr>
        <w:t>lãnh</w:t>
      </w:r>
      <w:proofErr w:type="spellEnd"/>
      <w:r w:rsidRPr="00170973">
        <w:rPr>
          <w:sz w:val="28"/>
          <w:szCs w:val="28"/>
        </w:rPr>
        <w:t xml:space="preserve"> </w:t>
      </w:r>
      <w:proofErr w:type="spellStart"/>
      <w:r w:rsidRPr="00170973">
        <w:rPr>
          <w:sz w:val="28"/>
          <w:szCs w:val="28"/>
        </w:rPr>
        <w:t>thổ</w:t>
      </w:r>
      <w:proofErr w:type="spellEnd"/>
      <w:r w:rsidRPr="00170973">
        <w:rPr>
          <w:sz w:val="28"/>
          <w:szCs w:val="28"/>
        </w:rPr>
        <w:t xml:space="preserve"> Việt Nam</w:t>
      </w:r>
      <w:r w:rsidRPr="00170973">
        <w:rPr>
          <w:sz w:val="28"/>
          <w:szCs w:val="28"/>
          <w:lang w:val="vi-VN"/>
        </w:rPr>
        <w:t>.</w:t>
      </w:r>
    </w:p>
    <w:p w14:paraId="25AF7B64"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lang w:val="vi-VN"/>
        </w:rPr>
        <w:t xml:space="preserve">Sáp nhập doanh nghiệp theo Luật Cạnh tranh 2018 và thực tiễn áp dụng. </w:t>
      </w:r>
    </w:p>
    <w:p w14:paraId="581D77AE" w14:textId="77777777" w:rsidR="00A13754" w:rsidRPr="00170973" w:rsidRDefault="00A13754" w:rsidP="00BB1079">
      <w:pPr>
        <w:numPr>
          <w:ilvl w:val="0"/>
          <w:numId w:val="23"/>
        </w:numPr>
        <w:spacing w:after="0" w:line="288" w:lineRule="auto"/>
        <w:jc w:val="both"/>
        <w:rPr>
          <w:color w:val="000000"/>
          <w:sz w:val="28"/>
          <w:szCs w:val="28"/>
        </w:rPr>
      </w:pPr>
      <w:r w:rsidRPr="00170973">
        <w:rPr>
          <w:color w:val="000000"/>
          <w:sz w:val="28"/>
          <w:szCs w:val="28"/>
        </w:rPr>
        <w:t xml:space="preserve">Mua </w:t>
      </w:r>
      <w:proofErr w:type="spellStart"/>
      <w:r w:rsidRPr="00170973">
        <w:rPr>
          <w:color w:val="000000"/>
          <w:sz w:val="28"/>
          <w:szCs w:val="28"/>
        </w:rPr>
        <w:t>lại</w:t>
      </w:r>
      <w:proofErr w:type="spellEnd"/>
      <w:r w:rsidRPr="00170973">
        <w:rPr>
          <w:color w:val="000000"/>
          <w:sz w:val="28"/>
          <w:szCs w:val="28"/>
        </w:rPr>
        <w:t xml:space="preserve"> </w:t>
      </w:r>
      <w:proofErr w:type="spellStart"/>
      <w:r w:rsidRPr="00170973">
        <w:rPr>
          <w:color w:val="000000"/>
          <w:sz w:val="28"/>
          <w:szCs w:val="28"/>
        </w:rPr>
        <w:t>doanh</w:t>
      </w:r>
      <w:proofErr w:type="spellEnd"/>
      <w:r w:rsidRPr="00170973">
        <w:rPr>
          <w:color w:val="000000"/>
          <w:sz w:val="28"/>
          <w:szCs w:val="28"/>
        </w:rPr>
        <w:t xml:space="preserve"> </w:t>
      </w:r>
      <w:proofErr w:type="spellStart"/>
      <w:r w:rsidRPr="00170973">
        <w:rPr>
          <w:color w:val="000000"/>
          <w:sz w:val="28"/>
          <w:szCs w:val="28"/>
        </w:rPr>
        <w:t>nghiệp</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Cạnh </w:t>
      </w:r>
      <w:proofErr w:type="spellStart"/>
      <w:r w:rsidRPr="00170973">
        <w:rPr>
          <w:color w:val="000000"/>
          <w:sz w:val="28"/>
          <w:szCs w:val="28"/>
        </w:rPr>
        <w:t>tranh</w:t>
      </w:r>
      <w:proofErr w:type="spellEnd"/>
      <w:r w:rsidRPr="00170973">
        <w:rPr>
          <w:color w:val="000000"/>
          <w:sz w:val="28"/>
          <w:szCs w:val="28"/>
        </w:rPr>
        <w:t xml:space="preserve"> 2018 </w:t>
      </w:r>
      <w:proofErr w:type="spellStart"/>
      <w:r w:rsidRPr="00170973">
        <w:rPr>
          <w:color w:val="000000"/>
          <w:sz w:val="28"/>
          <w:szCs w:val="28"/>
        </w:rPr>
        <w:t>và</w:t>
      </w:r>
      <w:proofErr w:type="spellEnd"/>
      <w:r w:rsidRPr="00170973">
        <w:rPr>
          <w:color w:val="000000"/>
          <w:sz w:val="28"/>
          <w:szCs w:val="28"/>
        </w:rPr>
        <w:t xml:space="preserve"> </w:t>
      </w:r>
      <w:proofErr w:type="spellStart"/>
      <w:r w:rsidRPr="00170973">
        <w:rPr>
          <w:color w:val="000000"/>
          <w:sz w:val="28"/>
          <w:szCs w:val="28"/>
        </w:rPr>
        <w:t>thực</w:t>
      </w:r>
      <w:proofErr w:type="spellEnd"/>
      <w:r w:rsidRPr="00170973">
        <w:rPr>
          <w:color w:val="000000"/>
          <w:sz w:val="28"/>
          <w:szCs w:val="28"/>
        </w:rPr>
        <w:t xml:space="preserve"> </w:t>
      </w:r>
      <w:proofErr w:type="spellStart"/>
      <w:r w:rsidRPr="00170973">
        <w:rPr>
          <w:color w:val="000000"/>
          <w:sz w:val="28"/>
          <w:szCs w:val="28"/>
        </w:rPr>
        <w:t>tiễn</w:t>
      </w:r>
      <w:proofErr w:type="spellEnd"/>
      <w:r w:rsidRPr="00170973">
        <w:rPr>
          <w:color w:val="000000"/>
          <w:sz w:val="28"/>
          <w:szCs w:val="28"/>
        </w:rPr>
        <w:t xml:space="preserve"> </w:t>
      </w:r>
      <w:proofErr w:type="spellStart"/>
      <w:r w:rsidRPr="00170973">
        <w:rPr>
          <w:color w:val="000000"/>
          <w:sz w:val="28"/>
          <w:szCs w:val="28"/>
        </w:rPr>
        <w:t>áp</w:t>
      </w:r>
      <w:proofErr w:type="spellEnd"/>
      <w:r w:rsidRPr="00170973">
        <w:rPr>
          <w:color w:val="000000"/>
          <w:sz w:val="28"/>
          <w:szCs w:val="28"/>
        </w:rPr>
        <w:t xml:space="preserve"> </w:t>
      </w:r>
      <w:proofErr w:type="spellStart"/>
      <w:r w:rsidRPr="00170973">
        <w:rPr>
          <w:color w:val="000000"/>
          <w:sz w:val="28"/>
          <w:szCs w:val="28"/>
        </w:rPr>
        <w:t>dụng</w:t>
      </w:r>
      <w:proofErr w:type="spellEnd"/>
      <w:r w:rsidRPr="00170973">
        <w:rPr>
          <w:color w:val="000000"/>
          <w:sz w:val="28"/>
          <w:szCs w:val="28"/>
        </w:rPr>
        <w:t>.</w:t>
      </w:r>
    </w:p>
    <w:p w14:paraId="7D852B91" w14:textId="77777777" w:rsidR="00A13754" w:rsidRPr="00170973" w:rsidRDefault="00A13754" w:rsidP="00BB1079">
      <w:pPr>
        <w:numPr>
          <w:ilvl w:val="0"/>
          <w:numId w:val="23"/>
        </w:numPr>
        <w:spacing w:after="0" w:line="288" w:lineRule="auto"/>
        <w:jc w:val="both"/>
        <w:rPr>
          <w:color w:val="000000"/>
          <w:sz w:val="28"/>
          <w:szCs w:val="28"/>
        </w:rPr>
      </w:pPr>
      <w:r w:rsidRPr="00170973">
        <w:rPr>
          <w:color w:val="000000"/>
          <w:sz w:val="28"/>
          <w:szCs w:val="28"/>
        </w:rPr>
        <w:t xml:space="preserve">Quy </w:t>
      </w:r>
      <w:proofErr w:type="spellStart"/>
      <w:r w:rsidRPr="00170973">
        <w:rPr>
          <w:color w:val="000000"/>
          <w:sz w:val="28"/>
          <w:szCs w:val="28"/>
        </w:rPr>
        <w:t>định</w:t>
      </w:r>
      <w:proofErr w:type="spellEnd"/>
      <w:r w:rsidRPr="00170973">
        <w:rPr>
          <w:color w:val="000000"/>
          <w:sz w:val="28"/>
          <w:szCs w:val="28"/>
        </w:rPr>
        <w:t xml:space="preserve"> </w:t>
      </w:r>
      <w:proofErr w:type="spellStart"/>
      <w:r w:rsidRPr="00170973">
        <w:rPr>
          <w:color w:val="000000"/>
          <w:sz w:val="28"/>
          <w:szCs w:val="28"/>
        </w:rPr>
        <w:t>của</w:t>
      </w:r>
      <w:proofErr w:type="spellEnd"/>
      <w:r w:rsidRPr="00170973">
        <w:rPr>
          <w:color w:val="000000"/>
          <w:sz w:val="28"/>
          <w:szCs w:val="28"/>
        </w:rPr>
        <w:t xml:space="preserve"> </w:t>
      </w:r>
      <w:proofErr w:type="spellStart"/>
      <w:r w:rsidRPr="00170973">
        <w:rPr>
          <w:color w:val="000000"/>
          <w:sz w:val="28"/>
          <w:szCs w:val="28"/>
        </w:rPr>
        <w:t>pháp</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Việt Nam </w:t>
      </w:r>
      <w:proofErr w:type="spellStart"/>
      <w:r w:rsidRPr="00170973">
        <w:rPr>
          <w:color w:val="000000"/>
          <w:sz w:val="28"/>
          <w:szCs w:val="28"/>
        </w:rPr>
        <w:t>về</w:t>
      </w:r>
      <w:proofErr w:type="spellEnd"/>
      <w:r w:rsidRPr="00170973">
        <w:rPr>
          <w:color w:val="000000"/>
          <w:sz w:val="28"/>
          <w:szCs w:val="28"/>
        </w:rPr>
        <w:t xml:space="preserve"> </w:t>
      </w:r>
      <w:proofErr w:type="spellStart"/>
      <w:r w:rsidRPr="00170973">
        <w:rPr>
          <w:color w:val="000000"/>
          <w:sz w:val="28"/>
          <w:szCs w:val="28"/>
        </w:rPr>
        <w:t>ngưỡng</w:t>
      </w:r>
      <w:proofErr w:type="spellEnd"/>
      <w:r w:rsidRPr="00170973">
        <w:rPr>
          <w:color w:val="000000"/>
          <w:sz w:val="28"/>
          <w:szCs w:val="28"/>
        </w:rPr>
        <w:t xml:space="preserve"> </w:t>
      </w:r>
      <w:proofErr w:type="spellStart"/>
      <w:r w:rsidRPr="00170973">
        <w:rPr>
          <w:color w:val="000000"/>
          <w:sz w:val="28"/>
          <w:szCs w:val="28"/>
        </w:rPr>
        <w:t>thông</w:t>
      </w:r>
      <w:proofErr w:type="spellEnd"/>
      <w:r w:rsidRPr="00170973">
        <w:rPr>
          <w:color w:val="000000"/>
          <w:sz w:val="28"/>
          <w:szCs w:val="28"/>
        </w:rPr>
        <w:t xml:space="preserve"> </w:t>
      </w:r>
      <w:proofErr w:type="spellStart"/>
      <w:r w:rsidRPr="00170973">
        <w:rPr>
          <w:color w:val="000000"/>
          <w:sz w:val="28"/>
          <w:szCs w:val="28"/>
        </w:rPr>
        <w:t>báo</w:t>
      </w:r>
      <w:proofErr w:type="spellEnd"/>
      <w:r w:rsidRPr="00170973">
        <w:rPr>
          <w:color w:val="000000"/>
          <w:sz w:val="28"/>
          <w:szCs w:val="28"/>
        </w:rPr>
        <w:t xml:space="preserve"> </w:t>
      </w:r>
      <w:proofErr w:type="spellStart"/>
      <w:r w:rsidRPr="00170973">
        <w:rPr>
          <w:color w:val="000000"/>
          <w:sz w:val="28"/>
          <w:szCs w:val="28"/>
        </w:rPr>
        <w:t>tập</w:t>
      </w:r>
      <w:proofErr w:type="spellEnd"/>
      <w:r w:rsidRPr="00170973">
        <w:rPr>
          <w:color w:val="000000"/>
          <w:sz w:val="28"/>
          <w:szCs w:val="28"/>
        </w:rPr>
        <w:t xml:space="preserve"> </w:t>
      </w:r>
      <w:proofErr w:type="spellStart"/>
      <w:r w:rsidRPr="00170973">
        <w:rPr>
          <w:color w:val="000000"/>
          <w:sz w:val="28"/>
          <w:szCs w:val="28"/>
        </w:rPr>
        <w:t>trung</w:t>
      </w:r>
      <w:proofErr w:type="spellEnd"/>
      <w:r w:rsidRPr="00170973">
        <w:rPr>
          <w:color w:val="000000"/>
          <w:sz w:val="28"/>
          <w:szCs w:val="28"/>
        </w:rPr>
        <w:t xml:space="preserve"> </w:t>
      </w:r>
      <w:proofErr w:type="spellStart"/>
      <w:r w:rsidRPr="00170973">
        <w:rPr>
          <w:color w:val="000000"/>
          <w:sz w:val="28"/>
          <w:szCs w:val="28"/>
        </w:rPr>
        <w:t>kinh</w:t>
      </w:r>
      <w:proofErr w:type="spellEnd"/>
      <w:r w:rsidRPr="00170973">
        <w:rPr>
          <w:color w:val="000000"/>
          <w:sz w:val="28"/>
          <w:szCs w:val="28"/>
        </w:rPr>
        <w:t xml:space="preserve"> </w:t>
      </w:r>
      <w:proofErr w:type="spellStart"/>
      <w:r w:rsidRPr="00170973">
        <w:rPr>
          <w:color w:val="000000"/>
          <w:sz w:val="28"/>
          <w:szCs w:val="28"/>
        </w:rPr>
        <w:t>tế</w:t>
      </w:r>
      <w:proofErr w:type="spellEnd"/>
      <w:r w:rsidRPr="00170973">
        <w:rPr>
          <w:color w:val="000000"/>
          <w:sz w:val="28"/>
          <w:szCs w:val="28"/>
        </w:rPr>
        <w:t xml:space="preserve"> </w:t>
      </w:r>
    </w:p>
    <w:p w14:paraId="78E56650" w14:textId="77777777" w:rsidR="00A13754" w:rsidRPr="00170973" w:rsidRDefault="00A13754" w:rsidP="00BB1079">
      <w:pPr>
        <w:numPr>
          <w:ilvl w:val="0"/>
          <w:numId w:val="23"/>
        </w:numPr>
        <w:spacing w:after="0" w:line="288" w:lineRule="auto"/>
        <w:jc w:val="both"/>
        <w:rPr>
          <w:color w:val="000000"/>
          <w:sz w:val="28"/>
          <w:szCs w:val="28"/>
        </w:rPr>
      </w:pPr>
      <w:r w:rsidRPr="00170973">
        <w:rPr>
          <w:color w:val="000000"/>
          <w:sz w:val="28"/>
          <w:szCs w:val="28"/>
        </w:rPr>
        <w:t xml:space="preserve">Quy </w:t>
      </w:r>
      <w:proofErr w:type="spellStart"/>
      <w:r w:rsidRPr="00170973">
        <w:rPr>
          <w:color w:val="000000"/>
          <w:sz w:val="28"/>
          <w:szCs w:val="28"/>
        </w:rPr>
        <w:t>trình</w:t>
      </w:r>
      <w:proofErr w:type="spellEnd"/>
      <w:r w:rsidRPr="00170973">
        <w:rPr>
          <w:color w:val="000000"/>
          <w:sz w:val="28"/>
          <w:szCs w:val="28"/>
        </w:rPr>
        <w:t xml:space="preserve"> </w:t>
      </w:r>
      <w:proofErr w:type="spellStart"/>
      <w:r w:rsidRPr="00170973">
        <w:rPr>
          <w:color w:val="000000"/>
          <w:sz w:val="28"/>
          <w:szCs w:val="28"/>
        </w:rPr>
        <w:t>kiểm</w:t>
      </w:r>
      <w:proofErr w:type="spellEnd"/>
      <w:r w:rsidRPr="00170973">
        <w:rPr>
          <w:color w:val="000000"/>
          <w:sz w:val="28"/>
          <w:szCs w:val="28"/>
        </w:rPr>
        <w:t xml:space="preserve"> </w:t>
      </w:r>
      <w:proofErr w:type="spellStart"/>
      <w:r w:rsidRPr="00170973">
        <w:rPr>
          <w:color w:val="000000"/>
          <w:sz w:val="28"/>
          <w:szCs w:val="28"/>
        </w:rPr>
        <w:t>soát</w:t>
      </w:r>
      <w:proofErr w:type="spellEnd"/>
      <w:r w:rsidRPr="00170973">
        <w:rPr>
          <w:color w:val="000000"/>
          <w:sz w:val="28"/>
          <w:szCs w:val="28"/>
        </w:rPr>
        <w:t xml:space="preserve"> </w:t>
      </w:r>
      <w:proofErr w:type="spellStart"/>
      <w:r w:rsidRPr="00170973">
        <w:rPr>
          <w:color w:val="000000"/>
          <w:sz w:val="28"/>
          <w:szCs w:val="28"/>
        </w:rPr>
        <w:t>tập</w:t>
      </w:r>
      <w:proofErr w:type="spellEnd"/>
      <w:r w:rsidRPr="00170973">
        <w:rPr>
          <w:color w:val="000000"/>
          <w:sz w:val="28"/>
          <w:szCs w:val="28"/>
        </w:rPr>
        <w:t xml:space="preserve"> </w:t>
      </w:r>
      <w:proofErr w:type="spellStart"/>
      <w:r w:rsidRPr="00170973">
        <w:rPr>
          <w:color w:val="000000"/>
          <w:sz w:val="28"/>
          <w:szCs w:val="28"/>
        </w:rPr>
        <w:t>trung</w:t>
      </w:r>
      <w:proofErr w:type="spellEnd"/>
      <w:r w:rsidRPr="00170973">
        <w:rPr>
          <w:color w:val="000000"/>
          <w:sz w:val="28"/>
          <w:szCs w:val="28"/>
        </w:rPr>
        <w:t xml:space="preserve"> </w:t>
      </w:r>
      <w:proofErr w:type="spellStart"/>
      <w:r w:rsidRPr="00170973">
        <w:rPr>
          <w:color w:val="000000"/>
          <w:sz w:val="28"/>
          <w:szCs w:val="28"/>
        </w:rPr>
        <w:t>kinh</w:t>
      </w:r>
      <w:proofErr w:type="spellEnd"/>
      <w:r w:rsidRPr="00170973">
        <w:rPr>
          <w:color w:val="000000"/>
          <w:sz w:val="28"/>
          <w:szCs w:val="28"/>
        </w:rPr>
        <w:t xml:space="preserve"> </w:t>
      </w:r>
      <w:proofErr w:type="spellStart"/>
      <w:r w:rsidRPr="00170973">
        <w:rPr>
          <w:color w:val="000000"/>
          <w:sz w:val="28"/>
          <w:szCs w:val="28"/>
        </w:rPr>
        <w:t>tế</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pháp</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w:t>
      </w:r>
      <w:proofErr w:type="spellStart"/>
      <w:r w:rsidRPr="00170973">
        <w:rPr>
          <w:color w:val="000000"/>
          <w:sz w:val="28"/>
          <w:szCs w:val="28"/>
        </w:rPr>
        <w:t>cạnh</w:t>
      </w:r>
      <w:proofErr w:type="spellEnd"/>
      <w:r w:rsidRPr="00170973">
        <w:rPr>
          <w:color w:val="000000"/>
          <w:sz w:val="28"/>
          <w:szCs w:val="28"/>
        </w:rPr>
        <w:t xml:space="preserve"> </w:t>
      </w:r>
      <w:proofErr w:type="spellStart"/>
      <w:r w:rsidRPr="00170973">
        <w:rPr>
          <w:color w:val="000000"/>
          <w:sz w:val="28"/>
          <w:szCs w:val="28"/>
        </w:rPr>
        <w:t>tranh</w:t>
      </w:r>
      <w:proofErr w:type="spellEnd"/>
      <w:r w:rsidRPr="00170973">
        <w:rPr>
          <w:color w:val="000000"/>
          <w:sz w:val="28"/>
          <w:szCs w:val="28"/>
        </w:rPr>
        <w:t xml:space="preserve"> </w:t>
      </w:r>
      <w:proofErr w:type="spellStart"/>
      <w:r w:rsidRPr="00170973">
        <w:rPr>
          <w:color w:val="000000"/>
          <w:sz w:val="28"/>
          <w:szCs w:val="28"/>
        </w:rPr>
        <w:t>của</w:t>
      </w:r>
      <w:proofErr w:type="spellEnd"/>
      <w:r w:rsidRPr="00170973">
        <w:rPr>
          <w:color w:val="000000"/>
          <w:sz w:val="28"/>
          <w:szCs w:val="28"/>
        </w:rPr>
        <w:t xml:space="preserve"> Việt Nam.</w:t>
      </w:r>
    </w:p>
    <w:p w14:paraId="13930905" w14:textId="77777777" w:rsidR="00A13754" w:rsidRPr="00170973" w:rsidRDefault="00A13754" w:rsidP="00BB1079">
      <w:pPr>
        <w:numPr>
          <w:ilvl w:val="0"/>
          <w:numId w:val="23"/>
        </w:numPr>
        <w:spacing w:after="0" w:line="288" w:lineRule="auto"/>
        <w:jc w:val="both"/>
        <w:rPr>
          <w:color w:val="000000"/>
          <w:sz w:val="28"/>
          <w:szCs w:val="28"/>
        </w:rPr>
      </w:pPr>
      <w:r w:rsidRPr="00170973">
        <w:rPr>
          <w:color w:val="000000"/>
          <w:sz w:val="28"/>
          <w:szCs w:val="28"/>
        </w:rPr>
        <w:t xml:space="preserve">Pháp </w:t>
      </w:r>
      <w:proofErr w:type="spellStart"/>
      <w:r w:rsidRPr="00170973">
        <w:rPr>
          <w:color w:val="000000"/>
          <w:sz w:val="28"/>
          <w:szCs w:val="28"/>
        </w:rPr>
        <w:t>luật</w:t>
      </w:r>
      <w:proofErr w:type="spellEnd"/>
      <w:r w:rsidRPr="00170973">
        <w:rPr>
          <w:color w:val="000000"/>
          <w:sz w:val="28"/>
          <w:szCs w:val="28"/>
        </w:rPr>
        <w:t xml:space="preserve"> </w:t>
      </w:r>
      <w:proofErr w:type="spellStart"/>
      <w:r w:rsidRPr="00170973">
        <w:rPr>
          <w:color w:val="000000"/>
          <w:sz w:val="28"/>
          <w:szCs w:val="28"/>
        </w:rPr>
        <w:t>cạnh</w:t>
      </w:r>
      <w:proofErr w:type="spellEnd"/>
      <w:r w:rsidRPr="00170973">
        <w:rPr>
          <w:color w:val="000000"/>
          <w:sz w:val="28"/>
          <w:szCs w:val="28"/>
        </w:rPr>
        <w:t xml:space="preserve"> </w:t>
      </w:r>
      <w:proofErr w:type="spellStart"/>
      <w:r w:rsidRPr="00170973">
        <w:rPr>
          <w:color w:val="000000"/>
          <w:sz w:val="28"/>
          <w:szCs w:val="28"/>
        </w:rPr>
        <w:t>tranh</w:t>
      </w:r>
      <w:proofErr w:type="spellEnd"/>
      <w:r w:rsidRPr="00170973">
        <w:rPr>
          <w:color w:val="000000"/>
          <w:sz w:val="28"/>
          <w:szCs w:val="28"/>
        </w:rPr>
        <w:t xml:space="preserve"> Việt Nam </w:t>
      </w:r>
      <w:proofErr w:type="spellStart"/>
      <w:r w:rsidRPr="00170973">
        <w:rPr>
          <w:color w:val="000000"/>
          <w:sz w:val="28"/>
          <w:szCs w:val="28"/>
        </w:rPr>
        <w:t>về</w:t>
      </w:r>
      <w:proofErr w:type="spellEnd"/>
      <w:r w:rsidRPr="00170973">
        <w:rPr>
          <w:color w:val="000000"/>
          <w:sz w:val="28"/>
          <w:szCs w:val="28"/>
        </w:rPr>
        <w:t xml:space="preserve"> </w:t>
      </w:r>
      <w:proofErr w:type="spellStart"/>
      <w:r w:rsidRPr="00170973">
        <w:rPr>
          <w:color w:val="000000"/>
          <w:sz w:val="28"/>
          <w:szCs w:val="28"/>
        </w:rPr>
        <w:t>thẩm</w:t>
      </w:r>
      <w:proofErr w:type="spellEnd"/>
      <w:r w:rsidRPr="00170973">
        <w:rPr>
          <w:color w:val="000000"/>
          <w:sz w:val="28"/>
          <w:szCs w:val="28"/>
        </w:rPr>
        <w:t xml:space="preserve"> </w:t>
      </w:r>
      <w:proofErr w:type="spellStart"/>
      <w:r w:rsidRPr="00170973">
        <w:rPr>
          <w:color w:val="000000"/>
          <w:sz w:val="28"/>
          <w:szCs w:val="28"/>
        </w:rPr>
        <w:t>định</w:t>
      </w:r>
      <w:proofErr w:type="spellEnd"/>
      <w:r w:rsidRPr="00170973">
        <w:rPr>
          <w:color w:val="000000"/>
          <w:sz w:val="28"/>
          <w:szCs w:val="28"/>
        </w:rPr>
        <w:t xml:space="preserve"> </w:t>
      </w:r>
      <w:proofErr w:type="spellStart"/>
      <w:r w:rsidRPr="00170973">
        <w:rPr>
          <w:color w:val="000000"/>
          <w:sz w:val="28"/>
          <w:szCs w:val="28"/>
        </w:rPr>
        <w:t>tập</w:t>
      </w:r>
      <w:proofErr w:type="spellEnd"/>
      <w:r w:rsidRPr="00170973">
        <w:rPr>
          <w:color w:val="000000"/>
          <w:sz w:val="28"/>
          <w:szCs w:val="28"/>
        </w:rPr>
        <w:t xml:space="preserve"> </w:t>
      </w:r>
      <w:proofErr w:type="spellStart"/>
      <w:r w:rsidRPr="00170973">
        <w:rPr>
          <w:color w:val="000000"/>
          <w:sz w:val="28"/>
          <w:szCs w:val="28"/>
        </w:rPr>
        <w:t>trung</w:t>
      </w:r>
      <w:proofErr w:type="spellEnd"/>
      <w:r w:rsidRPr="00170973">
        <w:rPr>
          <w:color w:val="000000"/>
          <w:sz w:val="28"/>
          <w:szCs w:val="28"/>
        </w:rPr>
        <w:t xml:space="preserve"> </w:t>
      </w:r>
      <w:proofErr w:type="spellStart"/>
      <w:r w:rsidRPr="00170973">
        <w:rPr>
          <w:color w:val="000000"/>
          <w:sz w:val="28"/>
          <w:szCs w:val="28"/>
        </w:rPr>
        <w:t>kinh</w:t>
      </w:r>
      <w:proofErr w:type="spellEnd"/>
      <w:r w:rsidRPr="00170973">
        <w:rPr>
          <w:color w:val="000000"/>
          <w:sz w:val="28"/>
          <w:szCs w:val="28"/>
        </w:rPr>
        <w:t xml:space="preserve"> </w:t>
      </w:r>
      <w:proofErr w:type="spellStart"/>
      <w:r w:rsidRPr="00170973">
        <w:rPr>
          <w:color w:val="000000"/>
          <w:sz w:val="28"/>
          <w:szCs w:val="28"/>
        </w:rPr>
        <w:t>tế</w:t>
      </w:r>
      <w:proofErr w:type="spellEnd"/>
      <w:r w:rsidRPr="00170973">
        <w:rPr>
          <w:color w:val="000000"/>
          <w:sz w:val="28"/>
          <w:szCs w:val="28"/>
          <w:lang w:val="vi-VN"/>
        </w:rPr>
        <w:t>.</w:t>
      </w:r>
    </w:p>
    <w:p w14:paraId="0ACDC555" w14:textId="77777777" w:rsidR="00A13754" w:rsidRPr="00170973" w:rsidRDefault="00A13754" w:rsidP="00BB1079">
      <w:pPr>
        <w:numPr>
          <w:ilvl w:val="0"/>
          <w:numId w:val="23"/>
        </w:numPr>
        <w:spacing w:after="0" w:line="288" w:lineRule="auto"/>
        <w:jc w:val="both"/>
        <w:rPr>
          <w:color w:val="000000"/>
          <w:sz w:val="28"/>
          <w:szCs w:val="28"/>
        </w:rPr>
      </w:pPr>
      <w:proofErr w:type="spellStart"/>
      <w:r w:rsidRPr="00170973">
        <w:rPr>
          <w:color w:val="000000"/>
          <w:sz w:val="28"/>
          <w:szCs w:val="28"/>
        </w:rPr>
        <w:t>Lôi</w:t>
      </w:r>
      <w:proofErr w:type="spellEnd"/>
      <w:r w:rsidRPr="00170973">
        <w:rPr>
          <w:color w:val="000000"/>
          <w:sz w:val="28"/>
          <w:szCs w:val="28"/>
        </w:rPr>
        <w:t xml:space="preserve"> </w:t>
      </w:r>
      <w:proofErr w:type="spellStart"/>
      <w:r w:rsidRPr="00170973">
        <w:rPr>
          <w:color w:val="000000"/>
          <w:sz w:val="28"/>
          <w:szCs w:val="28"/>
        </w:rPr>
        <w:t>kéo</w:t>
      </w:r>
      <w:proofErr w:type="spellEnd"/>
      <w:r w:rsidRPr="00170973">
        <w:rPr>
          <w:color w:val="000000"/>
          <w:sz w:val="28"/>
          <w:szCs w:val="28"/>
        </w:rPr>
        <w:t xml:space="preserve"> </w:t>
      </w:r>
      <w:proofErr w:type="spellStart"/>
      <w:r w:rsidRPr="00170973">
        <w:rPr>
          <w:color w:val="000000"/>
          <w:sz w:val="28"/>
          <w:szCs w:val="28"/>
        </w:rPr>
        <w:t>khách</w:t>
      </w:r>
      <w:proofErr w:type="spellEnd"/>
      <w:r w:rsidRPr="00170973">
        <w:rPr>
          <w:color w:val="000000"/>
          <w:sz w:val="28"/>
          <w:szCs w:val="28"/>
        </w:rPr>
        <w:t xml:space="preserve"> </w:t>
      </w:r>
      <w:proofErr w:type="spellStart"/>
      <w:r w:rsidRPr="00170973">
        <w:rPr>
          <w:color w:val="000000"/>
          <w:sz w:val="28"/>
          <w:szCs w:val="28"/>
        </w:rPr>
        <w:t>hàng</w:t>
      </w:r>
      <w:proofErr w:type="spellEnd"/>
      <w:r w:rsidRPr="00170973">
        <w:rPr>
          <w:color w:val="000000"/>
          <w:sz w:val="28"/>
          <w:szCs w:val="28"/>
        </w:rPr>
        <w:t xml:space="preserve"> </w:t>
      </w:r>
      <w:proofErr w:type="spellStart"/>
      <w:r w:rsidRPr="00170973">
        <w:rPr>
          <w:color w:val="000000"/>
          <w:sz w:val="28"/>
          <w:szCs w:val="28"/>
        </w:rPr>
        <w:t>bất</w:t>
      </w:r>
      <w:proofErr w:type="spellEnd"/>
      <w:r w:rsidRPr="00170973">
        <w:rPr>
          <w:color w:val="000000"/>
          <w:sz w:val="28"/>
          <w:szCs w:val="28"/>
        </w:rPr>
        <w:t xml:space="preserve"> </w:t>
      </w:r>
      <w:proofErr w:type="spellStart"/>
      <w:r w:rsidRPr="00170973">
        <w:rPr>
          <w:color w:val="000000"/>
          <w:sz w:val="28"/>
          <w:szCs w:val="28"/>
        </w:rPr>
        <w:t>chính</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w:t>
      </w:r>
      <w:r w:rsidRPr="00170973">
        <w:rPr>
          <w:color w:val="000000"/>
          <w:sz w:val="28"/>
          <w:szCs w:val="28"/>
          <w:lang w:val="vi-VN"/>
        </w:rPr>
        <w:t>Cạ</w:t>
      </w:r>
      <w:proofErr w:type="spellStart"/>
      <w:r w:rsidRPr="00170973">
        <w:rPr>
          <w:color w:val="000000"/>
          <w:sz w:val="28"/>
          <w:szCs w:val="28"/>
        </w:rPr>
        <w:t>nh</w:t>
      </w:r>
      <w:proofErr w:type="spellEnd"/>
      <w:r w:rsidRPr="00170973">
        <w:rPr>
          <w:color w:val="000000"/>
          <w:sz w:val="28"/>
          <w:szCs w:val="28"/>
        </w:rPr>
        <w:t xml:space="preserve"> </w:t>
      </w:r>
      <w:proofErr w:type="spellStart"/>
      <w:r w:rsidRPr="00170973">
        <w:rPr>
          <w:color w:val="000000"/>
          <w:sz w:val="28"/>
          <w:szCs w:val="28"/>
        </w:rPr>
        <w:t>tranh</w:t>
      </w:r>
      <w:proofErr w:type="spellEnd"/>
      <w:r w:rsidRPr="00170973">
        <w:rPr>
          <w:color w:val="000000"/>
          <w:sz w:val="28"/>
          <w:szCs w:val="28"/>
        </w:rPr>
        <w:t xml:space="preserve"> 2018 </w:t>
      </w:r>
      <w:proofErr w:type="spellStart"/>
      <w:r w:rsidRPr="00170973">
        <w:rPr>
          <w:color w:val="000000"/>
          <w:sz w:val="28"/>
          <w:szCs w:val="28"/>
        </w:rPr>
        <w:t>và</w:t>
      </w:r>
      <w:proofErr w:type="spellEnd"/>
      <w:r w:rsidRPr="00170973">
        <w:rPr>
          <w:color w:val="000000"/>
          <w:sz w:val="28"/>
          <w:szCs w:val="28"/>
        </w:rPr>
        <w:t xml:space="preserve"> </w:t>
      </w:r>
      <w:proofErr w:type="spellStart"/>
      <w:r w:rsidRPr="00170973">
        <w:rPr>
          <w:color w:val="000000"/>
          <w:sz w:val="28"/>
          <w:szCs w:val="28"/>
        </w:rPr>
        <w:t>thực</w:t>
      </w:r>
      <w:proofErr w:type="spellEnd"/>
      <w:r w:rsidRPr="00170973">
        <w:rPr>
          <w:color w:val="000000"/>
          <w:sz w:val="28"/>
          <w:szCs w:val="28"/>
        </w:rPr>
        <w:t xml:space="preserve"> </w:t>
      </w:r>
      <w:proofErr w:type="spellStart"/>
      <w:r w:rsidRPr="00170973">
        <w:rPr>
          <w:color w:val="000000"/>
          <w:sz w:val="28"/>
          <w:szCs w:val="28"/>
        </w:rPr>
        <w:t>tiễn</w:t>
      </w:r>
      <w:proofErr w:type="spellEnd"/>
      <w:r w:rsidRPr="00170973">
        <w:rPr>
          <w:color w:val="000000"/>
          <w:sz w:val="28"/>
          <w:szCs w:val="28"/>
        </w:rPr>
        <w:t xml:space="preserve"> </w:t>
      </w:r>
      <w:proofErr w:type="spellStart"/>
      <w:r w:rsidRPr="00170973">
        <w:rPr>
          <w:color w:val="000000"/>
          <w:sz w:val="28"/>
          <w:szCs w:val="28"/>
        </w:rPr>
        <w:t>áp</w:t>
      </w:r>
      <w:proofErr w:type="spellEnd"/>
      <w:r w:rsidRPr="00170973">
        <w:rPr>
          <w:color w:val="000000"/>
          <w:sz w:val="28"/>
          <w:szCs w:val="28"/>
        </w:rPr>
        <w:t xml:space="preserve"> </w:t>
      </w:r>
      <w:proofErr w:type="spellStart"/>
      <w:r w:rsidRPr="00170973">
        <w:rPr>
          <w:color w:val="000000"/>
          <w:sz w:val="28"/>
          <w:szCs w:val="28"/>
        </w:rPr>
        <w:t>dụng</w:t>
      </w:r>
      <w:proofErr w:type="spellEnd"/>
      <w:r w:rsidRPr="00170973">
        <w:rPr>
          <w:color w:val="000000"/>
          <w:sz w:val="28"/>
          <w:szCs w:val="28"/>
        </w:rPr>
        <w:t>.</w:t>
      </w:r>
    </w:p>
    <w:p w14:paraId="1318106B" w14:textId="77777777" w:rsidR="00A13754" w:rsidRPr="00170973" w:rsidRDefault="00A13754" w:rsidP="00BB1079">
      <w:pPr>
        <w:numPr>
          <w:ilvl w:val="0"/>
          <w:numId w:val="23"/>
        </w:numPr>
        <w:spacing w:after="0" w:line="288" w:lineRule="auto"/>
        <w:jc w:val="both"/>
        <w:rPr>
          <w:color w:val="000000"/>
          <w:sz w:val="28"/>
          <w:szCs w:val="28"/>
        </w:rPr>
      </w:pPr>
      <w:proofErr w:type="spellStart"/>
      <w:r w:rsidRPr="00170973">
        <w:rPr>
          <w:color w:val="000000"/>
          <w:sz w:val="28"/>
          <w:szCs w:val="28"/>
        </w:rPr>
        <w:lastRenderedPageBreak/>
        <w:t>Xâm</w:t>
      </w:r>
      <w:proofErr w:type="spellEnd"/>
      <w:r w:rsidRPr="00170973">
        <w:rPr>
          <w:color w:val="000000"/>
          <w:sz w:val="28"/>
          <w:szCs w:val="28"/>
        </w:rPr>
        <w:t xml:space="preserve"> </w:t>
      </w:r>
      <w:proofErr w:type="spellStart"/>
      <w:r w:rsidRPr="00170973">
        <w:rPr>
          <w:color w:val="000000"/>
          <w:sz w:val="28"/>
          <w:szCs w:val="28"/>
        </w:rPr>
        <w:t>phạm</w:t>
      </w:r>
      <w:proofErr w:type="spellEnd"/>
      <w:r w:rsidRPr="00170973">
        <w:rPr>
          <w:color w:val="000000"/>
          <w:sz w:val="28"/>
          <w:szCs w:val="28"/>
        </w:rPr>
        <w:t xml:space="preserve"> </w:t>
      </w:r>
      <w:proofErr w:type="spellStart"/>
      <w:r w:rsidRPr="00170973">
        <w:rPr>
          <w:color w:val="000000"/>
          <w:sz w:val="28"/>
          <w:szCs w:val="28"/>
        </w:rPr>
        <w:t>thông</w:t>
      </w:r>
      <w:proofErr w:type="spellEnd"/>
      <w:r w:rsidRPr="00170973">
        <w:rPr>
          <w:color w:val="000000"/>
          <w:sz w:val="28"/>
          <w:szCs w:val="28"/>
        </w:rPr>
        <w:t xml:space="preserve"> tin </w:t>
      </w:r>
      <w:proofErr w:type="spellStart"/>
      <w:r w:rsidRPr="00170973">
        <w:rPr>
          <w:color w:val="000000"/>
          <w:sz w:val="28"/>
          <w:szCs w:val="28"/>
        </w:rPr>
        <w:t>bí</w:t>
      </w:r>
      <w:proofErr w:type="spellEnd"/>
      <w:r w:rsidRPr="00170973">
        <w:rPr>
          <w:color w:val="000000"/>
          <w:sz w:val="28"/>
          <w:szCs w:val="28"/>
        </w:rPr>
        <w:t xml:space="preserve"> </w:t>
      </w:r>
      <w:proofErr w:type="spellStart"/>
      <w:r w:rsidRPr="00170973">
        <w:rPr>
          <w:color w:val="000000"/>
          <w:sz w:val="28"/>
          <w:szCs w:val="28"/>
        </w:rPr>
        <w:t>mật</w:t>
      </w:r>
      <w:proofErr w:type="spellEnd"/>
      <w:r w:rsidRPr="00170973">
        <w:rPr>
          <w:color w:val="000000"/>
          <w:sz w:val="28"/>
          <w:szCs w:val="28"/>
        </w:rPr>
        <w:t xml:space="preserve"> </w:t>
      </w:r>
      <w:proofErr w:type="spellStart"/>
      <w:r w:rsidRPr="00170973">
        <w:rPr>
          <w:color w:val="000000"/>
          <w:sz w:val="28"/>
          <w:szCs w:val="28"/>
        </w:rPr>
        <w:t>trong</w:t>
      </w:r>
      <w:proofErr w:type="spellEnd"/>
      <w:r w:rsidRPr="00170973">
        <w:rPr>
          <w:color w:val="000000"/>
          <w:sz w:val="28"/>
          <w:szCs w:val="28"/>
        </w:rPr>
        <w:t xml:space="preserve"> </w:t>
      </w:r>
      <w:proofErr w:type="spellStart"/>
      <w:r w:rsidRPr="00170973">
        <w:rPr>
          <w:color w:val="000000"/>
          <w:sz w:val="28"/>
          <w:szCs w:val="28"/>
        </w:rPr>
        <w:t>kinh</w:t>
      </w:r>
      <w:proofErr w:type="spellEnd"/>
      <w:r w:rsidRPr="00170973">
        <w:rPr>
          <w:color w:val="000000"/>
          <w:sz w:val="28"/>
          <w:szCs w:val="28"/>
        </w:rPr>
        <w:t xml:space="preserve"> </w:t>
      </w:r>
      <w:proofErr w:type="spellStart"/>
      <w:r w:rsidRPr="00170973">
        <w:rPr>
          <w:color w:val="000000"/>
          <w:sz w:val="28"/>
          <w:szCs w:val="28"/>
        </w:rPr>
        <w:t>doanh</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Canh </w:t>
      </w:r>
      <w:proofErr w:type="spellStart"/>
      <w:r w:rsidRPr="00170973">
        <w:rPr>
          <w:color w:val="000000"/>
          <w:sz w:val="28"/>
          <w:szCs w:val="28"/>
        </w:rPr>
        <w:t>tranh</w:t>
      </w:r>
      <w:proofErr w:type="spellEnd"/>
      <w:r w:rsidRPr="00170973">
        <w:rPr>
          <w:color w:val="000000"/>
          <w:sz w:val="28"/>
          <w:szCs w:val="28"/>
        </w:rPr>
        <w:t xml:space="preserve"> 2018 </w:t>
      </w:r>
      <w:proofErr w:type="spellStart"/>
      <w:r w:rsidRPr="00170973">
        <w:rPr>
          <w:color w:val="000000"/>
          <w:sz w:val="28"/>
          <w:szCs w:val="28"/>
        </w:rPr>
        <w:t>và</w:t>
      </w:r>
      <w:proofErr w:type="spellEnd"/>
      <w:r w:rsidRPr="00170973">
        <w:rPr>
          <w:color w:val="000000"/>
          <w:sz w:val="28"/>
          <w:szCs w:val="28"/>
        </w:rPr>
        <w:t xml:space="preserve"> </w:t>
      </w:r>
      <w:proofErr w:type="spellStart"/>
      <w:r w:rsidRPr="00170973">
        <w:rPr>
          <w:color w:val="000000"/>
          <w:sz w:val="28"/>
          <w:szCs w:val="28"/>
        </w:rPr>
        <w:t>thực</w:t>
      </w:r>
      <w:proofErr w:type="spellEnd"/>
      <w:r w:rsidRPr="00170973">
        <w:rPr>
          <w:color w:val="000000"/>
          <w:sz w:val="28"/>
          <w:szCs w:val="28"/>
        </w:rPr>
        <w:t xml:space="preserve"> </w:t>
      </w:r>
      <w:proofErr w:type="spellStart"/>
      <w:r w:rsidRPr="00170973">
        <w:rPr>
          <w:color w:val="000000"/>
          <w:sz w:val="28"/>
          <w:szCs w:val="28"/>
        </w:rPr>
        <w:t>tiễn</w:t>
      </w:r>
      <w:proofErr w:type="spellEnd"/>
      <w:r w:rsidRPr="00170973">
        <w:rPr>
          <w:color w:val="000000"/>
          <w:sz w:val="28"/>
          <w:szCs w:val="28"/>
        </w:rPr>
        <w:t xml:space="preserve"> </w:t>
      </w:r>
      <w:proofErr w:type="spellStart"/>
      <w:r w:rsidRPr="00170973">
        <w:rPr>
          <w:color w:val="000000"/>
          <w:sz w:val="28"/>
          <w:szCs w:val="28"/>
        </w:rPr>
        <w:t>áp</w:t>
      </w:r>
      <w:proofErr w:type="spellEnd"/>
      <w:r w:rsidRPr="00170973">
        <w:rPr>
          <w:color w:val="000000"/>
          <w:sz w:val="28"/>
          <w:szCs w:val="28"/>
        </w:rPr>
        <w:t xml:space="preserve"> </w:t>
      </w:r>
      <w:proofErr w:type="spellStart"/>
      <w:r w:rsidRPr="00170973">
        <w:rPr>
          <w:color w:val="000000"/>
          <w:sz w:val="28"/>
          <w:szCs w:val="28"/>
        </w:rPr>
        <w:t>dụng</w:t>
      </w:r>
      <w:proofErr w:type="spellEnd"/>
      <w:r w:rsidRPr="00170973">
        <w:rPr>
          <w:color w:val="000000"/>
          <w:sz w:val="28"/>
          <w:szCs w:val="28"/>
        </w:rPr>
        <w:t>.</w:t>
      </w:r>
    </w:p>
    <w:p w14:paraId="1D3A97BD" w14:textId="77777777" w:rsidR="00A13754" w:rsidRPr="00170973" w:rsidRDefault="00A13754" w:rsidP="00BB1079">
      <w:pPr>
        <w:numPr>
          <w:ilvl w:val="0"/>
          <w:numId w:val="23"/>
        </w:numPr>
        <w:spacing w:after="0" w:line="288" w:lineRule="auto"/>
        <w:jc w:val="both"/>
        <w:rPr>
          <w:color w:val="000000"/>
          <w:sz w:val="28"/>
          <w:szCs w:val="28"/>
          <w:lang w:val="vi-VN"/>
        </w:rPr>
      </w:pPr>
      <w:r w:rsidRPr="00170973">
        <w:rPr>
          <w:color w:val="000000"/>
          <w:sz w:val="28"/>
          <w:szCs w:val="28"/>
          <w:shd w:val="clear" w:color="auto" w:fill="FFFFFF"/>
        </w:rPr>
        <w:t xml:space="preserve">Quy </w:t>
      </w:r>
      <w:proofErr w:type="spellStart"/>
      <w:r w:rsidRPr="00170973">
        <w:rPr>
          <w:color w:val="000000"/>
          <w:sz w:val="28"/>
          <w:szCs w:val="28"/>
          <w:shd w:val="clear" w:color="auto" w:fill="FFFFFF"/>
        </w:rPr>
        <w:t>định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về</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trách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nhiệm</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của</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tổ</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chức</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cá</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nhân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kinh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doanh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bán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hàng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đa</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cấp</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theo</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Luật</w:t>
      </w:r>
      <w:proofErr w:type="spellEnd"/>
      <w:r w:rsidRPr="00170973">
        <w:rPr>
          <w:color w:val="000000"/>
          <w:sz w:val="28"/>
          <w:szCs w:val="28"/>
          <w:shd w:val="clear" w:color="auto" w:fill="FFFFFF"/>
        </w:rPr>
        <w:t xml:space="preserve"> Bảo </w:t>
      </w:r>
      <w:proofErr w:type="spellStart"/>
      <w:r w:rsidRPr="00170973">
        <w:rPr>
          <w:color w:val="000000"/>
          <w:sz w:val="28"/>
          <w:szCs w:val="28"/>
          <w:shd w:val="clear" w:color="auto" w:fill="FFFFFF"/>
        </w:rPr>
        <w:t>vệ</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quyền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lợi</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người</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tiêu</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dùng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năm</w:t>
      </w:r>
      <w:proofErr w:type="spellEnd"/>
      <w:r w:rsidRPr="00170973">
        <w:rPr>
          <w:color w:val="000000"/>
          <w:sz w:val="28"/>
          <w:szCs w:val="28"/>
          <w:shd w:val="clear" w:color="auto" w:fill="FFFFFF"/>
        </w:rPr>
        <w:t xml:space="preserve"> 2023 </w:t>
      </w:r>
      <w:proofErr w:type="spellStart"/>
      <w:r w:rsidRPr="00170973">
        <w:rPr>
          <w:color w:val="000000"/>
          <w:sz w:val="28"/>
          <w:szCs w:val="28"/>
          <w:shd w:val="clear" w:color="auto" w:fill="FFFFFF"/>
        </w:rPr>
        <w:t>và</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kinh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nghiệm</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một</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số</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quốc</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gia</w:t>
      </w:r>
      <w:proofErr w:type="spellEnd"/>
      <w:r w:rsidRPr="00170973">
        <w:rPr>
          <w:color w:val="000000"/>
          <w:sz w:val="28"/>
          <w:szCs w:val="28"/>
          <w:shd w:val="clear" w:color="auto" w:fill="FFFFFF"/>
        </w:rPr>
        <w:t xml:space="preserve"> </w:t>
      </w:r>
    </w:p>
    <w:p w14:paraId="6BDBF058" w14:textId="77777777" w:rsidR="00A13754" w:rsidRPr="00170973" w:rsidRDefault="00A13754" w:rsidP="00BB1079">
      <w:pPr>
        <w:numPr>
          <w:ilvl w:val="0"/>
          <w:numId w:val="23"/>
        </w:numPr>
        <w:spacing w:after="0" w:line="288" w:lineRule="auto"/>
        <w:jc w:val="both"/>
        <w:rPr>
          <w:color w:val="000000"/>
          <w:sz w:val="28"/>
          <w:szCs w:val="28"/>
          <w:lang w:val="vi-VN"/>
        </w:rPr>
      </w:pPr>
      <w:proofErr w:type="spellStart"/>
      <w:r w:rsidRPr="00170973">
        <w:rPr>
          <w:color w:val="000000"/>
          <w:sz w:val="28"/>
          <w:szCs w:val="28"/>
          <w:shd w:val="clear" w:color="auto" w:fill="FFFFFF"/>
        </w:rPr>
        <w:t>Trách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nhiệm</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của</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tổ</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chức</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cá</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nhân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kinh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doanh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trong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các</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giao</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dịch</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bán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hàng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không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tại</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địa</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điểm</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bán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hàng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thường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xuyên</w:t>
      </w:r>
      <w:proofErr w:type="spellEnd"/>
      <w:r w:rsidRPr="00170973">
        <w:rPr>
          <w:color w:val="000000"/>
          <w:sz w:val="28"/>
          <w:szCs w:val="28"/>
          <w:shd w:val="clear" w:color="auto" w:fill="FFFFFF"/>
          <w:lang w:val="vi-VN"/>
        </w:rPr>
        <w:t xml:space="preserve"> </w:t>
      </w:r>
      <w:proofErr w:type="spellStart"/>
      <w:r w:rsidRPr="00170973">
        <w:rPr>
          <w:color w:val="000000"/>
          <w:sz w:val="28"/>
          <w:szCs w:val="28"/>
          <w:shd w:val="clear" w:color="auto" w:fill="FFFFFF"/>
        </w:rPr>
        <w:t>theo</w:t>
      </w:r>
      <w:proofErr w:type="spellEnd"/>
      <w:r w:rsidRPr="00170973">
        <w:rPr>
          <w:color w:val="000000"/>
          <w:sz w:val="28"/>
          <w:szCs w:val="28"/>
          <w:shd w:val="clear" w:color="auto" w:fill="FFFFFF"/>
          <w:lang w:val="vi-VN"/>
        </w:rPr>
        <w:t xml:space="preserve"> </w:t>
      </w:r>
      <w:proofErr w:type="spellStart"/>
      <w:r w:rsidRPr="00170973">
        <w:rPr>
          <w:color w:val="000000"/>
          <w:sz w:val="28"/>
          <w:szCs w:val="28"/>
          <w:shd w:val="clear" w:color="auto" w:fill="FFFFFF"/>
        </w:rPr>
        <w:t>Luật</w:t>
      </w:r>
      <w:proofErr w:type="spellEnd"/>
      <w:r w:rsidRPr="00170973">
        <w:rPr>
          <w:color w:val="000000"/>
          <w:sz w:val="28"/>
          <w:szCs w:val="28"/>
          <w:shd w:val="clear" w:color="auto" w:fill="FFFFFF"/>
        </w:rPr>
        <w:t xml:space="preserve"> Bảo </w:t>
      </w:r>
      <w:proofErr w:type="spellStart"/>
      <w:r w:rsidRPr="00170973">
        <w:rPr>
          <w:color w:val="000000"/>
          <w:sz w:val="28"/>
          <w:szCs w:val="28"/>
          <w:shd w:val="clear" w:color="auto" w:fill="FFFFFF"/>
        </w:rPr>
        <w:t>vệ</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quyền</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lợi</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người</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tiêu</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dùng</w:t>
      </w:r>
      <w:proofErr w:type="spellEnd"/>
      <w:r w:rsidRPr="00170973">
        <w:rPr>
          <w:color w:val="000000"/>
          <w:sz w:val="28"/>
          <w:szCs w:val="28"/>
          <w:shd w:val="clear" w:color="auto" w:fill="FFFFFF"/>
        </w:rPr>
        <w:t xml:space="preserve"> </w:t>
      </w:r>
      <w:proofErr w:type="spellStart"/>
      <w:r w:rsidRPr="00170973">
        <w:rPr>
          <w:color w:val="000000"/>
          <w:sz w:val="28"/>
          <w:szCs w:val="28"/>
          <w:shd w:val="clear" w:color="auto" w:fill="FFFFFF"/>
        </w:rPr>
        <w:t>năm</w:t>
      </w:r>
      <w:proofErr w:type="spellEnd"/>
      <w:r w:rsidRPr="00170973">
        <w:rPr>
          <w:color w:val="000000"/>
          <w:sz w:val="28"/>
          <w:szCs w:val="28"/>
          <w:shd w:val="clear" w:color="auto" w:fill="FFFFFF"/>
        </w:rPr>
        <w:t xml:space="preserve"> 2023</w:t>
      </w:r>
      <w:r w:rsidRPr="00170973">
        <w:rPr>
          <w:color w:val="000000"/>
          <w:sz w:val="28"/>
          <w:szCs w:val="28"/>
          <w:shd w:val="clear" w:color="auto" w:fill="FFFFFF"/>
          <w:lang w:val="vi-VN"/>
        </w:rPr>
        <w:t>.</w:t>
      </w:r>
    </w:p>
    <w:p w14:paraId="6FA05322" w14:textId="77777777" w:rsidR="00A13754" w:rsidRPr="00170973" w:rsidRDefault="00A13754" w:rsidP="00BB1079">
      <w:pPr>
        <w:numPr>
          <w:ilvl w:val="0"/>
          <w:numId w:val="23"/>
        </w:numPr>
        <w:spacing w:after="0" w:line="288" w:lineRule="auto"/>
        <w:jc w:val="both"/>
        <w:rPr>
          <w:color w:val="000000"/>
          <w:sz w:val="28"/>
          <w:szCs w:val="28"/>
          <w:lang w:val="vi-VN"/>
        </w:rPr>
      </w:pPr>
      <w:proofErr w:type="spellStart"/>
      <w:r w:rsidRPr="00170973">
        <w:rPr>
          <w:color w:val="000000"/>
          <w:sz w:val="28"/>
          <w:szCs w:val="28"/>
        </w:rPr>
        <w:t>Kiểm</w:t>
      </w:r>
      <w:proofErr w:type="spellEnd"/>
      <w:r w:rsidRPr="00170973">
        <w:rPr>
          <w:color w:val="000000"/>
          <w:sz w:val="28"/>
          <w:szCs w:val="28"/>
        </w:rPr>
        <w:t xml:space="preserve"> </w:t>
      </w:r>
      <w:proofErr w:type="spellStart"/>
      <w:r w:rsidRPr="00170973">
        <w:rPr>
          <w:color w:val="000000"/>
          <w:sz w:val="28"/>
          <w:szCs w:val="28"/>
        </w:rPr>
        <w:t>soát</w:t>
      </w:r>
      <w:proofErr w:type="spellEnd"/>
      <w:r w:rsidRPr="00170973">
        <w:rPr>
          <w:color w:val="000000"/>
          <w:sz w:val="28"/>
          <w:szCs w:val="28"/>
        </w:rPr>
        <w:t xml:space="preserve"> </w:t>
      </w:r>
      <w:proofErr w:type="spellStart"/>
      <w:r w:rsidRPr="00170973">
        <w:rPr>
          <w:color w:val="000000"/>
          <w:sz w:val="28"/>
          <w:szCs w:val="28"/>
        </w:rPr>
        <w:t>hợp</w:t>
      </w:r>
      <w:proofErr w:type="spellEnd"/>
      <w:r w:rsidRPr="00170973">
        <w:rPr>
          <w:color w:val="000000"/>
          <w:sz w:val="28"/>
          <w:szCs w:val="28"/>
        </w:rPr>
        <w:t xml:space="preserve"> </w:t>
      </w:r>
      <w:proofErr w:type="spellStart"/>
      <w:r w:rsidRPr="00170973">
        <w:rPr>
          <w:color w:val="000000"/>
          <w:sz w:val="28"/>
          <w:szCs w:val="28"/>
        </w:rPr>
        <w:t>đồng</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mẫu</w:t>
      </w:r>
      <w:proofErr w:type="spellEnd"/>
      <w:r w:rsidRPr="00170973">
        <w:rPr>
          <w:color w:val="000000"/>
          <w:sz w:val="28"/>
          <w:szCs w:val="28"/>
        </w:rPr>
        <w:t xml:space="preserve">, </w:t>
      </w:r>
      <w:proofErr w:type="spellStart"/>
      <w:r w:rsidRPr="00170973">
        <w:rPr>
          <w:color w:val="000000"/>
          <w:sz w:val="28"/>
          <w:szCs w:val="28"/>
        </w:rPr>
        <w:t>điều</w:t>
      </w:r>
      <w:proofErr w:type="spellEnd"/>
      <w:r w:rsidRPr="00170973">
        <w:rPr>
          <w:color w:val="000000"/>
          <w:sz w:val="28"/>
          <w:szCs w:val="28"/>
        </w:rPr>
        <w:t xml:space="preserve"> </w:t>
      </w:r>
      <w:proofErr w:type="spellStart"/>
      <w:r w:rsidRPr="00170973">
        <w:rPr>
          <w:color w:val="000000"/>
          <w:sz w:val="28"/>
          <w:szCs w:val="28"/>
        </w:rPr>
        <w:t>kiện</w:t>
      </w:r>
      <w:proofErr w:type="spellEnd"/>
      <w:r w:rsidRPr="00170973">
        <w:rPr>
          <w:color w:val="000000"/>
          <w:sz w:val="28"/>
          <w:szCs w:val="28"/>
        </w:rPr>
        <w:t xml:space="preserve"> </w:t>
      </w:r>
      <w:proofErr w:type="spellStart"/>
      <w:r w:rsidRPr="00170973">
        <w:rPr>
          <w:color w:val="000000"/>
          <w:sz w:val="28"/>
          <w:szCs w:val="28"/>
        </w:rPr>
        <w:t>giao</w:t>
      </w:r>
      <w:proofErr w:type="spellEnd"/>
      <w:r w:rsidRPr="00170973">
        <w:rPr>
          <w:color w:val="000000"/>
          <w:sz w:val="28"/>
          <w:szCs w:val="28"/>
        </w:rPr>
        <w:t xml:space="preserve"> </w:t>
      </w:r>
      <w:proofErr w:type="spellStart"/>
      <w:r w:rsidRPr="00170973">
        <w:rPr>
          <w:color w:val="000000"/>
          <w:sz w:val="28"/>
          <w:szCs w:val="28"/>
        </w:rPr>
        <w:t>dịch</w:t>
      </w:r>
      <w:proofErr w:type="spellEnd"/>
      <w:r w:rsidRPr="00170973">
        <w:rPr>
          <w:color w:val="000000"/>
          <w:sz w:val="28"/>
          <w:szCs w:val="28"/>
        </w:rPr>
        <w:t xml:space="preserve"> </w:t>
      </w:r>
      <w:proofErr w:type="spellStart"/>
      <w:r w:rsidRPr="00170973">
        <w:rPr>
          <w:color w:val="000000"/>
          <w:sz w:val="28"/>
          <w:szCs w:val="28"/>
        </w:rPr>
        <w:t>chung</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Bảo </w:t>
      </w:r>
      <w:proofErr w:type="spellStart"/>
      <w:r w:rsidRPr="00170973">
        <w:rPr>
          <w:color w:val="000000"/>
          <w:sz w:val="28"/>
          <w:szCs w:val="28"/>
        </w:rPr>
        <w:t>vệ</w:t>
      </w:r>
      <w:proofErr w:type="spellEnd"/>
      <w:r w:rsidRPr="00170973">
        <w:rPr>
          <w:color w:val="000000"/>
          <w:sz w:val="28"/>
          <w:szCs w:val="28"/>
        </w:rPr>
        <w:t xml:space="preserve"> QLNTD 2023</w:t>
      </w:r>
      <w:r w:rsidRPr="00170973">
        <w:rPr>
          <w:color w:val="000000"/>
          <w:sz w:val="28"/>
          <w:szCs w:val="28"/>
          <w:lang w:val="vi-VN"/>
        </w:rPr>
        <w:t>.</w:t>
      </w:r>
    </w:p>
    <w:p w14:paraId="74A2203B" w14:textId="77777777" w:rsidR="00A13754" w:rsidRPr="00170973" w:rsidRDefault="00A13754" w:rsidP="00BB1079">
      <w:pPr>
        <w:numPr>
          <w:ilvl w:val="0"/>
          <w:numId w:val="23"/>
        </w:numPr>
        <w:spacing w:after="0" w:line="288" w:lineRule="auto"/>
        <w:jc w:val="both"/>
        <w:rPr>
          <w:color w:val="000000"/>
          <w:sz w:val="28"/>
          <w:szCs w:val="28"/>
        </w:rPr>
      </w:pPr>
      <w:r w:rsidRPr="00170973">
        <w:rPr>
          <w:color w:val="000000"/>
          <w:sz w:val="28"/>
          <w:szCs w:val="28"/>
        </w:rPr>
        <w:t xml:space="preserve">Bảo </w:t>
      </w:r>
      <w:proofErr w:type="spellStart"/>
      <w:r w:rsidRPr="00170973">
        <w:rPr>
          <w:color w:val="000000"/>
          <w:sz w:val="28"/>
          <w:szCs w:val="28"/>
        </w:rPr>
        <w:t>vệ</w:t>
      </w:r>
      <w:proofErr w:type="spellEnd"/>
      <w:r w:rsidRPr="00170973">
        <w:rPr>
          <w:color w:val="000000"/>
          <w:sz w:val="28"/>
          <w:szCs w:val="28"/>
        </w:rPr>
        <w:t xml:space="preserve"> </w:t>
      </w:r>
      <w:proofErr w:type="spellStart"/>
      <w:r w:rsidRPr="00170973">
        <w:rPr>
          <w:color w:val="000000"/>
          <w:sz w:val="28"/>
          <w:szCs w:val="28"/>
        </w:rPr>
        <w:t>người</w:t>
      </w:r>
      <w:proofErr w:type="spellEnd"/>
      <w:r w:rsidRPr="00170973">
        <w:rPr>
          <w:color w:val="000000"/>
          <w:sz w:val="28"/>
          <w:szCs w:val="28"/>
        </w:rPr>
        <w:t xml:space="preserve"> </w:t>
      </w:r>
      <w:proofErr w:type="spellStart"/>
      <w:r w:rsidRPr="00170973">
        <w:rPr>
          <w:color w:val="000000"/>
          <w:sz w:val="28"/>
          <w:szCs w:val="28"/>
        </w:rPr>
        <w:t>tiêu</w:t>
      </w:r>
      <w:proofErr w:type="spellEnd"/>
      <w:r w:rsidRPr="00170973">
        <w:rPr>
          <w:color w:val="000000"/>
          <w:sz w:val="28"/>
          <w:szCs w:val="28"/>
        </w:rPr>
        <w:t xml:space="preserve"> </w:t>
      </w:r>
      <w:proofErr w:type="spellStart"/>
      <w:r w:rsidRPr="00170973">
        <w:rPr>
          <w:color w:val="000000"/>
          <w:sz w:val="28"/>
          <w:szCs w:val="28"/>
        </w:rPr>
        <w:t>dùng</w:t>
      </w:r>
      <w:proofErr w:type="spellEnd"/>
      <w:r w:rsidRPr="00170973">
        <w:rPr>
          <w:color w:val="000000"/>
          <w:sz w:val="28"/>
          <w:szCs w:val="28"/>
        </w:rPr>
        <w:t xml:space="preserve"> </w:t>
      </w:r>
      <w:proofErr w:type="spellStart"/>
      <w:r w:rsidRPr="00170973">
        <w:rPr>
          <w:color w:val="000000"/>
          <w:sz w:val="28"/>
          <w:szCs w:val="28"/>
        </w:rPr>
        <w:t>dễ</w:t>
      </w:r>
      <w:proofErr w:type="spellEnd"/>
      <w:r w:rsidRPr="00170973">
        <w:rPr>
          <w:color w:val="000000"/>
          <w:sz w:val="28"/>
          <w:szCs w:val="28"/>
        </w:rPr>
        <w:t xml:space="preserve"> </w:t>
      </w:r>
      <w:proofErr w:type="spellStart"/>
      <w:r w:rsidRPr="00170973">
        <w:rPr>
          <w:color w:val="000000"/>
          <w:sz w:val="28"/>
          <w:szCs w:val="28"/>
        </w:rPr>
        <w:t>bị</w:t>
      </w:r>
      <w:proofErr w:type="spellEnd"/>
      <w:r w:rsidRPr="00170973">
        <w:rPr>
          <w:color w:val="000000"/>
          <w:sz w:val="28"/>
          <w:szCs w:val="28"/>
        </w:rPr>
        <w:t xml:space="preserve"> </w:t>
      </w:r>
      <w:proofErr w:type="spellStart"/>
      <w:r w:rsidRPr="00170973">
        <w:rPr>
          <w:color w:val="000000"/>
          <w:sz w:val="28"/>
          <w:szCs w:val="28"/>
        </w:rPr>
        <w:t>tổn</w:t>
      </w:r>
      <w:proofErr w:type="spellEnd"/>
      <w:r w:rsidRPr="00170973">
        <w:rPr>
          <w:color w:val="000000"/>
          <w:sz w:val="28"/>
          <w:szCs w:val="28"/>
        </w:rPr>
        <w:t xml:space="preserve"> </w:t>
      </w:r>
      <w:proofErr w:type="spellStart"/>
      <w:r w:rsidRPr="00170973">
        <w:rPr>
          <w:color w:val="000000"/>
          <w:sz w:val="28"/>
          <w:szCs w:val="28"/>
        </w:rPr>
        <w:t>thương</w:t>
      </w:r>
      <w:proofErr w:type="spellEnd"/>
      <w:r w:rsidRPr="00170973">
        <w:rPr>
          <w:color w:val="000000"/>
          <w:sz w:val="28"/>
          <w:szCs w:val="28"/>
        </w:rPr>
        <w:t xml:space="preserve"> </w:t>
      </w:r>
      <w:proofErr w:type="spellStart"/>
      <w:r w:rsidRPr="00170973">
        <w:rPr>
          <w:color w:val="000000"/>
          <w:sz w:val="28"/>
          <w:szCs w:val="28"/>
        </w:rPr>
        <w:t>theo</w:t>
      </w:r>
      <w:proofErr w:type="spellEnd"/>
      <w:r w:rsidRPr="00170973">
        <w:rPr>
          <w:color w:val="000000"/>
          <w:sz w:val="28"/>
          <w:szCs w:val="28"/>
        </w:rPr>
        <w:t xml:space="preserve"> </w:t>
      </w:r>
      <w:proofErr w:type="spellStart"/>
      <w:r w:rsidRPr="00170973">
        <w:rPr>
          <w:color w:val="000000"/>
          <w:sz w:val="28"/>
          <w:szCs w:val="28"/>
        </w:rPr>
        <w:t>Luật</w:t>
      </w:r>
      <w:proofErr w:type="spellEnd"/>
      <w:r w:rsidRPr="00170973">
        <w:rPr>
          <w:color w:val="000000"/>
          <w:sz w:val="28"/>
          <w:szCs w:val="28"/>
        </w:rPr>
        <w:t xml:space="preserve"> Bảo </w:t>
      </w:r>
      <w:proofErr w:type="spellStart"/>
      <w:r w:rsidRPr="00170973">
        <w:rPr>
          <w:color w:val="000000"/>
          <w:sz w:val="28"/>
          <w:szCs w:val="28"/>
        </w:rPr>
        <w:t>vệ</w:t>
      </w:r>
      <w:proofErr w:type="spellEnd"/>
      <w:r w:rsidRPr="00170973">
        <w:rPr>
          <w:color w:val="000000"/>
          <w:sz w:val="28"/>
          <w:szCs w:val="28"/>
        </w:rPr>
        <w:t xml:space="preserve"> QLNTD 2023.</w:t>
      </w:r>
    </w:p>
    <w:p w14:paraId="0ABB7265"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rFonts w:eastAsia="Times New Roman"/>
          <w:sz w:val="28"/>
          <w:szCs w:val="28"/>
        </w:rPr>
        <w:t xml:space="preserve">Quy </w:t>
      </w:r>
      <w:proofErr w:type="spellStart"/>
      <w:r w:rsidRPr="00170973">
        <w:rPr>
          <w:rFonts w:eastAsia="Times New Roman"/>
          <w:sz w:val="28"/>
          <w:szCs w:val="28"/>
        </w:rPr>
        <w:t>định</w:t>
      </w:r>
      <w:proofErr w:type="spellEnd"/>
      <w:r w:rsidRPr="00170973">
        <w:rPr>
          <w:rFonts w:eastAsia="Times New Roman"/>
          <w:sz w:val="28"/>
          <w:szCs w:val="28"/>
        </w:rPr>
        <w:t xml:space="preserve"> </w:t>
      </w:r>
      <w:proofErr w:type="spellStart"/>
      <w:r w:rsidRPr="00170973">
        <w:rPr>
          <w:rFonts w:eastAsia="Times New Roman"/>
          <w:sz w:val="28"/>
          <w:szCs w:val="28"/>
        </w:rPr>
        <w:t>pháp</w:t>
      </w:r>
      <w:proofErr w:type="spellEnd"/>
      <w:r w:rsidRPr="00170973">
        <w:rPr>
          <w:rFonts w:eastAsia="Times New Roman"/>
          <w:sz w:val="28"/>
          <w:szCs w:val="28"/>
        </w:rPr>
        <w:t xml:space="preserve"> </w:t>
      </w:r>
      <w:proofErr w:type="spellStart"/>
      <w:r w:rsidRPr="00170973">
        <w:rPr>
          <w:rFonts w:eastAsia="Times New Roman"/>
          <w:sz w:val="28"/>
          <w:szCs w:val="28"/>
        </w:rPr>
        <w:t>luật</w:t>
      </w:r>
      <w:proofErr w:type="spellEnd"/>
      <w:r w:rsidRPr="00170973">
        <w:rPr>
          <w:rFonts w:eastAsia="Times New Roman"/>
          <w:sz w:val="28"/>
          <w:szCs w:val="28"/>
        </w:rPr>
        <w:t xml:space="preserve"> </w:t>
      </w:r>
      <w:proofErr w:type="spellStart"/>
      <w:r w:rsidRPr="00170973">
        <w:rPr>
          <w:rFonts w:eastAsia="Times New Roman"/>
          <w:sz w:val="28"/>
          <w:szCs w:val="28"/>
        </w:rPr>
        <w:t>về</w:t>
      </w:r>
      <w:proofErr w:type="spellEnd"/>
      <w:r w:rsidRPr="00170973">
        <w:rPr>
          <w:rFonts w:eastAsia="Times New Roman"/>
          <w:sz w:val="28"/>
          <w:szCs w:val="28"/>
        </w:rPr>
        <w:t xml:space="preserve"> </w:t>
      </w:r>
      <w:proofErr w:type="spellStart"/>
      <w:r w:rsidRPr="00170973">
        <w:rPr>
          <w:rFonts w:eastAsia="Times New Roman"/>
          <w:sz w:val="28"/>
          <w:szCs w:val="28"/>
        </w:rPr>
        <w:t>bảo</w:t>
      </w:r>
      <w:proofErr w:type="spellEnd"/>
      <w:r w:rsidRPr="00170973">
        <w:rPr>
          <w:rFonts w:eastAsia="Times New Roman"/>
          <w:sz w:val="28"/>
          <w:szCs w:val="28"/>
        </w:rPr>
        <w:t xml:space="preserve"> </w:t>
      </w:r>
      <w:proofErr w:type="spellStart"/>
      <w:r w:rsidRPr="00170973">
        <w:rPr>
          <w:rFonts w:eastAsia="Times New Roman"/>
          <w:sz w:val="28"/>
          <w:szCs w:val="28"/>
        </w:rPr>
        <w:t>vệ</w:t>
      </w:r>
      <w:proofErr w:type="spellEnd"/>
      <w:r w:rsidRPr="00170973">
        <w:rPr>
          <w:rFonts w:eastAsia="Times New Roman"/>
          <w:sz w:val="28"/>
          <w:szCs w:val="28"/>
        </w:rPr>
        <w:t xml:space="preserve"> </w:t>
      </w:r>
      <w:proofErr w:type="spellStart"/>
      <w:r w:rsidRPr="00170973">
        <w:rPr>
          <w:rFonts w:eastAsia="Times New Roman"/>
          <w:sz w:val="28"/>
          <w:szCs w:val="28"/>
        </w:rPr>
        <w:t>quyền</w:t>
      </w:r>
      <w:proofErr w:type="spellEnd"/>
      <w:r w:rsidRPr="00170973">
        <w:rPr>
          <w:rFonts w:eastAsia="Times New Roman"/>
          <w:sz w:val="28"/>
          <w:szCs w:val="28"/>
        </w:rPr>
        <w:t xml:space="preserve"> </w:t>
      </w:r>
      <w:proofErr w:type="spellStart"/>
      <w:r w:rsidRPr="00170973">
        <w:rPr>
          <w:rFonts w:eastAsia="Times New Roman"/>
          <w:sz w:val="28"/>
          <w:szCs w:val="28"/>
        </w:rPr>
        <w:t>lợi</w:t>
      </w:r>
      <w:proofErr w:type="spellEnd"/>
      <w:r w:rsidRPr="00170973">
        <w:rPr>
          <w:rFonts w:eastAsia="Times New Roman"/>
          <w:sz w:val="28"/>
          <w:szCs w:val="28"/>
        </w:rPr>
        <w:t xml:space="preserve"> </w:t>
      </w:r>
      <w:proofErr w:type="spellStart"/>
      <w:r w:rsidRPr="00170973">
        <w:rPr>
          <w:rFonts w:eastAsia="Times New Roman"/>
          <w:sz w:val="28"/>
          <w:szCs w:val="28"/>
        </w:rPr>
        <w:t>người</w:t>
      </w:r>
      <w:proofErr w:type="spellEnd"/>
      <w:r w:rsidRPr="00170973">
        <w:rPr>
          <w:rFonts w:eastAsia="Times New Roman"/>
          <w:sz w:val="28"/>
          <w:szCs w:val="28"/>
        </w:rPr>
        <w:t xml:space="preserve"> </w:t>
      </w:r>
      <w:proofErr w:type="spellStart"/>
      <w:r w:rsidRPr="00170973">
        <w:rPr>
          <w:rFonts w:eastAsia="Times New Roman"/>
          <w:sz w:val="28"/>
          <w:szCs w:val="28"/>
        </w:rPr>
        <w:t>tiêu</w:t>
      </w:r>
      <w:proofErr w:type="spellEnd"/>
      <w:r w:rsidRPr="00170973">
        <w:rPr>
          <w:rFonts w:eastAsia="Times New Roman"/>
          <w:sz w:val="28"/>
          <w:szCs w:val="28"/>
        </w:rPr>
        <w:t xml:space="preserve"> </w:t>
      </w:r>
      <w:proofErr w:type="spellStart"/>
      <w:r w:rsidRPr="00170973">
        <w:rPr>
          <w:rFonts w:eastAsia="Times New Roman"/>
          <w:sz w:val="28"/>
          <w:szCs w:val="28"/>
        </w:rPr>
        <w:t>dùng</w:t>
      </w:r>
      <w:proofErr w:type="spellEnd"/>
      <w:r w:rsidRPr="00170973">
        <w:rPr>
          <w:rFonts w:eastAsia="Times New Roman"/>
          <w:sz w:val="28"/>
          <w:szCs w:val="28"/>
        </w:rPr>
        <w:t xml:space="preserve"> </w:t>
      </w:r>
      <w:proofErr w:type="spellStart"/>
      <w:r w:rsidRPr="00170973">
        <w:rPr>
          <w:rFonts w:eastAsia="Times New Roman"/>
          <w:sz w:val="28"/>
          <w:szCs w:val="28"/>
        </w:rPr>
        <w:t>trong</w:t>
      </w:r>
      <w:proofErr w:type="spellEnd"/>
      <w:r w:rsidRPr="00170973">
        <w:rPr>
          <w:rFonts w:eastAsia="Times New Roman"/>
          <w:sz w:val="28"/>
          <w:szCs w:val="28"/>
        </w:rPr>
        <w:t xml:space="preserve"> </w:t>
      </w:r>
      <w:proofErr w:type="spellStart"/>
      <w:r w:rsidRPr="00170973">
        <w:rPr>
          <w:rFonts w:eastAsia="Times New Roman"/>
          <w:sz w:val="28"/>
          <w:szCs w:val="28"/>
        </w:rPr>
        <w:t>các</w:t>
      </w:r>
      <w:proofErr w:type="spellEnd"/>
      <w:r w:rsidRPr="00170973">
        <w:rPr>
          <w:rFonts w:eastAsia="Times New Roman"/>
          <w:sz w:val="28"/>
          <w:szCs w:val="28"/>
        </w:rPr>
        <w:t xml:space="preserve"> </w:t>
      </w:r>
      <w:proofErr w:type="spellStart"/>
      <w:r w:rsidRPr="00170973">
        <w:rPr>
          <w:rFonts w:eastAsia="Times New Roman"/>
          <w:sz w:val="28"/>
          <w:szCs w:val="28"/>
        </w:rPr>
        <w:t>giao</w:t>
      </w:r>
      <w:proofErr w:type="spellEnd"/>
      <w:r w:rsidRPr="00170973">
        <w:rPr>
          <w:rFonts w:eastAsia="Times New Roman"/>
          <w:sz w:val="28"/>
          <w:szCs w:val="28"/>
        </w:rPr>
        <w:t xml:space="preserve"> </w:t>
      </w:r>
      <w:proofErr w:type="spellStart"/>
      <w:r w:rsidRPr="00170973">
        <w:rPr>
          <w:rFonts w:eastAsia="Times New Roman"/>
          <w:sz w:val="28"/>
          <w:szCs w:val="28"/>
        </w:rPr>
        <w:t>dịch</w:t>
      </w:r>
      <w:proofErr w:type="spellEnd"/>
      <w:r w:rsidRPr="00170973">
        <w:rPr>
          <w:rFonts w:eastAsia="Times New Roman"/>
          <w:sz w:val="28"/>
          <w:szCs w:val="28"/>
        </w:rPr>
        <w:t xml:space="preserve"> </w:t>
      </w:r>
      <w:proofErr w:type="spellStart"/>
      <w:r w:rsidRPr="00170973">
        <w:rPr>
          <w:rFonts w:eastAsia="Times New Roman"/>
          <w:sz w:val="28"/>
          <w:szCs w:val="28"/>
        </w:rPr>
        <w:t>với</w:t>
      </w:r>
      <w:proofErr w:type="spellEnd"/>
      <w:r w:rsidRPr="00170973">
        <w:rPr>
          <w:rFonts w:eastAsia="Times New Roman"/>
          <w:sz w:val="28"/>
          <w:szCs w:val="28"/>
        </w:rPr>
        <w:t xml:space="preserve"> </w:t>
      </w:r>
      <w:proofErr w:type="spellStart"/>
      <w:r w:rsidRPr="00170973">
        <w:rPr>
          <w:rFonts w:eastAsia="Times New Roman"/>
          <w:sz w:val="28"/>
          <w:szCs w:val="28"/>
        </w:rPr>
        <w:t>tổ</w:t>
      </w:r>
      <w:proofErr w:type="spellEnd"/>
      <w:r w:rsidRPr="00170973">
        <w:rPr>
          <w:rFonts w:eastAsia="Times New Roman"/>
          <w:sz w:val="28"/>
          <w:szCs w:val="28"/>
        </w:rPr>
        <w:t xml:space="preserve"> </w:t>
      </w:r>
      <w:proofErr w:type="spellStart"/>
      <w:r w:rsidRPr="00170973">
        <w:rPr>
          <w:rFonts w:eastAsia="Times New Roman"/>
          <w:sz w:val="28"/>
          <w:szCs w:val="28"/>
        </w:rPr>
        <w:t>chức</w:t>
      </w:r>
      <w:proofErr w:type="spellEnd"/>
      <w:r w:rsidRPr="00170973">
        <w:rPr>
          <w:rFonts w:eastAsia="Times New Roman"/>
          <w:sz w:val="28"/>
          <w:szCs w:val="28"/>
        </w:rPr>
        <w:t xml:space="preserve">, </w:t>
      </w:r>
      <w:proofErr w:type="spellStart"/>
      <w:r w:rsidRPr="00170973">
        <w:rPr>
          <w:rFonts w:eastAsia="Times New Roman"/>
          <w:sz w:val="28"/>
          <w:szCs w:val="28"/>
        </w:rPr>
        <w:t>cá</w:t>
      </w:r>
      <w:proofErr w:type="spellEnd"/>
      <w:r w:rsidRPr="00170973">
        <w:rPr>
          <w:rFonts w:eastAsia="Times New Roman"/>
          <w:sz w:val="28"/>
          <w:szCs w:val="28"/>
        </w:rPr>
        <w:t xml:space="preserve"> </w:t>
      </w:r>
      <w:proofErr w:type="spellStart"/>
      <w:r w:rsidRPr="00170973">
        <w:rPr>
          <w:rFonts w:eastAsia="Times New Roman"/>
          <w:sz w:val="28"/>
          <w:szCs w:val="28"/>
        </w:rPr>
        <w:t>nhân</w:t>
      </w:r>
      <w:proofErr w:type="spellEnd"/>
      <w:r w:rsidRPr="00170973">
        <w:rPr>
          <w:rFonts w:eastAsia="Times New Roman"/>
          <w:sz w:val="28"/>
          <w:szCs w:val="28"/>
        </w:rPr>
        <w:t xml:space="preserve"> </w:t>
      </w:r>
      <w:proofErr w:type="spellStart"/>
      <w:r w:rsidRPr="00170973">
        <w:rPr>
          <w:rFonts w:eastAsia="Times New Roman"/>
          <w:sz w:val="28"/>
          <w:szCs w:val="28"/>
        </w:rPr>
        <w:t>kinh</w:t>
      </w:r>
      <w:proofErr w:type="spellEnd"/>
      <w:r w:rsidRPr="00170973">
        <w:rPr>
          <w:rFonts w:eastAsia="Times New Roman"/>
          <w:sz w:val="28"/>
          <w:szCs w:val="28"/>
        </w:rPr>
        <w:t xml:space="preserve"> </w:t>
      </w:r>
      <w:proofErr w:type="spellStart"/>
      <w:r w:rsidRPr="00170973">
        <w:rPr>
          <w:rFonts w:eastAsia="Times New Roman"/>
          <w:sz w:val="28"/>
          <w:szCs w:val="28"/>
        </w:rPr>
        <w:t>doanh</w:t>
      </w:r>
      <w:proofErr w:type="spellEnd"/>
      <w:r w:rsidRPr="00170973">
        <w:rPr>
          <w:rFonts w:eastAsia="Times New Roman"/>
          <w:sz w:val="28"/>
          <w:szCs w:val="28"/>
        </w:rPr>
        <w:t xml:space="preserve"> </w:t>
      </w:r>
      <w:proofErr w:type="spellStart"/>
      <w:r w:rsidRPr="00170973">
        <w:rPr>
          <w:rFonts w:eastAsia="Times New Roman"/>
          <w:sz w:val="28"/>
          <w:szCs w:val="28"/>
        </w:rPr>
        <w:t>trên</w:t>
      </w:r>
      <w:proofErr w:type="spellEnd"/>
      <w:r w:rsidRPr="00170973">
        <w:rPr>
          <w:rFonts w:eastAsia="Times New Roman"/>
          <w:sz w:val="28"/>
          <w:szCs w:val="28"/>
        </w:rPr>
        <w:t xml:space="preserve"> </w:t>
      </w:r>
      <w:proofErr w:type="spellStart"/>
      <w:r w:rsidRPr="00170973">
        <w:rPr>
          <w:rFonts w:eastAsia="Times New Roman"/>
          <w:sz w:val="28"/>
          <w:szCs w:val="28"/>
        </w:rPr>
        <w:t>mạng</w:t>
      </w:r>
      <w:proofErr w:type="spellEnd"/>
      <w:r w:rsidRPr="00170973">
        <w:rPr>
          <w:rFonts w:eastAsia="Times New Roman"/>
          <w:sz w:val="28"/>
          <w:szCs w:val="28"/>
        </w:rPr>
        <w:t xml:space="preserve"> </w:t>
      </w:r>
      <w:proofErr w:type="spellStart"/>
      <w:r w:rsidRPr="00170973">
        <w:rPr>
          <w:rFonts w:eastAsia="Times New Roman"/>
          <w:sz w:val="28"/>
          <w:szCs w:val="28"/>
        </w:rPr>
        <w:t>xã</w:t>
      </w:r>
      <w:proofErr w:type="spellEnd"/>
      <w:r w:rsidRPr="00170973">
        <w:rPr>
          <w:rFonts w:eastAsia="Times New Roman"/>
          <w:sz w:val="28"/>
          <w:szCs w:val="28"/>
        </w:rPr>
        <w:t xml:space="preserve"> </w:t>
      </w:r>
      <w:proofErr w:type="spellStart"/>
      <w:r w:rsidRPr="00170973">
        <w:rPr>
          <w:rFonts w:eastAsia="Times New Roman"/>
          <w:sz w:val="28"/>
          <w:szCs w:val="28"/>
        </w:rPr>
        <w:t>hội</w:t>
      </w:r>
      <w:proofErr w:type="spellEnd"/>
      <w:r w:rsidRPr="00170973">
        <w:rPr>
          <w:rFonts w:eastAsia="Times New Roman"/>
          <w:sz w:val="28"/>
          <w:szCs w:val="28"/>
        </w:rPr>
        <w:t xml:space="preserve"> ở Việt Nam. </w:t>
      </w:r>
    </w:p>
    <w:p w14:paraId="54204303"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rFonts w:eastAsia="Times New Roman"/>
          <w:sz w:val="28"/>
          <w:szCs w:val="28"/>
        </w:rPr>
        <w:t xml:space="preserve">Vai </w:t>
      </w:r>
      <w:proofErr w:type="spellStart"/>
      <w:r w:rsidRPr="00170973">
        <w:rPr>
          <w:rFonts w:eastAsia="Times New Roman"/>
          <w:sz w:val="28"/>
          <w:szCs w:val="28"/>
        </w:rPr>
        <w:t>trò</w:t>
      </w:r>
      <w:proofErr w:type="spellEnd"/>
      <w:r w:rsidRPr="00170973">
        <w:rPr>
          <w:rFonts w:eastAsia="Times New Roman"/>
          <w:sz w:val="28"/>
          <w:szCs w:val="28"/>
        </w:rPr>
        <w:t xml:space="preserve"> </w:t>
      </w:r>
      <w:proofErr w:type="spellStart"/>
      <w:r w:rsidRPr="00170973">
        <w:rPr>
          <w:rFonts w:eastAsia="Times New Roman"/>
          <w:sz w:val="28"/>
          <w:szCs w:val="28"/>
        </w:rPr>
        <w:t>của</w:t>
      </w:r>
      <w:proofErr w:type="spellEnd"/>
      <w:r w:rsidRPr="00170973">
        <w:rPr>
          <w:rFonts w:eastAsia="Times New Roman"/>
          <w:sz w:val="28"/>
          <w:szCs w:val="28"/>
        </w:rPr>
        <w:t xml:space="preserve"> </w:t>
      </w:r>
      <w:proofErr w:type="spellStart"/>
      <w:r w:rsidRPr="00170973">
        <w:rPr>
          <w:rFonts w:eastAsia="Times New Roman"/>
          <w:sz w:val="28"/>
          <w:szCs w:val="28"/>
        </w:rPr>
        <w:t>Hội</w:t>
      </w:r>
      <w:proofErr w:type="spellEnd"/>
      <w:r w:rsidRPr="00170973">
        <w:rPr>
          <w:rFonts w:eastAsia="Times New Roman"/>
          <w:sz w:val="28"/>
          <w:szCs w:val="28"/>
        </w:rPr>
        <w:t xml:space="preserve"> </w:t>
      </w:r>
      <w:proofErr w:type="spellStart"/>
      <w:r w:rsidRPr="00170973">
        <w:rPr>
          <w:rFonts w:eastAsia="Times New Roman"/>
          <w:sz w:val="28"/>
          <w:szCs w:val="28"/>
        </w:rPr>
        <w:t>bảo</w:t>
      </w:r>
      <w:proofErr w:type="spellEnd"/>
      <w:r w:rsidRPr="00170973">
        <w:rPr>
          <w:rFonts w:eastAsia="Times New Roman"/>
          <w:sz w:val="28"/>
          <w:szCs w:val="28"/>
        </w:rPr>
        <w:t xml:space="preserve"> </w:t>
      </w:r>
      <w:proofErr w:type="spellStart"/>
      <w:r w:rsidRPr="00170973">
        <w:rPr>
          <w:rFonts w:eastAsia="Times New Roman"/>
          <w:sz w:val="28"/>
          <w:szCs w:val="28"/>
        </w:rPr>
        <w:t>vệ</w:t>
      </w:r>
      <w:proofErr w:type="spellEnd"/>
      <w:r w:rsidRPr="00170973">
        <w:rPr>
          <w:rFonts w:eastAsia="Times New Roman"/>
          <w:sz w:val="28"/>
          <w:szCs w:val="28"/>
        </w:rPr>
        <w:t xml:space="preserve"> </w:t>
      </w:r>
      <w:proofErr w:type="spellStart"/>
      <w:r w:rsidRPr="00170973">
        <w:rPr>
          <w:rFonts w:eastAsia="Times New Roman"/>
          <w:sz w:val="28"/>
          <w:szCs w:val="28"/>
        </w:rPr>
        <w:t>người</w:t>
      </w:r>
      <w:proofErr w:type="spellEnd"/>
      <w:r w:rsidRPr="00170973">
        <w:rPr>
          <w:rFonts w:eastAsia="Times New Roman"/>
          <w:sz w:val="28"/>
          <w:szCs w:val="28"/>
        </w:rPr>
        <w:t xml:space="preserve"> </w:t>
      </w:r>
      <w:proofErr w:type="spellStart"/>
      <w:r w:rsidRPr="00170973">
        <w:rPr>
          <w:rFonts w:eastAsia="Times New Roman"/>
          <w:sz w:val="28"/>
          <w:szCs w:val="28"/>
        </w:rPr>
        <w:t>tiêu</w:t>
      </w:r>
      <w:proofErr w:type="spellEnd"/>
      <w:r w:rsidRPr="00170973">
        <w:rPr>
          <w:rFonts w:eastAsia="Times New Roman"/>
          <w:sz w:val="28"/>
          <w:szCs w:val="28"/>
        </w:rPr>
        <w:t xml:space="preserve"> </w:t>
      </w:r>
      <w:proofErr w:type="spellStart"/>
      <w:r w:rsidRPr="00170973">
        <w:rPr>
          <w:rFonts w:eastAsia="Times New Roman"/>
          <w:sz w:val="28"/>
          <w:szCs w:val="28"/>
        </w:rPr>
        <w:t>dùng</w:t>
      </w:r>
      <w:proofErr w:type="spellEnd"/>
      <w:r w:rsidRPr="00170973">
        <w:rPr>
          <w:rFonts w:eastAsia="Times New Roman"/>
          <w:sz w:val="28"/>
          <w:szCs w:val="28"/>
        </w:rPr>
        <w:t xml:space="preserve"> </w:t>
      </w:r>
      <w:proofErr w:type="spellStart"/>
      <w:r w:rsidRPr="00170973">
        <w:rPr>
          <w:rFonts w:eastAsia="Times New Roman"/>
          <w:sz w:val="28"/>
          <w:szCs w:val="28"/>
        </w:rPr>
        <w:t>trong</w:t>
      </w:r>
      <w:proofErr w:type="spellEnd"/>
      <w:r w:rsidRPr="00170973">
        <w:rPr>
          <w:rFonts w:eastAsia="Times New Roman"/>
          <w:sz w:val="28"/>
          <w:szCs w:val="28"/>
        </w:rPr>
        <w:t xml:space="preserve"> </w:t>
      </w:r>
      <w:proofErr w:type="spellStart"/>
      <w:r w:rsidRPr="00170973">
        <w:rPr>
          <w:rFonts w:eastAsia="Times New Roman"/>
          <w:sz w:val="28"/>
          <w:szCs w:val="28"/>
        </w:rPr>
        <w:t>việc</w:t>
      </w:r>
      <w:proofErr w:type="spellEnd"/>
      <w:r w:rsidRPr="00170973">
        <w:rPr>
          <w:rFonts w:eastAsia="Times New Roman"/>
          <w:sz w:val="28"/>
          <w:szCs w:val="28"/>
        </w:rPr>
        <w:t xml:space="preserve"> </w:t>
      </w:r>
      <w:proofErr w:type="spellStart"/>
      <w:r w:rsidRPr="00170973">
        <w:rPr>
          <w:rFonts w:eastAsia="Times New Roman"/>
          <w:sz w:val="28"/>
          <w:szCs w:val="28"/>
        </w:rPr>
        <w:t>hỗ</w:t>
      </w:r>
      <w:proofErr w:type="spellEnd"/>
      <w:r w:rsidRPr="00170973">
        <w:rPr>
          <w:rFonts w:eastAsia="Times New Roman"/>
          <w:sz w:val="28"/>
          <w:szCs w:val="28"/>
        </w:rPr>
        <w:t xml:space="preserve"> </w:t>
      </w:r>
      <w:proofErr w:type="spellStart"/>
      <w:r w:rsidRPr="00170973">
        <w:rPr>
          <w:rFonts w:eastAsia="Times New Roman"/>
          <w:sz w:val="28"/>
          <w:szCs w:val="28"/>
        </w:rPr>
        <w:t>trợ</w:t>
      </w:r>
      <w:proofErr w:type="spellEnd"/>
      <w:r w:rsidRPr="00170973">
        <w:rPr>
          <w:rFonts w:eastAsia="Times New Roman"/>
          <w:sz w:val="28"/>
          <w:szCs w:val="28"/>
        </w:rPr>
        <w:t xml:space="preserve"> </w:t>
      </w:r>
      <w:proofErr w:type="spellStart"/>
      <w:r w:rsidRPr="00170973">
        <w:rPr>
          <w:rFonts w:eastAsia="Times New Roman"/>
          <w:sz w:val="28"/>
          <w:szCs w:val="28"/>
        </w:rPr>
        <w:t>người</w:t>
      </w:r>
      <w:proofErr w:type="spellEnd"/>
      <w:r w:rsidRPr="00170973">
        <w:rPr>
          <w:rFonts w:eastAsia="Times New Roman"/>
          <w:sz w:val="28"/>
          <w:szCs w:val="28"/>
        </w:rPr>
        <w:t xml:space="preserve"> </w:t>
      </w:r>
      <w:proofErr w:type="spellStart"/>
      <w:r w:rsidRPr="00170973">
        <w:rPr>
          <w:rFonts w:eastAsia="Times New Roman"/>
          <w:sz w:val="28"/>
          <w:szCs w:val="28"/>
        </w:rPr>
        <w:t>tiêu</w:t>
      </w:r>
      <w:proofErr w:type="spellEnd"/>
      <w:r w:rsidRPr="00170973">
        <w:rPr>
          <w:rFonts w:eastAsia="Times New Roman"/>
          <w:sz w:val="28"/>
          <w:szCs w:val="28"/>
        </w:rPr>
        <w:t xml:space="preserve"> </w:t>
      </w:r>
      <w:proofErr w:type="spellStart"/>
      <w:r w:rsidRPr="00170973">
        <w:rPr>
          <w:rFonts w:eastAsia="Times New Roman"/>
          <w:sz w:val="28"/>
          <w:szCs w:val="28"/>
        </w:rPr>
        <w:t>dùng</w:t>
      </w:r>
      <w:proofErr w:type="spellEnd"/>
      <w:r w:rsidRPr="00170973">
        <w:rPr>
          <w:rFonts w:eastAsia="Times New Roman"/>
          <w:sz w:val="28"/>
          <w:szCs w:val="28"/>
        </w:rPr>
        <w:t xml:space="preserve"> </w:t>
      </w:r>
      <w:proofErr w:type="spellStart"/>
      <w:r w:rsidRPr="00170973">
        <w:rPr>
          <w:rFonts w:eastAsia="Times New Roman"/>
          <w:sz w:val="28"/>
          <w:szCs w:val="28"/>
        </w:rPr>
        <w:t>tại</w:t>
      </w:r>
      <w:proofErr w:type="spellEnd"/>
      <w:r w:rsidRPr="00170973">
        <w:rPr>
          <w:rFonts w:eastAsia="Times New Roman"/>
          <w:sz w:val="28"/>
          <w:szCs w:val="28"/>
        </w:rPr>
        <w:t xml:space="preserve"> </w:t>
      </w:r>
      <w:proofErr w:type="spellStart"/>
      <w:r w:rsidRPr="00170973">
        <w:rPr>
          <w:rFonts w:eastAsia="Times New Roman"/>
          <w:sz w:val="28"/>
          <w:szCs w:val="28"/>
        </w:rPr>
        <w:t>địa</w:t>
      </w:r>
      <w:proofErr w:type="spellEnd"/>
      <w:r w:rsidRPr="00170973">
        <w:rPr>
          <w:rFonts w:eastAsia="Times New Roman"/>
          <w:sz w:val="28"/>
          <w:szCs w:val="28"/>
        </w:rPr>
        <w:t xml:space="preserve"> </w:t>
      </w:r>
      <w:proofErr w:type="spellStart"/>
      <w:r w:rsidRPr="00170973">
        <w:rPr>
          <w:rFonts w:eastAsia="Times New Roman"/>
          <w:sz w:val="28"/>
          <w:szCs w:val="28"/>
        </w:rPr>
        <w:t>phương</w:t>
      </w:r>
      <w:proofErr w:type="spellEnd"/>
      <w:r w:rsidRPr="00170973">
        <w:rPr>
          <w:rFonts w:eastAsia="Times New Roman"/>
          <w:sz w:val="28"/>
          <w:szCs w:val="28"/>
        </w:rPr>
        <w:t xml:space="preserve"> (</w:t>
      </w:r>
      <w:proofErr w:type="spellStart"/>
      <w:r w:rsidRPr="00170973">
        <w:rPr>
          <w:rFonts w:eastAsia="Times New Roman"/>
          <w:sz w:val="28"/>
          <w:szCs w:val="28"/>
        </w:rPr>
        <w:t>sinh</w:t>
      </w:r>
      <w:proofErr w:type="spellEnd"/>
      <w:r w:rsidRPr="00170973">
        <w:rPr>
          <w:rFonts w:eastAsia="Times New Roman"/>
          <w:sz w:val="28"/>
          <w:szCs w:val="28"/>
        </w:rPr>
        <w:t xml:space="preserve"> </w:t>
      </w:r>
      <w:proofErr w:type="spellStart"/>
      <w:r w:rsidRPr="00170973">
        <w:rPr>
          <w:rFonts w:eastAsia="Times New Roman"/>
          <w:sz w:val="28"/>
          <w:szCs w:val="28"/>
        </w:rPr>
        <w:t>viên</w:t>
      </w:r>
      <w:proofErr w:type="spellEnd"/>
      <w:r w:rsidRPr="00170973">
        <w:rPr>
          <w:rFonts w:eastAsia="Times New Roman"/>
          <w:sz w:val="28"/>
          <w:szCs w:val="28"/>
        </w:rPr>
        <w:t xml:space="preserve"> </w:t>
      </w:r>
      <w:proofErr w:type="spellStart"/>
      <w:r w:rsidRPr="00170973">
        <w:rPr>
          <w:rFonts w:eastAsia="Times New Roman"/>
          <w:sz w:val="28"/>
          <w:szCs w:val="28"/>
        </w:rPr>
        <w:t>xác</w:t>
      </w:r>
      <w:proofErr w:type="spellEnd"/>
      <w:r w:rsidRPr="00170973">
        <w:rPr>
          <w:rFonts w:eastAsia="Times New Roman"/>
          <w:sz w:val="28"/>
          <w:szCs w:val="28"/>
        </w:rPr>
        <w:t xml:space="preserve"> </w:t>
      </w:r>
      <w:proofErr w:type="spellStart"/>
      <w:r w:rsidRPr="00170973">
        <w:rPr>
          <w:rFonts w:eastAsia="Times New Roman"/>
          <w:sz w:val="28"/>
          <w:szCs w:val="28"/>
        </w:rPr>
        <w:t>đinh</w:t>
      </w:r>
      <w:proofErr w:type="spellEnd"/>
      <w:r w:rsidRPr="00170973">
        <w:rPr>
          <w:rFonts w:eastAsia="Times New Roman"/>
          <w:sz w:val="28"/>
          <w:szCs w:val="28"/>
        </w:rPr>
        <w:t xml:space="preserve"> </w:t>
      </w:r>
      <w:proofErr w:type="spellStart"/>
      <w:r w:rsidRPr="00170973">
        <w:rPr>
          <w:rFonts w:eastAsia="Times New Roman"/>
          <w:sz w:val="28"/>
          <w:szCs w:val="28"/>
        </w:rPr>
        <w:t>địa</w:t>
      </w:r>
      <w:proofErr w:type="spellEnd"/>
      <w:r w:rsidRPr="00170973">
        <w:rPr>
          <w:rFonts w:eastAsia="Times New Roman"/>
          <w:sz w:val="28"/>
          <w:szCs w:val="28"/>
        </w:rPr>
        <w:t xml:space="preserve"> </w:t>
      </w:r>
      <w:proofErr w:type="spellStart"/>
      <w:r w:rsidRPr="00170973">
        <w:rPr>
          <w:rFonts w:eastAsia="Times New Roman"/>
          <w:sz w:val="28"/>
          <w:szCs w:val="28"/>
        </w:rPr>
        <w:t>phương</w:t>
      </w:r>
      <w:proofErr w:type="spellEnd"/>
      <w:r w:rsidRPr="00170973">
        <w:rPr>
          <w:rFonts w:eastAsia="Times New Roman"/>
          <w:sz w:val="28"/>
          <w:szCs w:val="28"/>
        </w:rPr>
        <w:t xml:space="preserve"> </w:t>
      </w:r>
      <w:proofErr w:type="spellStart"/>
      <w:r w:rsidRPr="00170973">
        <w:rPr>
          <w:rFonts w:eastAsia="Times New Roman"/>
          <w:sz w:val="28"/>
          <w:szCs w:val="28"/>
        </w:rPr>
        <w:t>cụ</w:t>
      </w:r>
      <w:proofErr w:type="spellEnd"/>
      <w:r w:rsidRPr="00170973">
        <w:rPr>
          <w:rFonts w:eastAsia="Times New Roman"/>
          <w:sz w:val="28"/>
          <w:szCs w:val="28"/>
        </w:rPr>
        <w:t xml:space="preserve"> </w:t>
      </w:r>
      <w:proofErr w:type="spellStart"/>
      <w:r w:rsidRPr="00170973">
        <w:rPr>
          <w:rFonts w:eastAsia="Times New Roman"/>
          <w:sz w:val="28"/>
          <w:szCs w:val="28"/>
        </w:rPr>
        <w:t>thể</w:t>
      </w:r>
      <w:proofErr w:type="spellEnd"/>
      <w:r w:rsidRPr="00170973">
        <w:rPr>
          <w:rFonts w:eastAsia="Times New Roman"/>
          <w:sz w:val="28"/>
          <w:szCs w:val="28"/>
        </w:rPr>
        <w:t xml:space="preserve">, VD </w:t>
      </w:r>
      <w:proofErr w:type="spellStart"/>
      <w:r w:rsidRPr="00170973">
        <w:rPr>
          <w:rFonts w:eastAsia="Times New Roman"/>
          <w:sz w:val="28"/>
          <w:szCs w:val="28"/>
        </w:rPr>
        <w:t>tại</w:t>
      </w:r>
      <w:proofErr w:type="spellEnd"/>
      <w:r w:rsidRPr="00170973">
        <w:rPr>
          <w:rFonts w:eastAsia="Times New Roman"/>
          <w:sz w:val="28"/>
          <w:szCs w:val="28"/>
        </w:rPr>
        <w:t xml:space="preserve"> Hà Nội, Hải </w:t>
      </w:r>
      <w:proofErr w:type="spellStart"/>
      <w:r w:rsidRPr="00170973">
        <w:rPr>
          <w:rFonts w:eastAsia="Times New Roman"/>
          <w:sz w:val="28"/>
          <w:szCs w:val="28"/>
        </w:rPr>
        <w:t>Phòng</w:t>
      </w:r>
      <w:proofErr w:type="spellEnd"/>
      <w:r w:rsidRPr="00170973">
        <w:rPr>
          <w:rFonts w:eastAsia="Times New Roman"/>
          <w:sz w:val="28"/>
          <w:szCs w:val="28"/>
        </w:rPr>
        <w:t>...</w:t>
      </w:r>
    </w:p>
    <w:p w14:paraId="74B7BE60"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lang w:val="vi-VN"/>
        </w:rPr>
        <w:t>Trách nhiệm của tổ chức, cá nhân kinh doanh với người tiêu dùng trong các giao dịch trên không gian mạng.</w:t>
      </w:r>
    </w:p>
    <w:p w14:paraId="480F657B" w14:textId="77777777" w:rsidR="00A13754" w:rsidRPr="00170973" w:rsidRDefault="00A13754" w:rsidP="00BB1079">
      <w:pPr>
        <w:pStyle w:val="ListParagraph"/>
        <w:numPr>
          <w:ilvl w:val="0"/>
          <w:numId w:val="23"/>
        </w:numPr>
        <w:tabs>
          <w:tab w:val="left" w:pos="426"/>
        </w:tabs>
        <w:spacing w:after="0" w:line="288" w:lineRule="auto"/>
        <w:jc w:val="both"/>
        <w:rPr>
          <w:color w:val="000000"/>
          <w:sz w:val="28"/>
          <w:szCs w:val="28"/>
          <w:lang w:val="vi-VN"/>
        </w:rPr>
      </w:pPr>
      <w:r w:rsidRPr="00170973">
        <w:rPr>
          <w:color w:val="000000"/>
          <w:sz w:val="28"/>
          <w:szCs w:val="28"/>
          <w:lang w:val="vi-VN"/>
        </w:rPr>
        <w:t>Thực trạng pháp luật về giải quyết tranh chấp giữa người tiêu dùng với tổ chức, cá nhân kinh doanh.</w:t>
      </w:r>
    </w:p>
    <w:p w14:paraId="11B4FC39"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color w:val="000000"/>
          <w:sz w:val="28"/>
          <w:szCs w:val="28"/>
          <w:lang w:val="vi-VN"/>
        </w:rPr>
        <w:t>Pháp luật về bảo vệ người tiêu dùng trong lĩnh vực an toàn, vệ sinh thực phẩm.</w:t>
      </w:r>
    </w:p>
    <w:p w14:paraId="673CD6B2" w14:textId="77777777" w:rsidR="00A13754" w:rsidRPr="00170973"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rPr>
        <w:t xml:space="preserve">Bảo </w:t>
      </w:r>
      <w:proofErr w:type="spellStart"/>
      <w:r w:rsidRPr="00170973">
        <w:rPr>
          <w:sz w:val="28"/>
          <w:szCs w:val="28"/>
        </w:rPr>
        <w:t>vệ</w:t>
      </w:r>
      <w:proofErr w:type="spellEnd"/>
      <w:r w:rsidRPr="00170973">
        <w:rPr>
          <w:sz w:val="28"/>
          <w:szCs w:val="28"/>
        </w:rPr>
        <w:t xml:space="preserve"> </w:t>
      </w:r>
      <w:proofErr w:type="spellStart"/>
      <w:r w:rsidRPr="00170973">
        <w:rPr>
          <w:sz w:val="28"/>
          <w:szCs w:val="28"/>
        </w:rPr>
        <w:t>quyền</w:t>
      </w:r>
      <w:proofErr w:type="spellEnd"/>
      <w:r w:rsidRPr="00170973">
        <w:rPr>
          <w:sz w:val="28"/>
          <w:szCs w:val="28"/>
        </w:rPr>
        <w:t xml:space="preserve"> </w:t>
      </w:r>
      <w:proofErr w:type="spellStart"/>
      <w:r w:rsidRPr="00170973">
        <w:rPr>
          <w:sz w:val="28"/>
          <w:szCs w:val="28"/>
        </w:rPr>
        <w:t>lợi</w:t>
      </w:r>
      <w:proofErr w:type="spellEnd"/>
      <w:r w:rsidRPr="00170973">
        <w:rPr>
          <w:sz w:val="28"/>
          <w:szCs w:val="28"/>
        </w:rPr>
        <w:t xml:space="preserve"> </w:t>
      </w:r>
      <w:proofErr w:type="spellStart"/>
      <w:r w:rsidRPr="00170973">
        <w:rPr>
          <w:sz w:val="28"/>
          <w:szCs w:val="28"/>
        </w:rPr>
        <w:t>người</w:t>
      </w:r>
      <w:proofErr w:type="spellEnd"/>
      <w:r w:rsidRPr="00170973">
        <w:rPr>
          <w:sz w:val="28"/>
          <w:szCs w:val="28"/>
        </w:rPr>
        <w:t xml:space="preserve"> </w:t>
      </w:r>
      <w:proofErr w:type="spellStart"/>
      <w:r w:rsidRPr="00170973">
        <w:rPr>
          <w:sz w:val="28"/>
          <w:szCs w:val="28"/>
        </w:rPr>
        <w:t>tiêu</w:t>
      </w:r>
      <w:proofErr w:type="spellEnd"/>
      <w:r w:rsidRPr="00170973">
        <w:rPr>
          <w:sz w:val="28"/>
          <w:szCs w:val="28"/>
        </w:rPr>
        <w:t xml:space="preserve"> </w:t>
      </w:r>
      <w:proofErr w:type="spellStart"/>
      <w:r w:rsidRPr="00170973">
        <w:rPr>
          <w:sz w:val="28"/>
          <w:szCs w:val="28"/>
        </w:rPr>
        <w:t>dùng</w:t>
      </w:r>
      <w:proofErr w:type="spellEnd"/>
      <w:r w:rsidRPr="00170973">
        <w:rPr>
          <w:sz w:val="28"/>
          <w:szCs w:val="28"/>
        </w:rPr>
        <w:t xml:space="preserve"> </w:t>
      </w:r>
      <w:proofErr w:type="spellStart"/>
      <w:r w:rsidRPr="00170973">
        <w:rPr>
          <w:sz w:val="28"/>
          <w:szCs w:val="28"/>
        </w:rPr>
        <w:t>trong</w:t>
      </w:r>
      <w:proofErr w:type="spellEnd"/>
      <w:r w:rsidRPr="00170973">
        <w:rPr>
          <w:sz w:val="28"/>
          <w:szCs w:val="28"/>
        </w:rPr>
        <w:t xml:space="preserve"> </w:t>
      </w:r>
      <w:proofErr w:type="spellStart"/>
      <w:r w:rsidRPr="00170973">
        <w:rPr>
          <w:sz w:val="28"/>
          <w:szCs w:val="28"/>
        </w:rPr>
        <w:t>lĩnh</w:t>
      </w:r>
      <w:proofErr w:type="spellEnd"/>
      <w:r w:rsidRPr="00170973">
        <w:rPr>
          <w:sz w:val="28"/>
          <w:szCs w:val="28"/>
        </w:rPr>
        <w:t xml:space="preserve"> </w:t>
      </w:r>
      <w:proofErr w:type="spellStart"/>
      <w:r w:rsidRPr="00170973">
        <w:rPr>
          <w:sz w:val="28"/>
          <w:szCs w:val="28"/>
        </w:rPr>
        <w:t>vực</w:t>
      </w:r>
      <w:proofErr w:type="spellEnd"/>
      <w:r w:rsidRPr="00170973">
        <w:rPr>
          <w:sz w:val="28"/>
          <w:szCs w:val="28"/>
        </w:rPr>
        <w:t xml:space="preserve"> du </w:t>
      </w:r>
      <w:proofErr w:type="spellStart"/>
      <w:r w:rsidRPr="00170973">
        <w:rPr>
          <w:sz w:val="28"/>
          <w:szCs w:val="28"/>
        </w:rPr>
        <w:t>lịch</w:t>
      </w:r>
      <w:proofErr w:type="spellEnd"/>
      <w:r w:rsidRPr="00170973">
        <w:rPr>
          <w:sz w:val="28"/>
          <w:szCs w:val="28"/>
        </w:rPr>
        <w:t xml:space="preserve">: </w:t>
      </w:r>
      <w:proofErr w:type="spellStart"/>
      <w:r w:rsidRPr="00170973">
        <w:rPr>
          <w:sz w:val="28"/>
          <w:szCs w:val="28"/>
        </w:rPr>
        <w:t>Thực</w:t>
      </w:r>
      <w:proofErr w:type="spellEnd"/>
      <w:r w:rsidRPr="00170973">
        <w:rPr>
          <w:sz w:val="28"/>
          <w:szCs w:val="28"/>
        </w:rPr>
        <w:t xml:space="preserve"> </w:t>
      </w:r>
      <w:proofErr w:type="spellStart"/>
      <w:r w:rsidRPr="00170973">
        <w:rPr>
          <w:sz w:val="28"/>
          <w:szCs w:val="28"/>
        </w:rPr>
        <w:t>trạng</w:t>
      </w:r>
      <w:proofErr w:type="spellEnd"/>
      <w:r w:rsidRPr="00170973">
        <w:rPr>
          <w:sz w:val="28"/>
          <w:szCs w:val="28"/>
        </w:rPr>
        <w:t xml:space="preserve"> </w:t>
      </w:r>
      <w:proofErr w:type="spellStart"/>
      <w:r w:rsidRPr="00170973">
        <w:rPr>
          <w:sz w:val="28"/>
          <w:szCs w:val="28"/>
        </w:rPr>
        <w:t>và</w:t>
      </w:r>
      <w:proofErr w:type="spellEnd"/>
      <w:r w:rsidRPr="00170973">
        <w:rPr>
          <w:sz w:val="28"/>
          <w:szCs w:val="28"/>
        </w:rPr>
        <w:t xml:space="preserve"> </w:t>
      </w:r>
      <w:proofErr w:type="spellStart"/>
      <w:r w:rsidRPr="00170973">
        <w:rPr>
          <w:sz w:val="28"/>
          <w:szCs w:val="28"/>
        </w:rPr>
        <w:t>giải</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hoàn</w:t>
      </w:r>
      <w:proofErr w:type="spellEnd"/>
      <w:r w:rsidRPr="00170973">
        <w:rPr>
          <w:sz w:val="28"/>
          <w:szCs w:val="28"/>
        </w:rPr>
        <w:t xml:space="preserve"> </w:t>
      </w:r>
      <w:proofErr w:type="spellStart"/>
      <w:r w:rsidRPr="00170973">
        <w:rPr>
          <w:sz w:val="28"/>
          <w:szCs w:val="28"/>
        </w:rPr>
        <w:t>thiện</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Việt Nam</w:t>
      </w:r>
      <w:r w:rsidRPr="00170973">
        <w:rPr>
          <w:sz w:val="28"/>
          <w:szCs w:val="28"/>
          <w:lang w:val="vi-VN"/>
        </w:rPr>
        <w:t>.</w:t>
      </w:r>
    </w:p>
    <w:p w14:paraId="24054927" w14:textId="77777777" w:rsidR="005A0E32" w:rsidRDefault="00A13754" w:rsidP="00BB1079">
      <w:pPr>
        <w:pStyle w:val="ListParagraph"/>
        <w:numPr>
          <w:ilvl w:val="0"/>
          <w:numId w:val="23"/>
        </w:numPr>
        <w:tabs>
          <w:tab w:val="left" w:pos="426"/>
        </w:tabs>
        <w:spacing w:after="0" w:line="288" w:lineRule="auto"/>
        <w:jc w:val="both"/>
        <w:rPr>
          <w:sz w:val="28"/>
          <w:szCs w:val="28"/>
          <w:lang w:val="vi-VN"/>
        </w:rPr>
      </w:pPr>
      <w:r w:rsidRPr="00170973">
        <w:rPr>
          <w:sz w:val="28"/>
          <w:szCs w:val="28"/>
        </w:rPr>
        <w:t xml:space="preserve">Bảo </w:t>
      </w:r>
      <w:proofErr w:type="spellStart"/>
      <w:r w:rsidRPr="00170973">
        <w:rPr>
          <w:sz w:val="28"/>
          <w:szCs w:val="28"/>
        </w:rPr>
        <w:t>vệ</w:t>
      </w:r>
      <w:proofErr w:type="spellEnd"/>
      <w:r w:rsidRPr="00170973">
        <w:rPr>
          <w:sz w:val="28"/>
          <w:szCs w:val="28"/>
        </w:rPr>
        <w:t xml:space="preserve"> </w:t>
      </w:r>
      <w:proofErr w:type="spellStart"/>
      <w:r w:rsidRPr="00170973">
        <w:rPr>
          <w:sz w:val="28"/>
          <w:szCs w:val="28"/>
        </w:rPr>
        <w:t>quyền</w:t>
      </w:r>
      <w:proofErr w:type="spellEnd"/>
      <w:r w:rsidRPr="00170973">
        <w:rPr>
          <w:sz w:val="28"/>
          <w:szCs w:val="28"/>
        </w:rPr>
        <w:t xml:space="preserve"> </w:t>
      </w:r>
      <w:proofErr w:type="spellStart"/>
      <w:r w:rsidRPr="00170973">
        <w:rPr>
          <w:sz w:val="28"/>
          <w:szCs w:val="28"/>
        </w:rPr>
        <w:t>lợi</w:t>
      </w:r>
      <w:proofErr w:type="spellEnd"/>
      <w:r w:rsidRPr="00170973">
        <w:rPr>
          <w:sz w:val="28"/>
          <w:szCs w:val="28"/>
        </w:rPr>
        <w:t xml:space="preserve"> </w:t>
      </w:r>
      <w:proofErr w:type="spellStart"/>
      <w:r w:rsidRPr="00170973">
        <w:rPr>
          <w:sz w:val="28"/>
          <w:szCs w:val="28"/>
        </w:rPr>
        <w:t>người</w:t>
      </w:r>
      <w:proofErr w:type="spellEnd"/>
      <w:r w:rsidRPr="00170973">
        <w:rPr>
          <w:sz w:val="28"/>
          <w:szCs w:val="28"/>
        </w:rPr>
        <w:t xml:space="preserve"> </w:t>
      </w:r>
      <w:proofErr w:type="spellStart"/>
      <w:r w:rsidRPr="00170973">
        <w:rPr>
          <w:sz w:val="28"/>
          <w:szCs w:val="28"/>
        </w:rPr>
        <w:t>tiêu</w:t>
      </w:r>
      <w:proofErr w:type="spellEnd"/>
      <w:r w:rsidRPr="00170973">
        <w:rPr>
          <w:sz w:val="28"/>
          <w:szCs w:val="28"/>
        </w:rPr>
        <w:t xml:space="preserve"> </w:t>
      </w:r>
      <w:proofErr w:type="spellStart"/>
      <w:r w:rsidRPr="00170973">
        <w:rPr>
          <w:sz w:val="28"/>
          <w:szCs w:val="28"/>
        </w:rPr>
        <w:t>dùng</w:t>
      </w:r>
      <w:proofErr w:type="spellEnd"/>
      <w:r w:rsidRPr="00170973">
        <w:rPr>
          <w:sz w:val="28"/>
          <w:szCs w:val="28"/>
        </w:rPr>
        <w:t xml:space="preserve"> </w:t>
      </w:r>
      <w:proofErr w:type="spellStart"/>
      <w:r w:rsidRPr="00170973">
        <w:rPr>
          <w:sz w:val="28"/>
          <w:szCs w:val="28"/>
        </w:rPr>
        <w:t>trong</w:t>
      </w:r>
      <w:proofErr w:type="spellEnd"/>
      <w:r w:rsidRPr="00170973">
        <w:rPr>
          <w:sz w:val="28"/>
          <w:szCs w:val="28"/>
        </w:rPr>
        <w:t xml:space="preserve"> </w:t>
      </w:r>
      <w:proofErr w:type="spellStart"/>
      <w:r w:rsidRPr="00170973">
        <w:rPr>
          <w:sz w:val="28"/>
          <w:szCs w:val="28"/>
        </w:rPr>
        <w:t>giao</w:t>
      </w:r>
      <w:proofErr w:type="spellEnd"/>
      <w:r w:rsidRPr="00170973">
        <w:rPr>
          <w:sz w:val="28"/>
          <w:szCs w:val="28"/>
        </w:rPr>
        <w:t xml:space="preserve"> </w:t>
      </w:r>
      <w:proofErr w:type="spellStart"/>
      <w:r w:rsidRPr="00170973">
        <w:rPr>
          <w:sz w:val="28"/>
          <w:szCs w:val="28"/>
        </w:rPr>
        <w:t>dịch</w:t>
      </w:r>
      <w:proofErr w:type="spellEnd"/>
      <w:r w:rsidRPr="00170973">
        <w:rPr>
          <w:sz w:val="28"/>
          <w:szCs w:val="28"/>
        </w:rPr>
        <w:t xml:space="preserve"> </w:t>
      </w:r>
      <w:proofErr w:type="spellStart"/>
      <w:r w:rsidRPr="00170973">
        <w:rPr>
          <w:sz w:val="28"/>
          <w:szCs w:val="28"/>
        </w:rPr>
        <w:t>bất</w:t>
      </w:r>
      <w:proofErr w:type="spellEnd"/>
      <w:r w:rsidRPr="00170973">
        <w:rPr>
          <w:sz w:val="28"/>
          <w:szCs w:val="28"/>
        </w:rPr>
        <w:t xml:space="preserve"> </w:t>
      </w:r>
      <w:proofErr w:type="spellStart"/>
      <w:r w:rsidRPr="00170973">
        <w:rPr>
          <w:sz w:val="28"/>
          <w:szCs w:val="28"/>
        </w:rPr>
        <w:t>động</w:t>
      </w:r>
      <w:proofErr w:type="spellEnd"/>
      <w:r w:rsidRPr="00170973">
        <w:rPr>
          <w:sz w:val="28"/>
          <w:szCs w:val="28"/>
        </w:rPr>
        <w:t xml:space="preserve"> </w:t>
      </w:r>
      <w:proofErr w:type="spellStart"/>
      <w:r w:rsidRPr="00170973">
        <w:rPr>
          <w:sz w:val="28"/>
          <w:szCs w:val="28"/>
        </w:rPr>
        <w:t>sản</w:t>
      </w:r>
      <w:proofErr w:type="spellEnd"/>
      <w:r w:rsidRPr="00170973">
        <w:rPr>
          <w:sz w:val="28"/>
          <w:szCs w:val="28"/>
        </w:rPr>
        <w:t xml:space="preserve">: Quy </w:t>
      </w:r>
      <w:proofErr w:type="spellStart"/>
      <w:r w:rsidRPr="00170973">
        <w:rPr>
          <w:sz w:val="28"/>
          <w:szCs w:val="28"/>
        </w:rPr>
        <w:t>định</w:t>
      </w:r>
      <w:proofErr w:type="spellEnd"/>
      <w:r w:rsidRPr="00170973">
        <w:rPr>
          <w:sz w:val="28"/>
          <w:szCs w:val="28"/>
        </w:rPr>
        <w:t xml:space="preserve"> </w:t>
      </w:r>
      <w:proofErr w:type="spellStart"/>
      <w:r w:rsidRPr="00170973">
        <w:rPr>
          <w:sz w:val="28"/>
          <w:szCs w:val="28"/>
        </w:rPr>
        <w:t>pháp</w:t>
      </w:r>
      <w:proofErr w:type="spellEnd"/>
      <w:r w:rsidRPr="00170973">
        <w:rPr>
          <w:sz w:val="28"/>
          <w:szCs w:val="28"/>
        </w:rPr>
        <w:t xml:space="preserve"> </w:t>
      </w:r>
      <w:proofErr w:type="spellStart"/>
      <w:r w:rsidRPr="00170973">
        <w:rPr>
          <w:sz w:val="28"/>
          <w:szCs w:val="28"/>
        </w:rPr>
        <w:t>luật</w:t>
      </w:r>
      <w:proofErr w:type="spellEnd"/>
      <w:r w:rsidRPr="00170973">
        <w:rPr>
          <w:sz w:val="28"/>
          <w:szCs w:val="28"/>
        </w:rPr>
        <w:t xml:space="preserve"> </w:t>
      </w:r>
      <w:proofErr w:type="spellStart"/>
      <w:r w:rsidRPr="00170973">
        <w:rPr>
          <w:sz w:val="28"/>
          <w:szCs w:val="28"/>
        </w:rPr>
        <w:t>và</w:t>
      </w:r>
      <w:proofErr w:type="spellEnd"/>
      <w:r w:rsidRPr="00170973">
        <w:rPr>
          <w:sz w:val="28"/>
          <w:szCs w:val="28"/>
        </w:rPr>
        <w:t xml:space="preserve"> </w:t>
      </w:r>
      <w:proofErr w:type="spellStart"/>
      <w:r w:rsidRPr="00170973">
        <w:rPr>
          <w:sz w:val="28"/>
          <w:szCs w:val="28"/>
        </w:rPr>
        <w:t>thực</w:t>
      </w:r>
      <w:proofErr w:type="spellEnd"/>
      <w:r w:rsidRPr="00170973">
        <w:rPr>
          <w:sz w:val="28"/>
          <w:szCs w:val="28"/>
        </w:rPr>
        <w:t xml:space="preserve"> </w:t>
      </w:r>
      <w:proofErr w:type="spellStart"/>
      <w:r w:rsidRPr="00170973">
        <w:rPr>
          <w:sz w:val="28"/>
          <w:szCs w:val="28"/>
        </w:rPr>
        <w:t>tiễn</w:t>
      </w:r>
      <w:proofErr w:type="spellEnd"/>
      <w:r w:rsidRPr="00170973">
        <w:rPr>
          <w:sz w:val="28"/>
          <w:szCs w:val="28"/>
        </w:rPr>
        <w:t xml:space="preserve"> </w:t>
      </w:r>
      <w:proofErr w:type="spellStart"/>
      <w:r w:rsidRPr="00170973">
        <w:rPr>
          <w:sz w:val="28"/>
          <w:szCs w:val="28"/>
        </w:rPr>
        <w:t>áp</w:t>
      </w:r>
      <w:proofErr w:type="spellEnd"/>
      <w:r w:rsidRPr="00170973">
        <w:rPr>
          <w:sz w:val="28"/>
          <w:szCs w:val="28"/>
        </w:rPr>
        <w:t xml:space="preserve"> </w:t>
      </w:r>
      <w:proofErr w:type="spellStart"/>
      <w:r w:rsidRPr="00170973">
        <w:rPr>
          <w:sz w:val="28"/>
          <w:szCs w:val="28"/>
        </w:rPr>
        <w:t>dụng</w:t>
      </w:r>
      <w:proofErr w:type="spellEnd"/>
      <w:r w:rsidRPr="00170973">
        <w:rPr>
          <w:sz w:val="28"/>
          <w:szCs w:val="28"/>
        </w:rPr>
        <w:t xml:space="preserve"> </w:t>
      </w:r>
      <w:proofErr w:type="spellStart"/>
      <w:r w:rsidRPr="00170973">
        <w:rPr>
          <w:sz w:val="28"/>
          <w:szCs w:val="28"/>
        </w:rPr>
        <w:t>tại</w:t>
      </w:r>
      <w:proofErr w:type="spellEnd"/>
      <w:r w:rsidRPr="00170973">
        <w:rPr>
          <w:sz w:val="28"/>
          <w:szCs w:val="28"/>
        </w:rPr>
        <w:t xml:space="preserve"> Việt Nam</w:t>
      </w:r>
      <w:r w:rsidRPr="00170973">
        <w:rPr>
          <w:sz w:val="28"/>
          <w:szCs w:val="28"/>
          <w:lang w:val="vi-VN"/>
        </w:rPr>
        <w:t>.</w:t>
      </w:r>
    </w:p>
    <w:p w14:paraId="79D41284" w14:textId="77777777" w:rsidR="00BB1079" w:rsidRPr="00BB1079" w:rsidRDefault="00BB1079" w:rsidP="00BB1079">
      <w:pPr>
        <w:pStyle w:val="ListParagraph"/>
        <w:tabs>
          <w:tab w:val="left" w:pos="426"/>
        </w:tabs>
        <w:spacing w:after="0" w:line="288" w:lineRule="auto"/>
        <w:jc w:val="both"/>
        <w:rPr>
          <w:sz w:val="28"/>
          <w:szCs w:val="28"/>
          <w:lang w:val="vi-VN"/>
        </w:rPr>
      </w:pPr>
    </w:p>
    <w:p w14:paraId="57D73861" w14:textId="77777777" w:rsidR="005A0E32" w:rsidRPr="00BB1079" w:rsidRDefault="005126C7" w:rsidP="00BB1079">
      <w:pPr>
        <w:pStyle w:val="ListNumber"/>
        <w:numPr>
          <w:ilvl w:val="0"/>
          <w:numId w:val="0"/>
        </w:numPr>
        <w:spacing w:after="0" w:line="288" w:lineRule="auto"/>
        <w:ind w:left="360"/>
        <w:jc w:val="both"/>
        <w:rPr>
          <w:b/>
        </w:rPr>
      </w:pPr>
      <w:r>
        <w:rPr>
          <w:b/>
        </w:rPr>
        <w:t>V</w:t>
      </w:r>
      <w:r w:rsidR="005A0E32" w:rsidRPr="00BB1079">
        <w:rPr>
          <w:b/>
        </w:rPr>
        <w:t>/ BỘ MÔN LUẬT LAO ĐỘNG</w:t>
      </w:r>
    </w:p>
    <w:p w14:paraId="769AC6C3"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và pháp luật lao động [tên quốc gia] về [tên vấn đề] - Nhìn từ góc độ so sánh</w:t>
      </w:r>
    </w:p>
    <w:p w14:paraId="2AC82BC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với vấn đề bảo vệ người sử dụng lao động</w:t>
      </w:r>
    </w:p>
    <w:p w14:paraId="5C43BAA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về lao động chưa thành niên</w:t>
      </w:r>
    </w:p>
    <w:p w14:paraId="2D5D225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của [tên một/một số quốc gia] về lao động chưa thành niên/lao động trẻ em và kinh nghiệm cho Việt Nam</w:t>
      </w:r>
    </w:p>
    <w:p w14:paraId="68FC275E"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về lao động nữ</w:t>
      </w:r>
    </w:p>
    <w:p w14:paraId="2C7F3C5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của [tên một/một số quốc gia] về lao động nữ và kinh nghiệm cho Việt Nam</w:t>
      </w:r>
    </w:p>
    <w:p w14:paraId="283A540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lao động giúp việc gia đình và thực tiễn thực hiện tại [địa phương]</w:t>
      </w:r>
    </w:p>
    <w:p w14:paraId="60B697D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của [tên quốc gia] về lao động giúp việc gia đình và kinh nghiệm cho Việt Nam</w:t>
      </w:r>
    </w:p>
    <w:p w14:paraId="57ECD4C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lastRenderedPageBreak/>
        <w:t>Pháp luật lao động Việt Nam về người lao động cao tuổi</w:t>
      </w:r>
    </w:p>
    <w:p w14:paraId="33AB817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của [tên một/một số quốc gia] về người lao động cao tuổi và kinh nghiệm cho Việt Nam</w:t>
      </w:r>
    </w:p>
    <w:p w14:paraId="55920A98"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người lao động Việt Nam đi làm việc ở nước ngoài</w:t>
      </w:r>
    </w:p>
    <w:p w14:paraId="5EAD3FAF"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người lao động Việt Nam đi làm việc ở nước ngoài và thực tiễn thực hiện tại [tên địa phương]</w:t>
      </w:r>
    </w:p>
    <w:p w14:paraId="37710DF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người lao động nước ngoài làm việc tại Việt Nam và thực tiễn thực hiện tại [tên địa phương]</w:t>
      </w:r>
    </w:p>
    <w:p w14:paraId="0730A993"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người lao động khuyết tật</w:t>
      </w:r>
    </w:p>
    <w:p w14:paraId="70E629C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[tên quốc gia] về tuyển dụng và sử dụng người lao động khuyết tật</w:t>
      </w:r>
    </w:p>
    <w:p w14:paraId="48DD3B57" w14:textId="77777777" w:rsidR="00755FA4"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giao kết hợp đồng lao động và thực tiễn thực hiện tại [tên địa phương (trừ Cao Bằng)/tên đơn vị sử dụng lao động]</w:t>
      </w:r>
    </w:p>
    <w:p w14:paraId="6A3A4B4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Pháp luật của</w:t>
      </w:r>
      <w:r w:rsidRPr="00FD0FC5">
        <w:rPr>
          <w:rFonts w:cs="Times New Roman"/>
          <w:szCs w:val="26"/>
          <w:lang w:val="vi-VN"/>
        </w:rPr>
        <w:t xml:space="preserve"> [tên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Pr>
          <w:rFonts w:cs="Times New Roman"/>
          <w:color w:val="000000"/>
          <w:szCs w:val="26"/>
          <w:shd w:val="clear" w:color="auto" w:fill="FFFFFF"/>
        </w:rPr>
        <w:t>thoả</w:t>
      </w:r>
      <w:proofErr w:type="spellEnd"/>
      <w:r>
        <w:rPr>
          <w:rFonts w:cs="Times New Roman"/>
          <w:color w:val="000000"/>
          <w:szCs w:val="26"/>
          <w:shd w:val="clear" w:color="auto" w:fill="FFFFFF"/>
          <w:lang w:val="vi-VN"/>
        </w:rPr>
        <w:t xml:space="preserve"> thuận bảo mật thông tin và kinh nghiệm cho Việt Nam</w:t>
      </w:r>
    </w:p>
    <w:p w14:paraId="5965BD8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w:t>
      </w:r>
      <w:r w:rsidRPr="00FD0FC5">
        <w:rPr>
          <w:rFonts w:cs="Times New Roman"/>
          <w:szCs w:val="26"/>
          <w:lang w:val="vi-VN"/>
        </w:rPr>
        <w:t xml:space="preserve">của [tên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trách</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nhiệm</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của</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người</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sử</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dụng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trong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bảo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vệ</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dữ</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liệu</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cá</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nhân</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của</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người</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và</w:t>
      </w:r>
      <w:proofErr w:type="spellEnd"/>
      <w:r w:rsidRPr="00FD0FC5">
        <w:rPr>
          <w:rFonts w:cs="Times New Roman"/>
          <w:color w:val="000000"/>
          <w:szCs w:val="26"/>
          <w:shd w:val="clear" w:color="auto" w:fill="FFFFFF"/>
          <w:lang w:val="vi-VN"/>
        </w:rPr>
        <w:t xml:space="preserve"> kinh nghiệm cho Việt Nam</w:t>
      </w:r>
    </w:p>
    <w:p w14:paraId="2F23BCE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Pháp luật của</w:t>
      </w:r>
      <w:r w:rsidRPr="00FD0FC5">
        <w:rPr>
          <w:rFonts w:cs="Times New Roman"/>
          <w:szCs w:val="26"/>
          <w:lang w:val="vi-VN"/>
        </w:rPr>
        <w:t xml:space="preserve"> [tên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Pr>
          <w:rFonts w:cs="Times New Roman"/>
          <w:color w:val="000000"/>
          <w:szCs w:val="26"/>
          <w:shd w:val="clear" w:color="auto" w:fill="FFFFFF"/>
        </w:rPr>
        <w:t>bảo</w:t>
      </w:r>
      <w:proofErr w:type="spellEnd"/>
      <w:r>
        <w:rPr>
          <w:rFonts w:cs="Times New Roman"/>
          <w:color w:val="000000"/>
          <w:szCs w:val="26"/>
          <w:shd w:val="clear" w:color="auto" w:fill="FFFFFF"/>
          <w:lang w:val="vi-VN"/>
        </w:rPr>
        <w:t xml:space="preserve"> vệ người lao động trong nền kinh tế nền tảng và kinh nghiệm cho Việt Nam</w:t>
      </w:r>
    </w:p>
    <w:p w14:paraId="0911D45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Pháp luật của</w:t>
      </w:r>
      <w:r w:rsidRPr="00FD0FC5">
        <w:rPr>
          <w:rFonts w:cs="Times New Roman"/>
          <w:szCs w:val="26"/>
          <w:lang w:val="vi-VN"/>
        </w:rPr>
        <w:t xml:space="preserve"> [tên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Pr>
          <w:rFonts w:cs="Times New Roman"/>
          <w:color w:val="000000"/>
          <w:szCs w:val="26"/>
          <w:shd w:val="clear" w:color="auto" w:fill="FFFFFF"/>
        </w:rPr>
        <w:t>việc</w:t>
      </w:r>
      <w:proofErr w:type="spellEnd"/>
      <w:r>
        <w:rPr>
          <w:rFonts w:cs="Times New Roman"/>
          <w:color w:val="000000"/>
          <w:szCs w:val="26"/>
          <w:shd w:val="clear" w:color="auto" w:fill="FFFFFF"/>
          <w:lang w:val="vi-VN"/>
        </w:rPr>
        <w:t xml:space="preserve"> làm không tiêu chuẩn và kinh nghiệm cho Việt Nam</w:t>
      </w:r>
    </w:p>
    <w:p w14:paraId="0C0CB85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w:t>
      </w:r>
      <w:r w:rsidRPr="00FD0FC5">
        <w:rPr>
          <w:rFonts w:cs="Times New Roman"/>
          <w:szCs w:val="26"/>
          <w:lang w:val="vi-VN"/>
        </w:rPr>
        <w:t>của [tên một/một số quốc gia]</w:t>
      </w:r>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chấm</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dứt</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hợp</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đồng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của</w:t>
      </w:r>
      <w:proofErr w:type="spellEnd"/>
      <w:r w:rsidRPr="00FD0FC5">
        <w:rPr>
          <w:rFonts w:cs="Times New Roman"/>
          <w:color w:val="000000"/>
          <w:szCs w:val="26"/>
          <w:shd w:val="clear" w:color="auto" w:fill="FFFFFF"/>
          <w:lang w:val="vi-VN"/>
        </w:rPr>
        <w:t xml:space="preserve"> người sử dụng lao động</w:t>
      </w:r>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và</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kinh</w:t>
      </w:r>
      <w:proofErr w:type="spellEnd"/>
      <w:r w:rsidRPr="00FD0FC5">
        <w:rPr>
          <w:rFonts w:cs="Times New Roman"/>
          <w:color w:val="000000"/>
          <w:szCs w:val="26"/>
          <w:shd w:val="clear" w:color="auto" w:fill="FFFFFF"/>
          <w:lang w:val="vi-VN"/>
        </w:rPr>
        <w:t xml:space="preserve"> nghiệm cho Việt Nam</w:t>
      </w:r>
    </w:p>
    <w:p w14:paraId="5F08E986"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w:t>
      </w:r>
      <w:r w:rsidRPr="00FD0FC5">
        <w:rPr>
          <w:rFonts w:cs="Times New Roman"/>
          <w:szCs w:val="26"/>
          <w:lang w:val="vi-VN"/>
        </w:rPr>
        <w:t>của [tên một/một số quốc gia]</w:t>
      </w:r>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chấm</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dứt</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hợp</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đồng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của</w:t>
      </w:r>
      <w:proofErr w:type="spellEnd"/>
      <w:r w:rsidRPr="00FD0FC5">
        <w:rPr>
          <w:rFonts w:cs="Times New Roman"/>
          <w:color w:val="000000"/>
          <w:szCs w:val="26"/>
          <w:shd w:val="clear" w:color="auto" w:fill="FFFFFF"/>
          <w:lang w:val="vi-VN"/>
        </w:rPr>
        <w:t xml:space="preserve"> người lao động</w:t>
      </w:r>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và</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kinh</w:t>
      </w:r>
      <w:proofErr w:type="spellEnd"/>
      <w:r w:rsidRPr="00FD0FC5">
        <w:rPr>
          <w:rFonts w:cs="Times New Roman"/>
          <w:color w:val="000000"/>
          <w:szCs w:val="26"/>
          <w:shd w:val="clear" w:color="auto" w:fill="FFFFFF"/>
          <w:lang w:val="vi-VN"/>
        </w:rPr>
        <w:t xml:space="preserve"> nghiệm cho Việt Nam</w:t>
      </w:r>
    </w:p>
    <w:p w14:paraId="73F3A68C"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w:t>
      </w:r>
      <w:r w:rsidRPr="00FD0FC5">
        <w:rPr>
          <w:rFonts w:cs="Times New Roman"/>
          <w:szCs w:val="26"/>
          <w:lang w:val="vi-VN"/>
        </w:rPr>
        <w:t>của [tên một/một số quốc gia]</w:t>
      </w:r>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chấm</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dứt</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hợp</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đồng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do </w:t>
      </w:r>
      <w:proofErr w:type="spellStart"/>
      <w:r w:rsidRPr="00FD0FC5">
        <w:rPr>
          <w:rFonts w:cs="Times New Roman"/>
          <w:color w:val="000000"/>
          <w:szCs w:val="26"/>
          <w:shd w:val="clear" w:color="auto" w:fill="FFFFFF"/>
        </w:rPr>
        <w:t>thay</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đổi</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cơ</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cấu</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và</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kinh</w:t>
      </w:r>
      <w:proofErr w:type="spellEnd"/>
      <w:r w:rsidRPr="00FD0FC5">
        <w:rPr>
          <w:rFonts w:cs="Times New Roman"/>
          <w:color w:val="000000"/>
          <w:szCs w:val="26"/>
          <w:shd w:val="clear" w:color="auto" w:fill="FFFFFF"/>
          <w:lang w:val="vi-VN"/>
        </w:rPr>
        <w:t xml:space="preserve"> nghiệm cho Việt Nam</w:t>
      </w:r>
    </w:p>
    <w:p w14:paraId="65494623"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lang w:val="vi-VN"/>
        </w:rPr>
        <w:t>Pháp luật về quyền đơn phương chấm dứt hợp đồng lao động của người sử dụng lao động và thực tiễn thực hiện tại [tên địa phương (trừ Hoà Bình)/tên đơn vị sử dụng lao động]</w:t>
      </w:r>
    </w:p>
    <w:p w14:paraId="4714A187"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lang w:val="vi-VN"/>
        </w:rPr>
        <w:t>Pháp luật về quyền đơn phương chấm dứt hợp đồng lao động của người lao động và thực tiễn thực hiện tại [tên địa phương/tên đơn vị sử dụng lao động]</w:t>
      </w:r>
    </w:p>
    <w:p w14:paraId="7D8598B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đối thoại xã hội trong quan hệ lao động</w:t>
      </w:r>
    </w:p>
    <w:p w14:paraId="093FF10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của [tên một/một số quốc gia] về đối thoại xã hội trong quan hệ lao động và kinh nghiệm cho Việt Nam</w:t>
      </w:r>
    </w:p>
    <w:p w14:paraId="750D957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đối thoại tại nơi làm việc</w:t>
      </w:r>
    </w:p>
    <w:p w14:paraId="252B0757"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đối thoại tại nơi làm việc và thực tiễn thực hiện tại [tên địa phương/tên đơn vị sử dụng lao động]</w:t>
      </w:r>
    </w:p>
    <w:p w14:paraId="7EC54EAC"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thoả ước lao động tập thể</w:t>
      </w:r>
    </w:p>
    <w:p w14:paraId="726813E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lang w:val="vi-VN"/>
        </w:rPr>
        <w:t>Pháp luật về thỏa ước lao động tập thể và thực tiễn thực hiện tại [tên địa phương (trừ Sơn La)/tên đơn vị sử dụng lao động]</w:t>
      </w:r>
    </w:p>
    <w:p w14:paraId="1DD10CE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lastRenderedPageBreak/>
        <w:t>Pháp luật Việt Nam về lương tối thiểu</w:t>
      </w:r>
    </w:p>
    <w:p w14:paraId="77E85DAB" w14:textId="77777777" w:rsidR="00755FA4"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của [tên một/một số quốc gia] về lương tối thiểu và kinh nghiệm cho Việt Nam</w:t>
      </w:r>
    </w:p>
    <w:p w14:paraId="285E56F8"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Lương đủ sống theo pháp luật quốc tế và một số quốc gia – kinh nghiệm cho Việt Nam</w:t>
      </w:r>
    </w:p>
    <w:p w14:paraId="463B26A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về tiền lương và thực tiễn thực hiện tại [tên địa phương/tên đơn vị sử dụng lao động]</w:t>
      </w:r>
    </w:p>
    <w:p w14:paraId="6646EE9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thời giờ làm việc, thời giờ nghỉ ngơi</w:t>
      </w:r>
    </w:p>
    <w:p w14:paraId="4A3B3453"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về thời giờ làm việc, thời giờ nghỉ ngơi và thực tiễn thực hiện tại </w:t>
      </w:r>
      <w:r w:rsidRPr="00FD0FC5">
        <w:rPr>
          <w:rFonts w:cs="Times New Roman"/>
          <w:color w:val="000000"/>
          <w:szCs w:val="26"/>
          <w:shd w:val="clear" w:color="auto" w:fill="FFFFFF"/>
          <w:lang w:val="vi-VN"/>
        </w:rPr>
        <w:t>[tên địa phương/tên đơn vị sử dụng lao động]</w:t>
      </w:r>
    </w:p>
    <w:p w14:paraId="5C533376" w14:textId="77777777" w:rsidR="00755FA4" w:rsidRPr="000F3AB2"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Pháp luật của</w:t>
      </w:r>
      <w:r w:rsidRPr="00FD0FC5">
        <w:rPr>
          <w:rFonts w:cs="Times New Roman"/>
          <w:szCs w:val="26"/>
          <w:lang w:val="vi-VN"/>
        </w:rPr>
        <w:t xml:space="preserve"> [tên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Pr>
          <w:rFonts w:cs="Times New Roman"/>
          <w:color w:val="000000"/>
          <w:szCs w:val="26"/>
          <w:shd w:val="clear" w:color="auto" w:fill="FFFFFF"/>
        </w:rPr>
        <w:t>làm</w:t>
      </w:r>
      <w:proofErr w:type="spellEnd"/>
      <w:r>
        <w:rPr>
          <w:rFonts w:cs="Times New Roman"/>
          <w:color w:val="000000"/>
          <w:szCs w:val="26"/>
          <w:shd w:val="clear" w:color="auto" w:fill="FFFFFF"/>
          <w:lang w:val="vi-VN"/>
        </w:rPr>
        <w:t xml:space="preserve"> thêm giờ và kinh nghiệm cho Việt Nam</w:t>
      </w:r>
    </w:p>
    <w:p w14:paraId="7EEA1180" w14:textId="77777777" w:rsidR="00755FA4" w:rsidRPr="000F3AB2"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color w:val="000000"/>
          <w:szCs w:val="26"/>
          <w:shd w:val="clear" w:color="auto" w:fill="FFFFFF"/>
          <w:lang w:val="vi-VN"/>
        </w:rPr>
        <w:t xml:space="preserve">Pháp luật của </w:t>
      </w:r>
      <w:r w:rsidRPr="00FD0FC5">
        <w:rPr>
          <w:rFonts w:cs="Times New Roman"/>
          <w:szCs w:val="26"/>
          <w:lang w:val="vi-VN"/>
        </w:rPr>
        <w:t xml:space="preserve">[tên một/một số quốc gia]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w:t>
      </w:r>
      <w:proofErr w:type="spellStart"/>
      <w:r>
        <w:rPr>
          <w:rFonts w:cs="Times New Roman"/>
          <w:color w:val="000000"/>
          <w:szCs w:val="26"/>
          <w:shd w:val="clear" w:color="auto" w:fill="FFFFFF"/>
        </w:rPr>
        <w:t>quyền</w:t>
      </w:r>
      <w:proofErr w:type="spellEnd"/>
      <w:r>
        <w:rPr>
          <w:rFonts w:cs="Times New Roman"/>
          <w:color w:val="000000"/>
          <w:szCs w:val="26"/>
          <w:shd w:val="clear" w:color="auto" w:fill="FFFFFF"/>
          <w:lang w:val="vi-VN"/>
        </w:rPr>
        <w:t xml:space="preserve"> ngắt kết nối của của người lao động và kinh nghiệm cho Việt Nam</w:t>
      </w:r>
    </w:p>
    <w:p w14:paraId="74AE615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Việt</w:t>
      </w:r>
      <w:r w:rsidRPr="00FD0FC5">
        <w:rPr>
          <w:rFonts w:cs="Times New Roman"/>
          <w:color w:val="000000"/>
          <w:szCs w:val="26"/>
          <w:shd w:val="clear" w:color="auto" w:fill="FFFFFF"/>
          <w:lang w:val="vi-VN"/>
        </w:rPr>
        <w:t xml:space="preserve"> Nam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an </w:t>
      </w:r>
      <w:proofErr w:type="spellStart"/>
      <w:r w:rsidRPr="00FD0FC5">
        <w:rPr>
          <w:rFonts w:cs="Times New Roman"/>
          <w:color w:val="000000"/>
          <w:szCs w:val="26"/>
          <w:shd w:val="clear" w:color="auto" w:fill="FFFFFF"/>
        </w:rPr>
        <w:t>toàn</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vệ</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sinh</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
    <w:p w14:paraId="60D87083" w14:textId="77777777" w:rsidR="00755FA4" w:rsidRPr="000F3AB2"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color w:val="000000"/>
          <w:szCs w:val="26"/>
          <w:shd w:val="clear" w:color="auto" w:fill="FFFFFF"/>
        </w:rPr>
        <w:t xml:space="preserve">Pháp </w:t>
      </w:r>
      <w:proofErr w:type="spellStart"/>
      <w:r w:rsidRPr="00FD0FC5">
        <w:rPr>
          <w:rFonts w:cs="Times New Roman"/>
          <w:color w:val="000000"/>
          <w:szCs w:val="26"/>
          <w:shd w:val="clear" w:color="auto" w:fill="FFFFFF"/>
        </w:rPr>
        <w:t>luật</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về</w:t>
      </w:r>
      <w:proofErr w:type="spellEnd"/>
      <w:r w:rsidRPr="00FD0FC5">
        <w:rPr>
          <w:rFonts w:cs="Times New Roman"/>
          <w:color w:val="000000"/>
          <w:szCs w:val="26"/>
          <w:shd w:val="clear" w:color="auto" w:fill="FFFFFF"/>
        </w:rPr>
        <w:t xml:space="preserve"> an </w:t>
      </w:r>
      <w:proofErr w:type="spellStart"/>
      <w:r w:rsidRPr="00FD0FC5">
        <w:rPr>
          <w:rFonts w:cs="Times New Roman"/>
          <w:color w:val="000000"/>
          <w:szCs w:val="26"/>
          <w:shd w:val="clear" w:color="auto" w:fill="FFFFFF"/>
        </w:rPr>
        <w:t>toàn</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vệ</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sinh</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lao</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động</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và</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thực</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tiễn</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thực</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hiện</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tại</w:t>
      </w:r>
      <w:proofErr w:type="spellEnd"/>
      <w:r w:rsidRPr="00FD0FC5">
        <w:rPr>
          <w:rFonts w:cs="Times New Roman"/>
          <w:color w:val="000000"/>
          <w:szCs w:val="26"/>
          <w:shd w:val="clear" w:color="auto" w:fill="FFFFFF"/>
        </w:rPr>
        <w:t xml:space="preserve"> [</w:t>
      </w:r>
      <w:proofErr w:type="spellStart"/>
      <w:r w:rsidRPr="00FD0FC5">
        <w:rPr>
          <w:rFonts w:cs="Times New Roman"/>
          <w:color w:val="000000"/>
          <w:szCs w:val="26"/>
          <w:shd w:val="clear" w:color="auto" w:fill="FFFFFF"/>
        </w:rPr>
        <w:t>tên</w:t>
      </w:r>
      <w:proofErr w:type="spellEnd"/>
      <w:r w:rsidRPr="00FD0FC5">
        <w:rPr>
          <w:rFonts w:cs="Times New Roman"/>
          <w:color w:val="000000"/>
          <w:szCs w:val="26"/>
          <w:shd w:val="clear" w:color="auto" w:fill="FFFFFF"/>
          <w:lang w:val="vi-VN"/>
        </w:rPr>
        <w:t xml:space="preserve"> địa phương (trừ Đắk Nông)/tên đơn vị sử dụng lao động]</w:t>
      </w:r>
    </w:p>
    <w:p w14:paraId="6A6136D1" w14:textId="77777777" w:rsidR="00755FA4" w:rsidRPr="000F3AB2"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color w:val="000000"/>
          <w:szCs w:val="26"/>
          <w:shd w:val="clear" w:color="auto" w:fill="FFFFFF"/>
          <w:lang w:val="vi-VN"/>
        </w:rPr>
        <w:t>Pháp luật của [tên một/một số quốc gia] về quấy rối tình dục tại nơi làm việc và kinh nghiệm cho Việt Nam</w:t>
      </w:r>
    </w:p>
    <w:p w14:paraId="2E80D8FA" w14:textId="77777777" w:rsidR="00755FA4" w:rsidRPr="000F3AB2"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color w:val="000000"/>
          <w:szCs w:val="26"/>
          <w:shd w:val="clear" w:color="auto" w:fill="FFFFFF"/>
          <w:lang w:val="vi-VN"/>
        </w:rPr>
        <w:t>Pháp luật của [tên một/một số quốc gia] về bạo lực và quấy rối tại nơi làm việc và kinh nghiệm cho Việt Nam</w:t>
      </w:r>
    </w:p>
    <w:p w14:paraId="2010BBA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trách nhiệm của người sử dụng lao động đối với người lao động bị tai nạn lao động, bệnh nghề nghiệp và thực tiễn thực hiện tại [tên địa phương/tên đơn vị sử dụng lao động]</w:t>
      </w:r>
    </w:p>
    <w:p w14:paraId="3CFAA39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nội quy lao động và thực tiễn thực hiện tại [tên đơn vị sử dụng lao động]</w:t>
      </w:r>
    </w:p>
    <w:p w14:paraId="7661E596"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kỷ luật lao động và thực tiễn thực hiện tại [tên địa phương/tên đơn vị sử dụng lao động]</w:t>
      </w:r>
    </w:p>
    <w:p w14:paraId="24B1AB9F"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xử lý kỷ luật sa thải và thực tiễn thực hiện tại [tên địa phương (trừ Bắc Giang)/tên đơn vị sử dụng lao động]</w:t>
      </w:r>
    </w:p>
    <w:p w14:paraId="4F11BD9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bồi thường thiệt hại trong quan hệ lao động và thực tiễn thực hiện tại [tên địa phương (trừ Nghệ An)/tên đơn vị sử dụng lao động]</w:t>
      </w:r>
    </w:p>
    <w:p w14:paraId="76A41B7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về trách nhiệm vật chất</w:t>
      </w:r>
    </w:p>
    <w:p w14:paraId="10BF29A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tranh chấp lao động cá nhân và giải quyết tranh chấp lao động cá nhân</w:t>
      </w:r>
    </w:p>
    <w:p w14:paraId="10ADE22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tranh chấp lao động tập thể về quyền và giải quyết tranh chấp lao động tập thể về quyền</w:t>
      </w:r>
    </w:p>
    <w:p w14:paraId="79C8EC7E"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tranh chấp lao động tập thể về lợi ích và giải quyết tranh chấp lao động tập thể về lợi ích</w:t>
      </w:r>
    </w:p>
    <w:p w14:paraId="2C259C2E"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một/một số quốc gia] về giải quyết tranh chấp lao động và kinh nghiệm cho Việt Nam </w:t>
      </w:r>
    </w:p>
    <w:p w14:paraId="39E554AC"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một/một số quốc gia] về giải quyết tranh chấp lao động cá nhân và kinh nghiệm cho Việt Nam </w:t>
      </w:r>
    </w:p>
    <w:p w14:paraId="2DEE1AA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lastRenderedPageBreak/>
        <w:t xml:space="preserve">Pháp luật của [tên một/một số quốc gia] về giải quyết tranh chấp lao động tập thể và kinh nghiệm cho Việt Nam </w:t>
      </w:r>
    </w:p>
    <w:p w14:paraId="2281868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về tranh chấp và giải quyết tranh chấp về kỷ luật sa thải</w:t>
      </w:r>
    </w:p>
    <w:p w14:paraId="5E11FD2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lao động Việt Nam về tranh chấp và giải quyết tranh chấp về chi phí đào tạo nghề</w:t>
      </w:r>
    </w:p>
    <w:p w14:paraId="73295F1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đình công trái pháp luật và giải quyết đình công trái pháp luật</w:t>
      </w:r>
    </w:p>
    <w:p w14:paraId="1530D4D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một/một số quốc gia] về đình công và kinh nghiệm cho Việt Nam </w:t>
      </w:r>
    </w:p>
    <w:p w14:paraId="0D62D31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chế độ bảo hiểm ốm đau</w:t>
      </w:r>
    </w:p>
    <w:p w14:paraId="2347F02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chế độ bảo hiểm ốm đau và thực tiễn thực hiện tại [tên địa phương]</w:t>
      </w:r>
    </w:p>
    <w:p w14:paraId="19D575E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chế độ bảo hiểm thai sản</w:t>
      </w:r>
    </w:p>
    <w:p w14:paraId="2D19791C"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chế độ bảo hiểm thai sản và thực tiễn thực hiện tại [tên địa phương]</w:t>
      </w:r>
    </w:p>
    <w:p w14:paraId="4547FE9D"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chế độ bảo hiểm tai nạn lao động, bệnh nghề nghiệp</w:t>
      </w:r>
    </w:p>
    <w:p w14:paraId="75FFA5E6"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chế độ bảo hiểm tai nạn lao động, bệnh nghề nghiệp và thực tiễn thực hiện tại [tên địa phương]</w:t>
      </w:r>
    </w:p>
    <w:p w14:paraId="6B8C52BA"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chế độ hưu trí và thực tiễn thực hiện tại [tên địa phương]</w:t>
      </w:r>
    </w:p>
    <w:p w14:paraId="014E924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chế độ tử tuất</w:t>
      </w:r>
    </w:p>
    <w:p w14:paraId="3E4D4B4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chế độ tử tuất và thực tiễn thực hiện tại [tên địa phương]</w:t>
      </w:r>
    </w:p>
    <w:p w14:paraId="364E058A"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bảo hiểm xã hội bắt buộc</w:t>
      </w:r>
    </w:p>
    <w:p w14:paraId="6A375227"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bảo hiểm xã hội bắt buộc và thực tiễn thực hiện tại [tên địa phương/tên đơn vị sử dụng lao động]</w:t>
      </w:r>
    </w:p>
    <w:p w14:paraId="675785E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bảo hiểm xã hội tự nguyện</w:t>
      </w:r>
    </w:p>
    <w:p w14:paraId="23B8995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bảo hiểm thất nghiệp và thực tiễn thực hiện tại [tên địa phương]</w:t>
      </w:r>
    </w:p>
    <w:p w14:paraId="7BDEFE0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bảo hiểm </w:t>
      </w:r>
      <w:r>
        <w:rPr>
          <w:rFonts w:cs="Times New Roman"/>
          <w:szCs w:val="26"/>
          <w:lang w:val="vi-VN"/>
        </w:rPr>
        <w:t>hưu trí bổ sung</w:t>
      </w:r>
    </w:p>
    <w:p w14:paraId="34C39268"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về bảo hiểm </w:t>
      </w:r>
      <w:r>
        <w:rPr>
          <w:rFonts w:cs="Times New Roman"/>
          <w:szCs w:val="26"/>
          <w:lang w:val="vi-VN"/>
        </w:rPr>
        <w:t>bảo hiểm hưu trí bổ sung</w:t>
      </w:r>
      <w:r w:rsidRPr="00FD0FC5">
        <w:rPr>
          <w:rFonts w:cs="Times New Roman"/>
          <w:szCs w:val="26"/>
          <w:lang w:val="vi-VN"/>
        </w:rPr>
        <w:t xml:space="preserve"> và thực tiễn thực hiện tại [tên địa phương]</w:t>
      </w:r>
    </w:p>
    <w:p w14:paraId="4DD4670A"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trợ cấp hưu trí xã hội</w:t>
      </w:r>
    </w:p>
    <w:p w14:paraId="6881BA8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bảo hiểm y tế</w:t>
      </w:r>
    </w:p>
    <w:p w14:paraId="53DCD8D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bảo hiểm y tế và thực tiễn thực hiện tại [tên địa phương]</w:t>
      </w:r>
    </w:p>
    <w:p w14:paraId="5A77216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bảo hiểm y tế hộ gia đình và thực tiễn thực hiện tại [tên địa phương]</w:t>
      </w:r>
    </w:p>
    <w:p w14:paraId="2749EEFF"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trợ giúp xã hội</w:t>
      </w:r>
    </w:p>
    <w:p w14:paraId="5A628068"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trợ giúp xã hội và thực tiễn thực hiện tại [tên địa phương]</w:t>
      </w:r>
    </w:p>
    <w:p w14:paraId="0FE4F27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ưu đãi người có công với cách mạng</w:t>
      </w:r>
    </w:p>
    <w:p w14:paraId="5D36B385"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ưu đãi người có công với cách mạng và thực tiễn thực hiện tại [tên địa phương]</w:t>
      </w:r>
    </w:p>
    <w:p w14:paraId="1691CB9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các dịch vụ xã hội cơ bản</w:t>
      </w:r>
    </w:p>
    <w:p w14:paraId="723B0968"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các dịch vụ xã hội cơ bản và thực tiễn thực hiện tại [tên địa phương]</w:t>
      </w:r>
    </w:p>
    <w:p w14:paraId="5DE4E087"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Điểm mới của Luật Bảo hiểm xã hội năm 2024 về [tên vấn đề (trừ chế độ hưu trí)]</w:t>
      </w:r>
    </w:p>
    <w:p w14:paraId="30867DBA"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rPr>
        <w:t>Pháp</w:t>
      </w:r>
      <w:r w:rsidRPr="00FD0FC5">
        <w:rPr>
          <w:rFonts w:cs="Times New Roman"/>
          <w:szCs w:val="26"/>
          <w:lang w:val="vi-VN"/>
        </w:rPr>
        <w:t xml:space="preserve"> luật về b</w:t>
      </w:r>
      <w:proofErr w:type="spellStart"/>
      <w:r w:rsidRPr="00FD0FC5">
        <w:rPr>
          <w:rFonts w:cs="Times New Roman"/>
          <w:szCs w:val="26"/>
        </w:rPr>
        <w:t>ảo</w:t>
      </w:r>
      <w:proofErr w:type="spellEnd"/>
      <w:r w:rsidRPr="00FD0FC5">
        <w:rPr>
          <w:rFonts w:cs="Times New Roman"/>
          <w:szCs w:val="26"/>
        </w:rPr>
        <w:t xml:space="preserve"> </w:t>
      </w:r>
      <w:proofErr w:type="spellStart"/>
      <w:r w:rsidRPr="00FD0FC5">
        <w:rPr>
          <w:rFonts w:cs="Times New Roman"/>
          <w:szCs w:val="26"/>
        </w:rPr>
        <w:t>hiểm</w:t>
      </w:r>
      <w:proofErr w:type="spellEnd"/>
      <w:r w:rsidRPr="00FD0FC5">
        <w:rPr>
          <w:rFonts w:cs="Times New Roman"/>
          <w:szCs w:val="26"/>
        </w:rPr>
        <w:t xml:space="preserve"> </w:t>
      </w:r>
      <w:proofErr w:type="spellStart"/>
      <w:r w:rsidRPr="00FD0FC5">
        <w:rPr>
          <w:rFonts w:cs="Times New Roman"/>
          <w:szCs w:val="26"/>
        </w:rPr>
        <w:t>xã</w:t>
      </w:r>
      <w:proofErr w:type="spellEnd"/>
      <w:r w:rsidRPr="00FD0FC5">
        <w:rPr>
          <w:rFonts w:cs="Times New Roman"/>
          <w:szCs w:val="26"/>
        </w:rPr>
        <w:t xml:space="preserve"> </w:t>
      </w:r>
      <w:proofErr w:type="spellStart"/>
      <w:r w:rsidRPr="00FD0FC5">
        <w:rPr>
          <w:rFonts w:cs="Times New Roman"/>
          <w:szCs w:val="26"/>
        </w:rPr>
        <w:t>hội</w:t>
      </w:r>
      <w:proofErr w:type="spellEnd"/>
      <w:r w:rsidRPr="00FD0FC5">
        <w:rPr>
          <w:rFonts w:cs="Times New Roman"/>
          <w:szCs w:val="26"/>
        </w:rPr>
        <w:t xml:space="preserve"> </w:t>
      </w:r>
      <w:proofErr w:type="spellStart"/>
      <w:r w:rsidRPr="00FD0FC5">
        <w:rPr>
          <w:rFonts w:cs="Times New Roman"/>
          <w:szCs w:val="26"/>
        </w:rPr>
        <w:t>đối</w:t>
      </w:r>
      <w:proofErr w:type="spellEnd"/>
      <w:r w:rsidRPr="00FD0FC5">
        <w:rPr>
          <w:rFonts w:cs="Times New Roman"/>
          <w:szCs w:val="26"/>
        </w:rPr>
        <w:t xml:space="preserve"> </w:t>
      </w:r>
      <w:proofErr w:type="spellStart"/>
      <w:r w:rsidRPr="00FD0FC5">
        <w:rPr>
          <w:rFonts w:cs="Times New Roman"/>
          <w:szCs w:val="26"/>
        </w:rPr>
        <w:t>với</w:t>
      </w:r>
      <w:proofErr w:type="spellEnd"/>
      <w:r w:rsidRPr="00FD0FC5">
        <w:rPr>
          <w:rFonts w:cs="Times New Roman"/>
          <w:szCs w:val="26"/>
        </w:rPr>
        <w:t xml:space="preserve"> </w:t>
      </w:r>
      <w:proofErr w:type="spellStart"/>
      <w:r w:rsidRPr="00FD0FC5">
        <w:rPr>
          <w:rFonts w:cs="Times New Roman"/>
          <w:szCs w:val="26"/>
        </w:rPr>
        <w:t>lao</w:t>
      </w:r>
      <w:proofErr w:type="spellEnd"/>
      <w:r w:rsidRPr="00FD0FC5">
        <w:rPr>
          <w:rFonts w:cs="Times New Roman"/>
          <w:szCs w:val="26"/>
        </w:rPr>
        <w:t xml:space="preserve"> </w:t>
      </w:r>
      <w:proofErr w:type="spellStart"/>
      <w:r w:rsidRPr="00FD0FC5">
        <w:rPr>
          <w:rFonts w:cs="Times New Roman"/>
          <w:szCs w:val="26"/>
        </w:rPr>
        <w:t>động</w:t>
      </w:r>
      <w:proofErr w:type="spellEnd"/>
      <w:r w:rsidRPr="00FD0FC5">
        <w:rPr>
          <w:rFonts w:cs="Times New Roman"/>
          <w:szCs w:val="26"/>
        </w:rPr>
        <w:t xml:space="preserve"> </w:t>
      </w:r>
      <w:proofErr w:type="spellStart"/>
      <w:r w:rsidRPr="00FD0FC5">
        <w:rPr>
          <w:rFonts w:cs="Times New Roman"/>
          <w:szCs w:val="26"/>
        </w:rPr>
        <w:t>nữ</w:t>
      </w:r>
      <w:proofErr w:type="spellEnd"/>
      <w:r w:rsidRPr="00FD0FC5">
        <w:rPr>
          <w:rFonts w:cs="Times New Roman"/>
          <w:szCs w:val="26"/>
        </w:rPr>
        <w:t xml:space="preserve"> </w:t>
      </w:r>
      <w:proofErr w:type="spellStart"/>
      <w:r w:rsidRPr="00FD0FC5">
        <w:rPr>
          <w:rFonts w:cs="Times New Roman"/>
          <w:szCs w:val="26"/>
        </w:rPr>
        <w:t>và</w:t>
      </w:r>
      <w:proofErr w:type="spellEnd"/>
      <w:r w:rsidRPr="00FD0FC5">
        <w:rPr>
          <w:rFonts w:cs="Times New Roman"/>
          <w:szCs w:val="26"/>
        </w:rPr>
        <w:t xml:space="preserve"> </w:t>
      </w:r>
      <w:proofErr w:type="spellStart"/>
      <w:r w:rsidRPr="00FD0FC5">
        <w:rPr>
          <w:rFonts w:cs="Times New Roman"/>
          <w:szCs w:val="26"/>
        </w:rPr>
        <w:t>thực</w:t>
      </w:r>
      <w:proofErr w:type="spellEnd"/>
      <w:r w:rsidRPr="00FD0FC5">
        <w:rPr>
          <w:rFonts w:cs="Times New Roman"/>
          <w:szCs w:val="26"/>
        </w:rPr>
        <w:t xml:space="preserve"> </w:t>
      </w:r>
      <w:proofErr w:type="spellStart"/>
      <w:r w:rsidRPr="00FD0FC5">
        <w:rPr>
          <w:rFonts w:cs="Times New Roman"/>
          <w:szCs w:val="26"/>
        </w:rPr>
        <w:t>tiễn</w:t>
      </w:r>
      <w:proofErr w:type="spellEnd"/>
      <w:r w:rsidRPr="00FD0FC5">
        <w:rPr>
          <w:rFonts w:cs="Times New Roman"/>
          <w:szCs w:val="26"/>
        </w:rPr>
        <w:t xml:space="preserve"> </w:t>
      </w:r>
      <w:proofErr w:type="spellStart"/>
      <w:r w:rsidRPr="00FD0FC5">
        <w:rPr>
          <w:rFonts w:cs="Times New Roman"/>
          <w:szCs w:val="26"/>
        </w:rPr>
        <w:t>thực</w:t>
      </w:r>
      <w:proofErr w:type="spellEnd"/>
      <w:r w:rsidRPr="00FD0FC5">
        <w:rPr>
          <w:rFonts w:cs="Times New Roman"/>
          <w:szCs w:val="26"/>
        </w:rPr>
        <w:t xml:space="preserve"> </w:t>
      </w:r>
      <w:proofErr w:type="spellStart"/>
      <w:r w:rsidRPr="00FD0FC5">
        <w:rPr>
          <w:rFonts w:cs="Times New Roman"/>
          <w:szCs w:val="26"/>
        </w:rPr>
        <w:t>hiện</w:t>
      </w:r>
      <w:proofErr w:type="spellEnd"/>
      <w:r w:rsidRPr="00FD0FC5">
        <w:rPr>
          <w:rFonts w:cs="Times New Roman"/>
          <w:szCs w:val="26"/>
        </w:rPr>
        <w:t xml:space="preserve"> </w:t>
      </w:r>
      <w:proofErr w:type="spellStart"/>
      <w:r w:rsidRPr="00FD0FC5">
        <w:rPr>
          <w:rFonts w:cs="Times New Roman"/>
          <w:szCs w:val="26"/>
        </w:rPr>
        <w:t>tại</w:t>
      </w:r>
      <w:proofErr w:type="spellEnd"/>
      <w:r w:rsidRPr="00FD0FC5">
        <w:rPr>
          <w:rFonts w:cs="Times New Roman"/>
          <w:szCs w:val="26"/>
          <w:lang w:val="vi-VN"/>
        </w:rPr>
        <w:t xml:space="preserve"> [tên địa phương – trừ Tp. Hà Nội]</w:t>
      </w:r>
    </w:p>
    <w:p w14:paraId="3292048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lastRenderedPageBreak/>
        <w:t>Pháp luật của [tên một/một số quốc gia] về [tên một lĩnh vực an sinh xã hội] và kinh nghiệm cho Việt Nam</w:t>
      </w:r>
    </w:p>
    <w:p w14:paraId="26C3FB6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về người khuyết tật nhìn từ góc độ quyền con người</w:t>
      </w:r>
    </w:p>
    <w:p w14:paraId="47910BF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Công ước quốc tế về quyền của người khuyết tật và việc nội luật hoá tại Việt Nam hiện nay</w:t>
      </w:r>
    </w:p>
    <w:p w14:paraId="2283EEC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việc làm đối với người khuyết tật </w:t>
      </w:r>
    </w:p>
    <w:p w14:paraId="3A6AF93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việc làm đối với người khuyết tật và thực tiễn thực hiện tại [tên địa phương]</w:t>
      </w:r>
    </w:p>
    <w:p w14:paraId="34E6A48B"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quốc gia] về việc làm đối với người khuyết tật và kinh nghiệm cho Việt Nam </w:t>
      </w:r>
    </w:p>
    <w:p w14:paraId="0F4336E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chăm sóc sức khỏe đối với người khuyết tật </w:t>
      </w:r>
    </w:p>
    <w:p w14:paraId="209CE2B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chăm sóc sức khỏe đối với người khuyết tật và thực tiễn thực hiện tại [tên địa phương]</w:t>
      </w:r>
    </w:p>
    <w:p w14:paraId="3DB1D720"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quốc gia] về chăm sóc sức khỏe đối với người khuyết tật và kinh nghiệm cho Việt Nam </w:t>
      </w:r>
    </w:p>
    <w:p w14:paraId="6A96C84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giáo dục, dạy nghề đối với người khuyết tật </w:t>
      </w:r>
    </w:p>
    <w:p w14:paraId="358D597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giáo dục, dạy nghề đối với người khuyết tật và thực tiễn thực hiện tại [tên địa phương]</w:t>
      </w:r>
    </w:p>
    <w:p w14:paraId="0AAD89F1"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quốc gia] về giáo dục, dạy nghề đối với người khuyết tật và kinh nghiệm cho Việt Nam </w:t>
      </w:r>
    </w:p>
    <w:p w14:paraId="3E918B03"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bảo trợ xã hội đối với người khuyết tật </w:t>
      </w:r>
    </w:p>
    <w:p w14:paraId="708ECF3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bảo trợ xã hội đối với người khuyết tật và thực tiễn thực hiện tại [tên địa phương]</w:t>
      </w:r>
    </w:p>
    <w:p w14:paraId="31B0B572"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Việt Nam về hoạt động xã hội đối với người khuyết tật </w:t>
      </w:r>
    </w:p>
    <w:p w14:paraId="632D9414"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hoạt động xã hội đối với người khuyết tật và thực tiễn thực hiện tại [tên địa phương]</w:t>
      </w:r>
    </w:p>
    <w:p w14:paraId="6696AFE9" w14:textId="77777777" w:rsidR="00755FA4" w:rsidRPr="00FD0FC5"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Pháp luật Việt Nam về quyền tham gia giao thông của người khuyết tật và thực tiễn thực hiện tại [tên địa phương]</w:t>
      </w:r>
    </w:p>
    <w:p w14:paraId="3DE76605" w14:textId="77777777" w:rsidR="00755FA4" w:rsidRDefault="00755FA4" w:rsidP="00BB1079">
      <w:pPr>
        <w:pStyle w:val="ListParagraph"/>
        <w:numPr>
          <w:ilvl w:val="0"/>
          <w:numId w:val="22"/>
        </w:numPr>
        <w:spacing w:after="0" w:line="288" w:lineRule="auto"/>
        <w:ind w:left="567" w:hanging="567"/>
        <w:jc w:val="both"/>
        <w:rPr>
          <w:rFonts w:cs="Times New Roman"/>
          <w:szCs w:val="26"/>
          <w:lang w:val="vi-VN"/>
        </w:rPr>
      </w:pPr>
      <w:r w:rsidRPr="00FD0FC5">
        <w:rPr>
          <w:rFonts w:cs="Times New Roman"/>
          <w:szCs w:val="26"/>
          <w:lang w:val="vi-VN"/>
        </w:rPr>
        <w:t xml:space="preserve">Pháp luật của [tên quốc gia] về hoạt động xã hội đối với người khuyết tật và kinh nghiệm cho Việt Nam </w:t>
      </w:r>
    </w:p>
    <w:p w14:paraId="7141A8A0" w14:textId="77777777" w:rsidR="00755FA4" w:rsidRPr="001D40FA" w:rsidRDefault="00755FA4" w:rsidP="00BB1079">
      <w:pPr>
        <w:pStyle w:val="ListParagraph"/>
        <w:numPr>
          <w:ilvl w:val="0"/>
          <w:numId w:val="22"/>
        </w:numPr>
        <w:spacing w:after="0" w:line="288" w:lineRule="auto"/>
        <w:ind w:left="567" w:hanging="567"/>
        <w:jc w:val="both"/>
        <w:rPr>
          <w:rFonts w:cs="Times New Roman"/>
          <w:szCs w:val="26"/>
          <w:lang w:val="vi-VN"/>
        </w:rPr>
      </w:pPr>
      <w:r>
        <w:rPr>
          <w:rFonts w:cs="Times New Roman"/>
          <w:szCs w:val="26"/>
          <w:lang w:val="vi-VN"/>
        </w:rPr>
        <w:t>Đề tài khác thuộc phạm vi pháp luật lao động/an sinh xã hội/người khuyết tật (sinh viên đăng ký và được bộ môn duyệt)</w:t>
      </w:r>
    </w:p>
    <w:p w14:paraId="62268A8E" w14:textId="77777777" w:rsidR="001D40FA" w:rsidRDefault="001D40FA" w:rsidP="001D40FA">
      <w:pPr>
        <w:spacing w:after="0" w:line="288" w:lineRule="auto"/>
        <w:jc w:val="both"/>
        <w:rPr>
          <w:rFonts w:cs="Times New Roman"/>
          <w:szCs w:val="26"/>
        </w:rPr>
      </w:pPr>
    </w:p>
    <w:p w14:paraId="154932CD" w14:textId="0AD82E46" w:rsidR="001D40FA" w:rsidRPr="001D40FA" w:rsidRDefault="001D40FA" w:rsidP="001D40FA">
      <w:pPr>
        <w:spacing w:after="0" w:line="288" w:lineRule="auto"/>
        <w:jc w:val="both"/>
        <w:rPr>
          <w:rFonts w:cs="Times New Roman"/>
          <w:b/>
          <w:bCs/>
          <w:szCs w:val="26"/>
        </w:rPr>
      </w:pPr>
      <w:r w:rsidRPr="001D40FA">
        <w:rPr>
          <w:rFonts w:cs="Times New Roman"/>
          <w:b/>
          <w:bCs/>
          <w:szCs w:val="26"/>
        </w:rPr>
        <w:t>VI</w:t>
      </w:r>
      <w:r>
        <w:rPr>
          <w:rFonts w:cs="Times New Roman"/>
          <w:b/>
          <w:bCs/>
          <w:szCs w:val="26"/>
        </w:rPr>
        <w:t>/</w:t>
      </w:r>
      <w:r w:rsidRPr="001D40FA">
        <w:rPr>
          <w:rFonts w:cs="Times New Roman"/>
          <w:b/>
          <w:bCs/>
          <w:szCs w:val="26"/>
        </w:rPr>
        <w:t xml:space="preserve"> BỘ MÔN LUẬT THƯƠNG MẠI VÀ ĐẦU TƯ</w:t>
      </w:r>
    </w:p>
    <w:p w14:paraId="71B57236" w14:textId="68660B7A" w:rsidR="001D40FA" w:rsidRPr="001D40FA" w:rsidRDefault="001D40FA" w:rsidP="001D40FA">
      <w:pPr>
        <w:spacing w:after="0" w:line="288" w:lineRule="auto"/>
        <w:jc w:val="both"/>
        <w:rPr>
          <w:rFonts w:cs="Times New Roman"/>
          <w:color w:val="EE0000"/>
          <w:szCs w:val="26"/>
        </w:rPr>
      </w:pPr>
      <w:r w:rsidRPr="001D40FA">
        <w:rPr>
          <w:rFonts w:cs="Times New Roman"/>
          <w:color w:val="EE0000"/>
          <w:szCs w:val="26"/>
        </w:rPr>
        <w:t>LUẬT THƯƠNG MẠI 1</w:t>
      </w:r>
    </w:p>
    <w:p w14:paraId="57908F58"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 Pháp luật về </w:t>
      </w:r>
      <w:proofErr w:type="spellStart"/>
      <w:r w:rsidRPr="001D40FA">
        <w:rPr>
          <w:rFonts w:cs="Times New Roman"/>
          <w:szCs w:val="26"/>
        </w:rPr>
        <w:t>hộ</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Việt Nam</w:t>
      </w:r>
    </w:p>
    <w:p w14:paraId="5FD7FF5B"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chủ</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tư</w:t>
      </w:r>
      <w:proofErr w:type="spellEnd"/>
      <w:r w:rsidRPr="001D40FA">
        <w:rPr>
          <w:rFonts w:cs="Times New Roman"/>
          <w:szCs w:val="26"/>
        </w:rPr>
        <w:t xml:space="preserve"> </w:t>
      </w:r>
      <w:proofErr w:type="spellStart"/>
      <w:r w:rsidRPr="001D40FA">
        <w:rPr>
          <w:rFonts w:cs="Times New Roman"/>
          <w:szCs w:val="26"/>
        </w:rPr>
        <w:t>nhân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pháp luật hiện hành</w:t>
      </w:r>
    </w:p>
    <w:p w14:paraId="7C6C1E78"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3. Pháp luật về góp vốn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w:t>
      </w:r>
      <w:proofErr w:type="spellStart"/>
      <w:r w:rsidRPr="001D40FA">
        <w:rPr>
          <w:rFonts w:cs="Times New Roman"/>
          <w:szCs w:val="26"/>
        </w:rPr>
        <w:t>hai</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trở</w:t>
      </w:r>
      <w:proofErr w:type="spellEnd"/>
      <w:r w:rsidRPr="001D40FA">
        <w:rPr>
          <w:rFonts w:cs="Times New Roman"/>
          <w:szCs w:val="26"/>
        </w:rPr>
        <w:t xml:space="preserve"> </w:t>
      </w:r>
      <w:proofErr w:type="spellStart"/>
      <w:r w:rsidRPr="001D40FA">
        <w:rPr>
          <w:rFonts w:cs="Times New Roman"/>
          <w:szCs w:val="26"/>
        </w:rPr>
        <w:t>lên</w:t>
      </w:r>
      <w:proofErr w:type="spellEnd"/>
      <w:r w:rsidRPr="001D40FA">
        <w:rPr>
          <w:rFonts w:cs="Times New Roman"/>
          <w:szCs w:val="26"/>
        </w:rPr>
        <w:t xml:space="preserve"> </w:t>
      </w:r>
    </w:p>
    <w:p w14:paraId="5AD9EEAF"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4. Quyền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diện</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giới</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diện</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danh</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danh</w:t>
      </w:r>
      <w:proofErr w:type="spellEnd"/>
      <w:r w:rsidRPr="001D40FA">
        <w:rPr>
          <w:rFonts w:cs="Times New Roman"/>
          <w:szCs w:val="26"/>
        </w:rPr>
        <w:t xml:space="preserve"> theo pháp luật hiện hành </w:t>
      </w:r>
    </w:p>
    <w:p w14:paraId="75A68A9C" w14:textId="77777777" w:rsidR="001D40FA" w:rsidRPr="001D40FA" w:rsidRDefault="001D40FA" w:rsidP="001D40FA">
      <w:pPr>
        <w:spacing w:after="0" w:line="288" w:lineRule="auto"/>
        <w:jc w:val="both"/>
        <w:rPr>
          <w:rFonts w:cs="Times New Roman"/>
          <w:szCs w:val="26"/>
        </w:rPr>
      </w:pPr>
      <w:r w:rsidRPr="001D40FA">
        <w:rPr>
          <w:rFonts w:cs="Times New Roman"/>
          <w:szCs w:val="26"/>
        </w:rPr>
        <w:lastRenderedPageBreak/>
        <w:t xml:space="preserve">5. Quyền </w:t>
      </w:r>
      <w:proofErr w:type="spellStart"/>
      <w:r w:rsidRPr="001D40FA">
        <w:rPr>
          <w:rFonts w:cs="Times New Roman"/>
          <w:szCs w:val="26"/>
        </w:rPr>
        <w:t>tự</w:t>
      </w:r>
      <w:proofErr w:type="spellEnd"/>
      <w:r w:rsidRPr="001D40FA">
        <w:rPr>
          <w:rFonts w:cs="Times New Roman"/>
          <w:szCs w:val="26"/>
        </w:rPr>
        <w:t xml:space="preserve"> do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nhân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Hiến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Thương </w:t>
      </w:r>
      <w:proofErr w:type="spellStart"/>
      <w:r w:rsidRPr="001D40FA">
        <w:rPr>
          <w:rFonts w:cs="Times New Roman"/>
          <w:szCs w:val="26"/>
        </w:rPr>
        <w:t>mại</w:t>
      </w:r>
      <w:proofErr w:type="spellEnd"/>
    </w:p>
    <w:p w14:paraId="1120771D"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6. </w:t>
      </w:r>
      <w:proofErr w:type="spellStart"/>
      <w:r w:rsidRPr="001D40FA">
        <w:rPr>
          <w:rFonts w:cs="Times New Roman"/>
          <w:szCs w:val="26"/>
        </w:rPr>
        <w:t>Chuyển</w:t>
      </w:r>
      <w:proofErr w:type="spellEnd"/>
      <w:r w:rsidRPr="001D40FA">
        <w:rPr>
          <w:rFonts w:cs="Times New Roman"/>
          <w:szCs w:val="26"/>
        </w:rPr>
        <w:t xml:space="preserve"> </w:t>
      </w:r>
      <w:proofErr w:type="spellStart"/>
      <w:r w:rsidRPr="001D40FA">
        <w:rPr>
          <w:rFonts w:cs="Times New Roman"/>
          <w:szCs w:val="26"/>
        </w:rPr>
        <w:t>đổi</w:t>
      </w:r>
      <w:proofErr w:type="spellEnd"/>
      <w:r w:rsidRPr="001D40FA">
        <w:rPr>
          <w:rFonts w:cs="Times New Roman"/>
          <w:szCs w:val="26"/>
        </w:rPr>
        <w:t xml:space="preserve"> </w:t>
      </w:r>
      <w:proofErr w:type="spellStart"/>
      <w:r w:rsidRPr="001D40FA">
        <w:rPr>
          <w:rFonts w:cs="Times New Roman"/>
          <w:szCs w:val="26"/>
        </w:rPr>
        <w:t>hộ</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pháp luật hiện hành </w:t>
      </w:r>
    </w:p>
    <w:p w14:paraId="2586518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7.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hội</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đông</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Luật Doanh nghiệp</w:t>
      </w:r>
    </w:p>
    <w:p w14:paraId="2CF17DA8"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8.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định</w:t>
      </w:r>
      <w:proofErr w:type="spellEnd"/>
      <w:r w:rsidRPr="001D40FA">
        <w:rPr>
          <w:rFonts w:cs="Times New Roman"/>
          <w:szCs w:val="26"/>
        </w:rPr>
        <w:t xml:space="preserve"> </w:t>
      </w:r>
      <w:proofErr w:type="spellStart"/>
      <w:r w:rsidRPr="001D40FA">
        <w:rPr>
          <w:rFonts w:cs="Times New Roman"/>
          <w:szCs w:val="26"/>
        </w:rPr>
        <w:t>giá</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góp</w:t>
      </w:r>
      <w:proofErr w:type="spellEnd"/>
      <w:r w:rsidRPr="001D40FA">
        <w:rPr>
          <w:rFonts w:cs="Times New Roman"/>
          <w:szCs w:val="26"/>
        </w:rPr>
        <w:t xml:space="preserve"> </w:t>
      </w:r>
      <w:proofErr w:type="spellStart"/>
      <w:r w:rsidRPr="001D40FA">
        <w:rPr>
          <w:rFonts w:cs="Times New Roman"/>
          <w:szCs w:val="26"/>
        </w:rPr>
        <w:t>bằng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nghiệp </w:t>
      </w:r>
    </w:p>
    <w:p w14:paraId="476E6DEC"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9.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đông</w:t>
      </w:r>
      <w:proofErr w:type="spellEnd"/>
      <w:r w:rsidRPr="001D40FA">
        <w:rPr>
          <w:rFonts w:cs="Times New Roman"/>
          <w:szCs w:val="26"/>
        </w:rPr>
        <w:t xml:space="preserve"> </w:t>
      </w:r>
      <w:proofErr w:type="spellStart"/>
      <w:r w:rsidRPr="001D40FA">
        <w:rPr>
          <w:rFonts w:cs="Times New Roman"/>
          <w:szCs w:val="26"/>
        </w:rPr>
        <w:t>sáng</w:t>
      </w:r>
      <w:proofErr w:type="spellEnd"/>
      <w:r w:rsidRPr="001D40FA">
        <w:rPr>
          <w:rFonts w:cs="Times New Roman"/>
          <w:szCs w:val="26"/>
        </w:rPr>
        <w:t xml:space="preserve"> </w:t>
      </w:r>
      <w:proofErr w:type="spellStart"/>
      <w:r w:rsidRPr="001D40FA">
        <w:rPr>
          <w:rFonts w:cs="Times New Roman"/>
          <w:szCs w:val="26"/>
        </w:rPr>
        <w:t>lập</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ở Việt Nam</w:t>
      </w:r>
    </w:p>
    <w:p w14:paraId="727BD30B"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10.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góp</w:t>
      </w:r>
      <w:proofErr w:type="spellEnd"/>
      <w:r w:rsidRPr="001D40FA">
        <w:rPr>
          <w:rFonts w:cs="Times New Roman"/>
          <w:szCs w:val="26"/>
        </w:rPr>
        <w:t xml:space="preserve">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bằng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 Kinh </w:t>
      </w:r>
      <w:proofErr w:type="spellStart"/>
      <w:r w:rsidRPr="001D40FA">
        <w:rPr>
          <w:rFonts w:cs="Times New Roman"/>
          <w:szCs w:val="26"/>
        </w:rPr>
        <w:t>nghiệm</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tế</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gợi</w:t>
      </w:r>
      <w:proofErr w:type="spellEnd"/>
      <w:r w:rsidRPr="001D40FA">
        <w:rPr>
          <w:rFonts w:cs="Times New Roman"/>
          <w:szCs w:val="26"/>
        </w:rPr>
        <w:t xml:space="preserve"> </w:t>
      </w:r>
      <w:proofErr w:type="spellStart"/>
      <w:r w:rsidRPr="001D40FA">
        <w:rPr>
          <w:rFonts w:cs="Times New Roman"/>
          <w:szCs w:val="26"/>
        </w:rPr>
        <w:t>mở</w:t>
      </w:r>
      <w:proofErr w:type="spellEnd"/>
      <w:r w:rsidRPr="001D40FA">
        <w:rPr>
          <w:rFonts w:cs="Times New Roman"/>
          <w:szCs w:val="26"/>
        </w:rPr>
        <w:t xml:space="preserve"> </w:t>
      </w:r>
      <w:proofErr w:type="spellStart"/>
      <w:r w:rsidRPr="001D40FA">
        <w:rPr>
          <w:rFonts w:cs="Times New Roman"/>
          <w:szCs w:val="26"/>
        </w:rPr>
        <w:t>cho</w:t>
      </w:r>
      <w:proofErr w:type="spellEnd"/>
      <w:r w:rsidRPr="001D40FA">
        <w:rPr>
          <w:rFonts w:cs="Times New Roman"/>
          <w:szCs w:val="26"/>
        </w:rPr>
        <w:t xml:space="preserve"> Việt Nam</w:t>
      </w:r>
    </w:p>
    <w:p w14:paraId="135C44CF"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11. Quyền </w:t>
      </w:r>
      <w:proofErr w:type="spellStart"/>
      <w:r w:rsidRPr="001D40FA">
        <w:rPr>
          <w:rFonts w:cs="Times New Roman"/>
          <w:szCs w:val="26"/>
        </w:rPr>
        <w:t>biểu</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đông</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Luật Doanh nghiệp Việt Nam </w:t>
      </w:r>
      <w:proofErr w:type="spellStart"/>
      <w:r w:rsidRPr="001D40FA">
        <w:rPr>
          <w:rFonts w:cs="Times New Roman"/>
          <w:szCs w:val="26"/>
        </w:rPr>
        <w:t>và</w:t>
      </w:r>
      <w:proofErr w:type="spellEnd"/>
      <w:r w:rsidRPr="001D40FA">
        <w:rPr>
          <w:rFonts w:cs="Times New Roman"/>
          <w:szCs w:val="26"/>
        </w:rPr>
        <w:t xml:space="preserve"> kinh nghiệm từ một số quốc gia</w:t>
      </w:r>
    </w:p>
    <w:p w14:paraId="55C87DC2"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12.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chuyển</w:t>
      </w:r>
      <w:proofErr w:type="spellEnd"/>
      <w:r w:rsidRPr="001D40FA">
        <w:rPr>
          <w:rFonts w:cs="Times New Roman"/>
          <w:szCs w:val="26"/>
        </w:rPr>
        <w:t xml:space="preserve"> </w:t>
      </w:r>
      <w:proofErr w:type="spellStart"/>
      <w:r w:rsidRPr="001D40FA">
        <w:rPr>
          <w:rFonts w:cs="Times New Roman"/>
          <w:szCs w:val="26"/>
        </w:rPr>
        <w:t>nhượng</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góp</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ở Việt Nam</w:t>
      </w:r>
    </w:p>
    <w:p w14:paraId="078D5D09"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13.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chủ</w:t>
      </w:r>
      <w:proofErr w:type="spellEnd"/>
      <w:r w:rsidRPr="001D40FA">
        <w:rPr>
          <w:rFonts w:cs="Times New Roman"/>
          <w:szCs w:val="26"/>
        </w:rPr>
        <w:t xml:space="preserve"> </w:t>
      </w:r>
      <w:proofErr w:type="spellStart"/>
      <w:r w:rsidRPr="001D40FA">
        <w:rPr>
          <w:rFonts w:cs="Times New Roman"/>
          <w:szCs w:val="26"/>
        </w:rPr>
        <w:t>sở</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hưởng</w:t>
      </w:r>
      <w:proofErr w:type="spellEnd"/>
      <w:r w:rsidRPr="001D40FA">
        <w:rPr>
          <w:rFonts w:cs="Times New Roman"/>
          <w:szCs w:val="26"/>
        </w:rPr>
        <w:t xml:space="preserve"> </w:t>
      </w:r>
      <w:proofErr w:type="spellStart"/>
      <w:r w:rsidRPr="001D40FA">
        <w:rPr>
          <w:rFonts w:cs="Times New Roman"/>
          <w:szCs w:val="26"/>
        </w:rPr>
        <w:t>lợi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quy</w:t>
      </w:r>
      <w:proofErr w:type="spellEnd"/>
      <w:r w:rsidRPr="001D40FA">
        <w:rPr>
          <w:rFonts w:cs="Times New Roman"/>
          <w:szCs w:val="26"/>
        </w:rPr>
        <w:t xml:space="preserve"> </w:t>
      </w:r>
      <w:proofErr w:type="spellStart"/>
      <w:r w:rsidRPr="001D40FA">
        <w:rPr>
          <w:rFonts w:cs="Times New Roman"/>
          <w:szCs w:val="26"/>
        </w:rPr>
        <w:t>định</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w:t>
      </w:r>
    </w:p>
    <w:p w14:paraId="5536E8C7"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14.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chủ</w:t>
      </w:r>
      <w:proofErr w:type="spellEnd"/>
      <w:r w:rsidRPr="001D40FA">
        <w:rPr>
          <w:rFonts w:cs="Times New Roman"/>
          <w:szCs w:val="26"/>
        </w:rPr>
        <w:t xml:space="preserve"> </w:t>
      </w:r>
      <w:proofErr w:type="spellStart"/>
      <w:r w:rsidRPr="001D40FA">
        <w:rPr>
          <w:rFonts w:cs="Times New Roman"/>
          <w:szCs w:val="26"/>
        </w:rPr>
        <w:t>hộ</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hoạt</w:t>
      </w:r>
      <w:proofErr w:type="spellEnd"/>
      <w:r w:rsidRPr="001D40FA">
        <w:rPr>
          <w:rFonts w:cs="Times New Roman"/>
          <w:szCs w:val="26"/>
        </w:rPr>
        <w:t xml:space="preserve"> </w:t>
      </w:r>
      <w:proofErr w:type="spellStart"/>
      <w:r w:rsidRPr="001D40FA">
        <w:rPr>
          <w:rFonts w:cs="Times New Roman"/>
          <w:szCs w:val="26"/>
        </w:rPr>
        <w:t>động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r w:rsidRPr="001D40FA">
        <w:rPr>
          <w:rFonts w:cs="Times New Roman"/>
          <w:szCs w:val="26"/>
        </w:rPr>
        <w:t xml:space="preserve"> </w:t>
      </w:r>
    </w:p>
    <w:p w14:paraId="368CF136"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15.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kiểm</w:t>
      </w:r>
      <w:proofErr w:type="spellEnd"/>
      <w:r w:rsidRPr="001D40FA">
        <w:rPr>
          <w:rFonts w:cs="Times New Roman"/>
          <w:szCs w:val="26"/>
        </w:rPr>
        <w:t xml:space="preserve"> </w:t>
      </w:r>
      <w:proofErr w:type="spellStart"/>
      <w:r w:rsidRPr="001D40FA">
        <w:rPr>
          <w:rFonts w:cs="Times New Roman"/>
          <w:szCs w:val="26"/>
        </w:rPr>
        <w:t>soát</w:t>
      </w:r>
      <w:proofErr w:type="spellEnd"/>
      <w:r w:rsidRPr="001D40FA">
        <w:rPr>
          <w:rFonts w:cs="Times New Roman"/>
          <w:szCs w:val="26"/>
        </w:rPr>
        <w:t xml:space="preserve"> </w:t>
      </w:r>
      <w:proofErr w:type="spellStart"/>
      <w:r w:rsidRPr="001D40FA">
        <w:rPr>
          <w:rFonts w:cs="Times New Roman"/>
          <w:szCs w:val="26"/>
        </w:rPr>
        <w:t>giao</w:t>
      </w:r>
      <w:proofErr w:type="spellEnd"/>
      <w:r w:rsidRPr="001D40FA">
        <w:rPr>
          <w:rFonts w:cs="Times New Roman"/>
          <w:szCs w:val="26"/>
        </w:rPr>
        <w:t xml:space="preserve"> </w:t>
      </w:r>
      <w:proofErr w:type="spellStart"/>
      <w:r w:rsidRPr="001D40FA">
        <w:rPr>
          <w:rFonts w:cs="Times New Roman"/>
          <w:szCs w:val="26"/>
        </w:rPr>
        <w:t>dịch</w:t>
      </w:r>
      <w:proofErr w:type="spellEnd"/>
      <w:r w:rsidRPr="001D40FA">
        <w:rPr>
          <w:rFonts w:cs="Times New Roman"/>
          <w:szCs w:val="26"/>
        </w:rPr>
        <w:t xml:space="preserve"> </w:t>
      </w:r>
      <w:proofErr w:type="spellStart"/>
      <w:r w:rsidRPr="001D40FA">
        <w:rPr>
          <w:rFonts w:cs="Times New Roman"/>
          <w:szCs w:val="26"/>
        </w:rPr>
        <w:t>với</w:t>
      </w:r>
      <w:proofErr w:type="spellEnd"/>
      <w:r w:rsidRPr="001D40FA">
        <w:rPr>
          <w:rFonts w:cs="Times New Roman"/>
          <w:szCs w:val="26"/>
        </w:rPr>
        <w:t xml:space="preserve"> </w:t>
      </w:r>
      <w:proofErr w:type="spellStart"/>
      <w:r w:rsidRPr="001D40FA">
        <w:rPr>
          <w:rFonts w:cs="Times New Roman"/>
          <w:szCs w:val="26"/>
        </w:rPr>
        <w:t>người</w:t>
      </w:r>
      <w:proofErr w:type="spellEnd"/>
      <w:r w:rsidRPr="001D40FA">
        <w:rPr>
          <w:rFonts w:cs="Times New Roman"/>
          <w:szCs w:val="26"/>
        </w:rPr>
        <w:t xml:space="preserve"> </w:t>
      </w:r>
      <w:proofErr w:type="spellStart"/>
      <w:r w:rsidRPr="001D40FA">
        <w:rPr>
          <w:rFonts w:cs="Times New Roman"/>
          <w:szCs w:val="26"/>
        </w:rPr>
        <w:t>có</w:t>
      </w:r>
      <w:proofErr w:type="spellEnd"/>
      <w:r w:rsidRPr="001D40FA">
        <w:rPr>
          <w:rFonts w:cs="Times New Roman"/>
          <w:szCs w:val="26"/>
        </w:rPr>
        <w:t xml:space="preserve"> </w:t>
      </w:r>
      <w:proofErr w:type="spellStart"/>
      <w:r w:rsidRPr="001D40FA">
        <w:rPr>
          <w:rFonts w:cs="Times New Roman"/>
          <w:szCs w:val="26"/>
        </w:rPr>
        <w:t>liên</w:t>
      </w:r>
      <w:proofErr w:type="spellEnd"/>
      <w:r w:rsidRPr="001D40FA">
        <w:rPr>
          <w:rFonts w:cs="Times New Roman"/>
          <w:szCs w:val="26"/>
        </w:rPr>
        <w:t xml:space="preserve"> </w:t>
      </w:r>
      <w:proofErr w:type="spellStart"/>
      <w:r w:rsidRPr="001D40FA">
        <w:rPr>
          <w:rFonts w:cs="Times New Roman"/>
          <w:szCs w:val="26"/>
        </w:rPr>
        <w:t>quan</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 Kinh </w:t>
      </w:r>
      <w:proofErr w:type="spellStart"/>
      <w:r w:rsidRPr="001D40FA">
        <w:rPr>
          <w:rFonts w:cs="Times New Roman"/>
          <w:szCs w:val="26"/>
        </w:rPr>
        <w:t>nghiệm</w:t>
      </w:r>
      <w:proofErr w:type="spellEnd"/>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gợi</w:t>
      </w:r>
      <w:proofErr w:type="spellEnd"/>
      <w:r w:rsidRPr="001D40FA">
        <w:rPr>
          <w:rFonts w:cs="Times New Roman"/>
          <w:szCs w:val="26"/>
        </w:rPr>
        <w:t xml:space="preserve"> </w:t>
      </w:r>
      <w:proofErr w:type="spellStart"/>
      <w:r w:rsidRPr="001D40FA">
        <w:rPr>
          <w:rFonts w:cs="Times New Roman"/>
          <w:szCs w:val="26"/>
        </w:rPr>
        <w:t>mở</w:t>
      </w:r>
      <w:proofErr w:type="spellEnd"/>
      <w:r w:rsidRPr="001D40FA">
        <w:rPr>
          <w:rFonts w:cs="Times New Roman"/>
          <w:szCs w:val="26"/>
        </w:rPr>
        <w:t xml:space="preserve"> </w:t>
      </w:r>
      <w:proofErr w:type="spellStart"/>
      <w:r w:rsidRPr="001D40FA">
        <w:rPr>
          <w:rFonts w:cs="Times New Roman"/>
          <w:szCs w:val="26"/>
        </w:rPr>
        <w:t>cho</w:t>
      </w:r>
      <w:proofErr w:type="spellEnd"/>
      <w:r w:rsidRPr="001D40FA">
        <w:rPr>
          <w:rFonts w:cs="Times New Roman"/>
          <w:szCs w:val="26"/>
        </w:rPr>
        <w:t xml:space="preserve"> Việt Nam</w:t>
      </w:r>
    </w:p>
    <w:p w14:paraId="580E731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16. </w:t>
      </w:r>
      <w:proofErr w:type="spellStart"/>
      <w:r w:rsidRPr="001D40FA">
        <w:rPr>
          <w:rFonts w:cs="Times New Roman"/>
          <w:szCs w:val="26"/>
        </w:rPr>
        <w:t>Thủ</w:t>
      </w:r>
      <w:proofErr w:type="spellEnd"/>
      <w:r w:rsidRPr="001D40FA">
        <w:rPr>
          <w:rFonts w:cs="Times New Roman"/>
          <w:szCs w:val="26"/>
        </w:rPr>
        <w:t xml:space="preserve"> </w:t>
      </w:r>
      <w:proofErr w:type="spellStart"/>
      <w:r w:rsidRPr="001D40FA">
        <w:rPr>
          <w:rFonts w:cs="Times New Roman"/>
          <w:szCs w:val="26"/>
        </w:rPr>
        <w:t>tục</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lập</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và kinh nghiệm từ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3D6133D5"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17. </w:t>
      </w:r>
      <w:proofErr w:type="spellStart"/>
      <w:r w:rsidRPr="001D40FA">
        <w:rPr>
          <w:rFonts w:cs="Times New Roman"/>
          <w:szCs w:val="26"/>
        </w:rPr>
        <w:t>Giải</w:t>
      </w:r>
      <w:proofErr w:type="spellEnd"/>
      <w:r w:rsidRPr="001D40FA">
        <w:rPr>
          <w:rFonts w:cs="Times New Roman"/>
          <w:szCs w:val="26"/>
        </w:rPr>
        <w:t xml:space="preserve"> thể doanh nghiệp theo pháp luật Việt Nam và kinh nghiệm từ một số quốc gia</w:t>
      </w:r>
    </w:p>
    <w:p w14:paraId="550E585B"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18. </w:t>
      </w:r>
      <w:proofErr w:type="spellStart"/>
      <w:r w:rsidRPr="001D40FA">
        <w:rPr>
          <w:rFonts w:cs="Times New Roman"/>
          <w:szCs w:val="26"/>
        </w:rPr>
        <w:t>Hội</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trị</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Việt Nam và kinh nghiệm từ một số quốc gia</w:t>
      </w:r>
    </w:p>
    <w:p w14:paraId="22607D1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19.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tổ</w:t>
      </w:r>
      <w:proofErr w:type="spellEnd"/>
      <w:r w:rsidRPr="001D40FA">
        <w:rPr>
          <w:rFonts w:cs="Times New Roman"/>
          <w:szCs w:val="26"/>
        </w:rPr>
        <w:t xml:space="preserve"> </w:t>
      </w:r>
      <w:proofErr w:type="spellStart"/>
      <w:r w:rsidRPr="001D40FA">
        <w:rPr>
          <w:rFonts w:cs="Times New Roman"/>
          <w:szCs w:val="26"/>
        </w:rPr>
        <w:t>chức</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w:t>
      </w:r>
      <w:proofErr w:type="spellStart"/>
      <w:r w:rsidRPr="001D40FA">
        <w:rPr>
          <w:rFonts w:cs="Times New Roman"/>
          <w:szCs w:val="26"/>
        </w:rPr>
        <w:t>hai</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trở</w:t>
      </w:r>
      <w:proofErr w:type="spellEnd"/>
      <w:r w:rsidRPr="001D40FA">
        <w:rPr>
          <w:rFonts w:cs="Times New Roman"/>
          <w:szCs w:val="26"/>
        </w:rPr>
        <w:t xml:space="preserve"> </w:t>
      </w:r>
      <w:proofErr w:type="spellStart"/>
      <w:r w:rsidRPr="001D40FA">
        <w:rPr>
          <w:rFonts w:cs="Times New Roman"/>
          <w:szCs w:val="26"/>
        </w:rPr>
        <w:t>lên</w:t>
      </w:r>
      <w:proofErr w:type="spellEnd"/>
      <w:r w:rsidRPr="001D40FA">
        <w:rPr>
          <w:rFonts w:cs="Times New Roman"/>
          <w:szCs w:val="26"/>
        </w:rPr>
        <w:t xml:space="preserve"> </w:t>
      </w:r>
    </w:p>
    <w:p w14:paraId="6AAABF2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20.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tổ</w:t>
      </w:r>
      <w:proofErr w:type="spellEnd"/>
      <w:r w:rsidRPr="001D40FA">
        <w:rPr>
          <w:rFonts w:cs="Times New Roman"/>
          <w:szCs w:val="26"/>
        </w:rPr>
        <w:t xml:space="preserve"> </w:t>
      </w:r>
      <w:proofErr w:type="spellStart"/>
      <w:r w:rsidRPr="001D40FA">
        <w:rPr>
          <w:rFonts w:cs="Times New Roman"/>
          <w:szCs w:val="26"/>
        </w:rPr>
        <w:t>chức</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100%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nhà</w:t>
      </w:r>
      <w:proofErr w:type="spellEnd"/>
      <w:r w:rsidRPr="001D40FA">
        <w:rPr>
          <w:rFonts w:cs="Times New Roman"/>
          <w:szCs w:val="26"/>
        </w:rPr>
        <w:t xml:space="preserve"> </w:t>
      </w:r>
      <w:proofErr w:type="spellStart"/>
      <w:r w:rsidRPr="001D40FA">
        <w:rPr>
          <w:rFonts w:cs="Times New Roman"/>
          <w:szCs w:val="26"/>
        </w:rPr>
        <w:t>nước</w:t>
      </w:r>
      <w:proofErr w:type="spellEnd"/>
    </w:p>
    <w:p w14:paraId="3373398B"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21.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cơ</w:t>
      </w:r>
      <w:proofErr w:type="spellEnd"/>
      <w:r w:rsidRPr="001D40FA">
        <w:rPr>
          <w:rFonts w:cs="Times New Roman"/>
          <w:szCs w:val="26"/>
        </w:rPr>
        <w:t xml:space="preserve"> </w:t>
      </w:r>
      <w:proofErr w:type="spellStart"/>
      <w:r w:rsidRPr="001D40FA">
        <w:rPr>
          <w:rFonts w:cs="Times New Roman"/>
          <w:szCs w:val="26"/>
        </w:rPr>
        <w:t>chế</w:t>
      </w:r>
      <w:proofErr w:type="spellEnd"/>
      <w:r w:rsidRPr="001D40FA">
        <w:rPr>
          <w:rFonts w:cs="Times New Roman"/>
          <w:szCs w:val="26"/>
        </w:rPr>
        <w:t xml:space="preserve">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diện</w:t>
      </w:r>
      <w:proofErr w:type="spellEnd"/>
      <w:r w:rsidRPr="001D40FA">
        <w:rPr>
          <w:rFonts w:cs="Times New Roman"/>
          <w:szCs w:val="26"/>
        </w:rPr>
        <w:t xml:space="preserve"> </w:t>
      </w:r>
      <w:proofErr w:type="spellStart"/>
      <w:r w:rsidRPr="001D40FA">
        <w:rPr>
          <w:rFonts w:cs="Times New Roman"/>
          <w:szCs w:val="26"/>
        </w:rPr>
        <w:t>chủ</w:t>
      </w:r>
      <w:proofErr w:type="spellEnd"/>
      <w:r w:rsidRPr="001D40FA">
        <w:rPr>
          <w:rFonts w:cs="Times New Roman"/>
          <w:szCs w:val="26"/>
        </w:rPr>
        <w:t xml:space="preserve"> </w:t>
      </w:r>
      <w:proofErr w:type="spellStart"/>
      <w:r w:rsidRPr="001D40FA">
        <w:rPr>
          <w:rFonts w:cs="Times New Roman"/>
          <w:szCs w:val="26"/>
        </w:rPr>
        <w:t>sở</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nhà</w:t>
      </w:r>
      <w:proofErr w:type="spellEnd"/>
      <w:r w:rsidRPr="001D40FA">
        <w:rPr>
          <w:rFonts w:cs="Times New Roman"/>
          <w:szCs w:val="26"/>
        </w:rPr>
        <w:t xml:space="preserve"> </w:t>
      </w:r>
      <w:proofErr w:type="spellStart"/>
      <w:r w:rsidRPr="001D40FA">
        <w:rPr>
          <w:rFonts w:cs="Times New Roman"/>
          <w:szCs w:val="26"/>
        </w:rPr>
        <w:t>nước</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nhà</w:t>
      </w:r>
      <w:proofErr w:type="spellEnd"/>
      <w:r w:rsidRPr="001D40FA">
        <w:rPr>
          <w:rFonts w:cs="Times New Roman"/>
          <w:szCs w:val="26"/>
        </w:rPr>
        <w:t xml:space="preserve"> </w:t>
      </w:r>
      <w:proofErr w:type="spellStart"/>
      <w:r w:rsidRPr="001D40FA">
        <w:rPr>
          <w:rFonts w:cs="Times New Roman"/>
          <w:szCs w:val="26"/>
        </w:rPr>
        <w:t>nước</w:t>
      </w:r>
      <w:proofErr w:type="spellEnd"/>
    </w:p>
    <w:p w14:paraId="66735A3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22. </w:t>
      </w:r>
      <w:proofErr w:type="spellStart"/>
      <w:r w:rsidRPr="001D40FA">
        <w:rPr>
          <w:rFonts w:cs="Times New Roman"/>
          <w:szCs w:val="26"/>
        </w:rPr>
        <w:t>Tổ</w:t>
      </w:r>
      <w:proofErr w:type="spellEnd"/>
      <w:r w:rsidRPr="001D40FA">
        <w:rPr>
          <w:rFonts w:cs="Times New Roman"/>
          <w:szCs w:val="26"/>
        </w:rPr>
        <w:t xml:space="preserve"> chức quản lý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tác</w:t>
      </w:r>
      <w:proofErr w:type="spellEnd"/>
      <w:r w:rsidRPr="001D40FA">
        <w:rPr>
          <w:rFonts w:cs="Times New Roman"/>
          <w:szCs w:val="26"/>
        </w:rPr>
        <w:t xml:space="preserve"> </w:t>
      </w:r>
      <w:proofErr w:type="spellStart"/>
      <w:r w:rsidRPr="001D40FA">
        <w:rPr>
          <w:rFonts w:cs="Times New Roman"/>
          <w:szCs w:val="26"/>
        </w:rPr>
        <w:t>xã</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hiện</w:t>
      </w:r>
      <w:proofErr w:type="spellEnd"/>
      <w:r w:rsidRPr="001D40FA">
        <w:rPr>
          <w:rFonts w:cs="Times New Roman"/>
          <w:szCs w:val="26"/>
        </w:rPr>
        <w:t xml:space="preserve"> </w:t>
      </w:r>
      <w:proofErr w:type="spellStart"/>
      <w:r w:rsidRPr="001D40FA">
        <w:rPr>
          <w:rFonts w:cs="Times New Roman"/>
          <w:szCs w:val="26"/>
        </w:rPr>
        <w:t>hành</w:t>
      </w:r>
      <w:proofErr w:type="spellEnd"/>
    </w:p>
    <w:p w14:paraId="7257FBB0"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23. Pháp luật </w:t>
      </w:r>
      <w:proofErr w:type="spellStart"/>
      <w:r w:rsidRPr="001D40FA">
        <w:rPr>
          <w:rFonts w:cs="Times New Roman"/>
          <w:szCs w:val="26"/>
        </w:rPr>
        <w:t>hiện</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tác</w:t>
      </w:r>
      <w:proofErr w:type="spellEnd"/>
      <w:r w:rsidRPr="001D40FA">
        <w:rPr>
          <w:rFonts w:cs="Times New Roman"/>
          <w:szCs w:val="26"/>
        </w:rPr>
        <w:t xml:space="preserve"> </w:t>
      </w:r>
      <w:proofErr w:type="spellStart"/>
      <w:r w:rsidRPr="001D40FA">
        <w:rPr>
          <w:rFonts w:cs="Times New Roman"/>
          <w:szCs w:val="26"/>
        </w:rPr>
        <w:t>xã</w:t>
      </w:r>
      <w:proofErr w:type="spellEnd"/>
    </w:p>
    <w:p w14:paraId="345F92BD" w14:textId="77777777" w:rsidR="001D40FA" w:rsidRPr="001D40FA" w:rsidRDefault="001D40FA" w:rsidP="001D40FA">
      <w:pPr>
        <w:spacing w:after="0" w:line="288" w:lineRule="auto"/>
        <w:jc w:val="both"/>
        <w:rPr>
          <w:rFonts w:cs="Times New Roman"/>
          <w:szCs w:val="26"/>
        </w:rPr>
      </w:pPr>
      <w:r w:rsidRPr="001D40FA">
        <w:rPr>
          <w:rFonts w:cs="Times New Roman"/>
          <w:szCs w:val="26"/>
        </w:rPr>
        <w:t>24. Pháp luật về q</w:t>
      </w:r>
      <w:proofErr w:type="spellStart"/>
      <w:r w:rsidRPr="001D40FA">
        <w:rPr>
          <w:rFonts w:cs="Times New Roman"/>
          <w:szCs w:val="26"/>
        </w:rPr>
        <w:t>uản</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thanh</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phá</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tác</w:t>
      </w:r>
      <w:proofErr w:type="spellEnd"/>
      <w:r w:rsidRPr="001D40FA">
        <w:rPr>
          <w:rFonts w:cs="Times New Roman"/>
          <w:szCs w:val="26"/>
        </w:rPr>
        <w:t xml:space="preserve"> </w:t>
      </w:r>
      <w:proofErr w:type="spellStart"/>
      <w:r w:rsidRPr="001D40FA">
        <w:rPr>
          <w:rFonts w:cs="Times New Roman"/>
          <w:szCs w:val="26"/>
        </w:rPr>
        <w:t>xã</w:t>
      </w:r>
      <w:proofErr w:type="spellEnd"/>
    </w:p>
    <w:p w14:paraId="518D239E"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25.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thủ</w:t>
      </w:r>
      <w:proofErr w:type="spellEnd"/>
      <w:r w:rsidRPr="001D40FA">
        <w:rPr>
          <w:rFonts w:cs="Times New Roman"/>
          <w:szCs w:val="26"/>
        </w:rPr>
        <w:t xml:space="preserve"> </w:t>
      </w:r>
      <w:proofErr w:type="spellStart"/>
      <w:r w:rsidRPr="001D40FA">
        <w:rPr>
          <w:rFonts w:cs="Times New Roman"/>
          <w:szCs w:val="26"/>
        </w:rPr>
        <w:t>tục</w:t>
      </w:r>
      <w:proofErr w:type="spellEnd"/>
      <w:r w:rsidRPr="001D40FA">
        <w:rPr>
          <w:rFonts w:cs="Times New Roman"/>
          <w:szCs w:val="26"/>
        </w:rPr>
        <w:t xml:space="preserve"> </w:t>
      </w:r>
      <w:proofErr w:type="spellStart"/>
      <w:r w:rsidRPr="001D40FA">
        <w:rPr>
          <w:rFonts w:cs="Times New Roman"/>
          <w:szCs w:val="26"/>
        </w:rPr>
        <w:t>phá</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hợp tác xã </w:t>
      </w:r>
    </w:p>
    <w:p w14:paraId="2E9C3EC3"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26.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lập</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Việt Nam</w:t>
      </w:r>
    </w:p>
    <w:p w14:paraId="3B209AED"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27.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doanh nghiệp tại Việt Nam</w:t>
      </w:r>
    </w:p>
    <w:p w14:paraId="6CE45900"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28. Pháp luật về sáp nhập doanh nghiệp tại Việt Nam </w:t>
      </w:r>
    </w:p>
    <w:p w14:paraId="0F374C37"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29. </w:t>
      </w:r>
      <w:proofErr w:type="spellStart"/>
      <w:r w:rsidRPr="001D40FA">
        <w:rPr>
          <w:rFonts w:cs="Times New Roman"/>
          <w:szCs w:val="26"/>
        </w:rPr>
        <w:t>Chủ</w:t>
      </w:r>
      <w:proofErr w:type="spellEnd"/>
      <w:r w:rsidRPr="001D40FA">
        <w:rPr>
          <w:rFonts w:cs="Times New Roman"/>
          <w:szCs w:val="26"/>
        </w:rPr>
        <w:t xml:space="preserve"> </w:t>
      </w:r>
      <w:proofErr w:type="spellStart"/>
      <w:r w:rsidRPr="001D40FA">
        <w:rPr>
          <w:rFonts w:cs="Times New Roman"/>
          <w:szCs w:val="26"/>
        </w:rPr>
        <w:t>sở</w:t>
      </w:r>
      <w:proofErr w:type="spellEnd"/>
      <w:r w:rsidRPr="001D40FA">
        <w:rPr>
          <w:rFonts w:cs="Times New Roman"/>
          <w:szCs w:val="26"/>
        </w:rPr>
        <w:t xml:space="preserve"> </w:t>
      </w:r>
      <w:proofErr w:type="spellStart"/>
      <w:r w:rsidRPr="001D40FA">
        <w:rPr>
          <w:rFonts w:cs="Times New Roman"/>
          <w:szCs w:val="26"/>
        </w:rPr>
        <w:t>hữu</w:t>
      </w:r>
      <w:proofErr w:type="spellEnd"/>
      <w:r w:rsidRPr="001D40FA">
        <w:rPr>
          <w:rFonts w:cs="Times New Roman"/>
          <w:szCs w:val="26"/>
        </w:rPr>
        <w:t xml:space="preserve"> </w:t>
      </w:r>
      <w:proofErr w:type="spellStart"/>
      <w:r w:rsidRPr="001D40FA">
        <w:rPr>
          <w:rFonts w:cs="Times New Roman"/>
          <w:szCs w:val="26"/>
        </w:rPr>
        <w:t>hưởng</w:t>
      </w:r>
      <w:proofErr w:type="spellEnd"/>
      <w:r w:rsidRPr="001D40FA">
        <w:rPr>
          <w:rFonts w:cs="Times New Roman"/>
          <w:szCs w:val="26"/>
        </w:rPr>
        <w:t xml:space="preserve"> </w:t>
      </w:r>
      <w:proofErr w:type="spellStart"/>
      <w:r w:rsidRPr="001D40FA">
        <w:rPr>
          <w:rFonts w:cs="Times New Roman"/>
          <w:szCs w:val="26"/>
        </w:rPr>
        <w:t>lợi</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pháp luật Việt Nam và kinh nghiệm từ một số quốc gia</w:t>
      </w:r>
    </w:p>
    <w:p w14:paraId="57738D28"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30. Thành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độc</w:t>
      </w:r>
      <w:proofErr w:type="spellEnd"/>
      <w:r w:rsidRPr="001D40FA">
        <w:rPr>
          <w:rFonts w:cs="Times New Roman"/>
          <w:szCs w:val="26"/>
        </w:rPr>
        <w:t xml:space="preserve"> </w:t>
      </w:r>
      <w:proofErr w:type="spellStart"/>
      <w:r w:rsidRPr="001D40FA">
        <w:rPr>
          <w:rFonts w:cs="Times New Roman"/>
          <w:szCs w:val="26"/>
        </w:rPr>
        <w:t>lập</w:t>
      </w:r>
      <w:proofErr w:type="spellEnd"/>
      <w:r w:rsidRPr="001D40FA">
        <w:rPr>
          <w:rFonts w:cs="Times New Roman"/>
          <w:szCs w:val="26"/>
        </w:rPr>
        <w:t xml:space="preserve"> </w:t>
      </w:r>
      <w:proofErr w:type="spellStart"/>
      <w:r w:rsidRPr="001D40FA">
        <w:rPr>
          <w:rFonts w:cs="Times New Roman"/>
          <w:szCs w:val="26"/>
        </w:rPr>
        <w:t>Hội</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trị</w:t>
      </w:r>
      <w:proofErr w:type="spellEnd"/>
      <w:r w:rsidRPr="001D40FA">
        <w:rPr>
          <w:rFonts w:cs="Times New Roman"/>
          <w:szCs w:val="26"/>
        </w:rPr>
        <w:t xml:space="preserve"> theo pháp luật Việt Nam và kinh nghiệm từ một số quốc gia </w:t>
      </w:r>
    </w:p>
    <w:p w14:paraId="06FB13B2"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31.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tổ</w:t>
      </w:r>
      <w:proofErr w:type="spellEnd"/>
      <w:r w:rsidRPr="001D40FA">
        <w:rPr>
          <w:rFonts w:cs="Times New Roman"/>
          <w:szCs w:val="26"/>
        </w:rPr>
        <w:t xml:space="preserve"> </w:t>
      </w:r>
      <w:proofErr w:type="spellStart"/>
      <w:r w:rsidRPr="001D40FA">
        <w:rPr>
          <w:rFonts w:cs="Times New Roman"/>
          <w:szCs w:val="26"/>
        </w:rPr>
        <w:t>chức</w:t>
      </w:r>
      <w:proofErr w:type="spellEnd"/>
      <w:r w:rsidRPr="001D40FA">
        <w:rPr>
          <w:rFonts w:cs="Times New Roman"/>
          <w:szCs w:val="26"/>
        </w:rPr>
        <w:t xml:space="preserve"> </w:t>
      </w:r>
      <w:proofErr w:type="spellStart"/>
      <w:r w:rsidRPr="001D40FA">
        <w:rPr>
          <w:rFonts w:cs="Times New Roman"/>
          <w:szCs w:val="26"/>
        </w:rPr>
        <w:t>quản</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có</w:t>
      </w:r>
      <w:proofErr w:type="spellEnd"/>
      <w:r w:rsidRPr="001D40FA">
        <w:rPr>
          <w:rFonts w:cs="Times New Roman"/>
          <w:szCs w:val="26"/>
        </w:rPr>
        <w:t xml:space="preserve"> vốn </w:t>
      </w:r>
      <w:proofErr w:type="spellStart"/>
      <w:r w:rsidRPr="001D40FA">
        <w:rPr>
          <w:rFonts w:cs="Times New Roman"/>
          <w:szCs w:val="26"/>
        </w:rPr>
        <w:t>nhà</w:t>
      </w:r>
      <w:proofErr w:type="spellEnd"/>
      <w:r w:rsidRPr="001D40FA">
        <w:rPr>
          <w:rFonts w:cs="Times New Roman"/>
          <w:szCs w:val="26"/>
        </w:rPr>
        <w:t xml:space="preserve"> </w:t>
      </w:r>
      <w:proofErr w:type="spellStart"/>
      <w:r w:rsidRPr="001D40FA">
        <w:rPr>
          <w:rFonts w:cs="Times New Roman"/>
          <w:szCs w:val="26"/>
        </w:rPr>
        <w:t>nước</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Việt Nam</w:t>
      </w:r>
    </w:p>
    <w:p w14:paraId="692F572C"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32. Quy chế pháp lý về vốn của hợp tác xã theo pháp luật Việt Nam và kinh nghiệm từ một số quốc gia </w:t>
      </w:r>
    </w:p>
    <w:p w14:paraId="58302613" w14:textId="77777777" w:rsidR="001D40FA" w:rsidRPr="001D40FA" w:rsidRDefault="001D40FA" w:rsidP="001D40FA">
      <w:pPr>
        <w:spacing w:after="0" w:line="288" w:lineRule="auto"/>
        <w:jc w:val="both"/>
        <w:rPr>
          <w:rFonts w:cs="Times New Roman"/>
          <w:szCs w:val="26"/>
        </w:rPr>
      </w:pPr>
      <w:r w:rsidRPr="001D40FA">
        <w:rPr>
          <w:rFonts w:cs="Times New Roman"/>
          <w:szCs w:val="26"/>
        </w:rPr>
        <w:lastRenderedPageBreak/>
        <w:t>33. Quy chế pháp lý về thành viên của hợp tác xã theo pháp luật Việt Nam và kinh nghiệm từ một số quốc gia</w:t>
      </w:r>
    </w:p>
    <w:p w14:paraId="4A3180BE" w14:textId="77777777" w:rsidR="001D40FA" w:rsidRPr="001D40FA" w:rsidRDefault="001D40FA" w:rsidP="001D40FA">
      <w:pPr>
        <w:spacing w:after="0" w:line="288" w:lineRule="auto"/>
        <w:jc w:val="both"/>
        <w:rPr>
          <w:rFonts w:cs="Times New Roman"/>
          <w:szCs w:val="26"/>
        </w:rPr>
      </w:pPr>
      <w:r w:rsidRPr="001D40FA">
        <w:rPr>
          <w:rFonts w:cs="Times New Roman"/>
          <w:szCs w:val="26"/>
        </w:rPr>
        <w:t>34. Cơ cấu tổ chức quản lý của hợp tác xã theo pháp luật Việt Nam và kinh nghiệm từ một số quốc gia</w:t>
      </w:r>
    </w:p>
    <w:p w14:paraId="6824CAB1"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35.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rPr>
        <w:t xml:space="preserve"> </w:t>
      </w:r>
      <w:proofErr w:type="spellStart"/>
      <w:r w:rsidRPr="001D40FA">
        <w:rPr>
          <w:rFonts w:cs="Times New Roman"/>
          <w:szCs w:val="26"/>
        </w:rPr>
        <w:t>thi</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Phá</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2014 </w:t>
      </w:r>
      <w:proofErr w:type="spellStart"/>
      <w:r w:rsidRPr="001D40FA">
        <w:rPr>
          <w:rFonts w:cs="Times New Roman"/>
          <w:szCs w:val="26"/>
        </w:rPr>
        <w:t>tại</w:t>
      </w:r>
      <w:proofErr w:type="spellEnd"/>
      <w:r w:rsidRPr="001D40FA">
        <w:rPr>
          <w:rFonts w:cs="Times New Roman"/>
          <w:szCs w:val="26"/>
        </w:rPr>
        <w:t xml:space="preserve"> Việt Nam</w:t>
      </w:r>
    </w:p>
    <w:p w14:paraId="1B8BA6F4" w14:textId="77777777" w:rsidR="001D40FA" w:rsidRDefault="001D40FA" w:rsidP="001D40FA">
      <w:pPr>
        <w:spacing w:after="0" w:line="288" w:lineRule="auto"/>
        <w:jc w:val="both"/>
        <w:rPr>
          <w:rFonts w:cs="Times New Roman"/>
          <w:szCs w:val="26"/>
        </w:rPr>
      </w:pPr>
    </w:p>
    <w:p w14:paraId="5CB8F1A4" w14:textId="38566C59" w:rsidR="001D40FA" w:rsidRPr="001D40FA" w:rsidRDefault="001D40FA" w:rsidP="001D40FA">
      <w:pPr>
        <w:spacing w:after="0" w:line="288" w:lineRule="auto"/>
        <w:jc w:val="both"/>
        <w:rPr>
          <w:rFonts w:cs="Times New Roman"/>
          <w:color w:val="EE0000"/>
          <w:szCs w:val="26"/>
        </w:rPr>
      </w:pPr>
      <w:r w:rsidRPr="001D40FA">
        <w:rPr>
          <w:rFonts w:cs="Times New Roman"/>
          <w:color w:val="EE0000"/>
          <w:szCs w:val="26"/>
        </w:rPr>
        <w:t>LUẬT THƯƠNG MẠI 2</w:t>
      </w:r>
    </w:p>
    <w:p w14:paraId="00DCA69F"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 xml:space="preserve">1.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p>
    <w:p w14:paraId="2BF0DE15"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 xml:space="preserve">2.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nông</w:t>
      </w:r>
      <w:proofErr w:type="spellEnd"/>
      <w:r w:rsidRPr="001D40FA">
        <w:rPr>
          <w:rFonts w:cs="Times New Roman"/>
          <w:szCs w:val="26"/>
        </w:rPr>
        <w:t xml:space="preserve"> </w:t>
      </w:r>
      <w:proofErr w:type="spellStart"/>
      <w:r w:rsidRPr="001D40FA">
        <w:rPr>
          <w:rFonts w:cs="Times New Roman"/>
          <w:szCs w:val="26"/>
        </w:rPr>
        <w:t>sản</w:t>
      </w:r>
      <w:proofErr w:type="spellEnd"/>
      <w:r w:rsidRPr="001D40FA">
        <w:rPr>
          <w:rFonts w:cs="Times New Roman"/>
          <w:szCs w:val="26"/>
        </w:rPr>
        <w:t xml:space="preserve"> qua </w:t>
      </w:r>
      <w:proofErr w:type="spellStart"/>
      <w:r w:rsidRPr="001D40FA">
        <w:rPr>
          <w:rFonts w:cs="Times New Roman"/>
          <w:szCs w:val="26"/>
        </w:rPr>
        <w:t>sàn</w:t>
      </w:r>
      <w:proofErr w:type="spellEnd"/>
      <w:r w:rsidRPr="001D40FA">
        <w:rPr>
          <w:rFonts w:cs="Times New Roman"/>
          <w:szCs w:val="26"/>
          <w:lang w:val="vi-VN"/>
        </w:rPr>
        <w:t xml:space="preserve"> giao dịch</w:t>
      </w:r>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p>
    <w:p w14:paraId="52849E91"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tổ</w:t>
      </w:r>
      <w:proofErr w:type="spellEnd"/>
      <w:r w:rsidRPr="001D40FA">
        <w:rPr>
          <w:rFonts w:cs="Times New Roman"/>
          <w:szCs w:val="26"/>
        </w:rPr>
        <w:t xml:space="preserve"> </w:t>
      </w:r>
      <w:proofErr w:type="spellStart"/>
      <w:r w:rsidRPr="001D40FA">
        <w:rPr>
          <w:rFonts w:cs="Times New Roman"/>
          <w:szCs w:val="26"/>
        </w:rPr>
        <w:t>chức</w:t>
      </w:r>
      <w:proofErr w:type="spellEnd"/>
      <w:r w:rsidRPr="001D40FA">
        <w:rPr>
          <w:rFonts w:cs="Times New Roman"/>
          <w:szCs w:val="26"/>
        </w:rPr>
        <w:t xml:space="preserve"> </w:t>
      </w:r>
      <w:proofErr w:type="spellStart"/>
      <w:r w:rsidRPr="001D40FA">
        <w:rPr>
          <w:rFonts w:cs="Times New Roman"/>
          <w:szCs w:val="26"/>
        </w:rPr>
        <w:t>hội</w:t>
      </w:r>
      <w:proofErr w:type="spellEnd"/>
      <w:r w:rsidRPr="001D40FA">
        <w:rPr>
          <w:rFonts w:cs="Times New Roman"/>
          <w:szCs w:val="26"/>
        </w:rPr>
        <w:t xml:space="preserve"> </w:t>
      </w:r>
      <w:proofErr w:type="spellStart"/>
      <w:r w:rsidRPr="001D40FA">
        <w:rPr>
          <w:rFonts w:cs="Times New Roman"/>
          <w:szCs w:val="26"/>
        </w:rPr>
        <w:t>chợ</w:t>
      </w:r>
      <w:proofErr w:type="spellEnd"/>
      <w:r w:rsidRPr="001D40FA">
        <w:rPr>
          <w:rFonts w:cs="Times New Roman"/>
          <w:szCs w:val="26"/>
        </w:rPr>
        <w:t xml:space="preserve">, </w:t>
      </w:r>
      <w:proofErr w:type="spellStart"/>
      <w:r w:rsidRPr="001D40FA">
        <w:rPr>
          <w:rFonts w:cs="Times New Roman"/>
          <w:szCs w:val="26"/>
        </w:rPr>
        <w:t>triển</w:t>
      </w:r>
      <w:proofErr w:type="spellEnd"/>
      <w:r w:rsidRPr="001D40FA">
        <w:rPr>
          <w:rFonts w:cs="Times New Roman"/>
          <w:szCs w:val="26"/>
        </w:rPr>
        <w:t xml:space="preserve"> </w:t>
      </w:r>
      <w:proofErr w:type="spellStart"/>
      <w:r w:rsidRPr="001D40FA">
        <w:rPr>
          <w:rFonts w:cs="Times New Roman"/>
          <w:szCs w:val="26"/>
        </w:rPr>
        <w:t>lãm</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tại Việt Nam</w:t>
      </w:r>
    </w:p>
    <w:p w14:paraId="44C410A8"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4</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quảng</w:t>
      </w:r>
      <w:proofErr w:type="spellEnd"/>
      <w:r w:rsidRPr="001D40FA">
        <w:rPr>
          <w:rFonts w:cs="Times New Roman"/>
          <w:szCs w:val="26"/>
        </w:rPr>
        <w:t xml:space="preserve"> </w:t>
      </w:r>
      <w:proofErr w:type="spellStart"/>
      <w:r w:rsidRPr="001D40FA">
        <w:rPr>
          <w:rFonts w:cs="Times New Roman"/>
          <w:szCs w:val="26"/>
        </w:rPr>
        <w:t>cáo</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tại Việt Nam </w:t>
      </w:r>
    </w:p>
    <w:p w14:paraId="30BFD573"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5</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môi</w:t>
      </w:r>
      <w:proofErr w:type="spellEnd"/>
      <w:r w:rsidRPr="001D40FA">
        <w:rPr>
          <w:rFonts w:cs="Times New Roman"/>
          <w:szCs w:val="26"/>
        </w:rPr>
        <w:t xml:space="preserve"> </w:t>
      </w:r>
      <w:proofErr w:type="spellStart"/>
      <w:r w:rsidRPr="001D40FA">
        <w:rPr>
          <w:rFonts w:cs="Times New Roman"/>
          <w:szCs w:val="26"/>
        </w:rPr>
        <w:t>giới</w:t>
      </w:r>
      <w:proofErr w:type="spellEnd"/>
      <w:r w:rsidRPr="001D40FA">
        <w:rPr>
          <w:rFonts w:cs="Times New Roman"/>
          <w:szCs w:val="26"/>
        </w:rPr>
        <w:t xml:space="preserve"> </w:t>
      </w:r>
      <w:proofErr w:type="spellStart"/>
      <w:r w:rsidRPr="001D40FA">
        <w:rPr>
          <w:rFonts w:cs="Times New Roman"/>
          <w:szCs w:val="26"/>
        </w:rPr>
        <w:t>bất</w:t>
      </w:r>
      <w:proofErr w:type="spellEnd"/>
      <w:r w:rsidRPr="001D40FA">
        <w:rPr>
          <w:rFonts w:cs="Times New Roman"/>
          <w:szCs w:val="26"/>
        </w:rPr>
        <w:t xml:space="preserve"> </w:t>
      </w:r>
      <w:proofErr w:type="spellStart"/>
      <w:r w:rsidRPr="001D40FA">
        <w:rPr>
          <w:rFonts w:cs="Times New Roman"/>
          <w:szCs w:val="26"/>
        </w:rPr>
        <w:t>động</w:t>
      </w:r>
      <w:proofErr w:type="spellEnd"/>
      <w:r w:rsidRPr="001D40FA">
        <w:rPr>
          <w:rFonts w:cs="Times New Roman"/>
          <w:szCs w:val="26"/>
          <w:lang w:val="vi-VN"/>
        </w:rPr>
        <w:t xml:space="preserve"> sản</w:t>
      </w:r>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lang w:val="vi-VN"/>
        </w:rPr>
        <w:t xml:space="preserve"> Việt Nam</w:t>
      </w:r>
    </w:p>
    <w:p w14:paraId="4A6C5D24"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6</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dược</w:t>
      </w:r>
      <w:proofErr w:type="spellEnd"/>
      <w:r w:rsidRPr="001D40FA">
        <w:rPr>
          <w:rFonts w:cs="Times New Roman"/>
          <w:szCs w:val="26"/>
        </w:rPr>
        <w:t xml:space="preserve"> </w:t>
      </w:r>
      <w:proofErr w:type="spellStart"/>
      <w:r w:rsidRPr="001D40FA">
        <w:rPr>
          <w:rFonts w:cs="Times New Roman"/>
          <w:szCs w:val="26"/>
        </w:rPr>
        <w:t>phẩm</w:t>
      </w:r>
      <w:proofErr w:type="spellEnd"/>
    </w:p>
    <w:p w14:paraId="3A3E090B"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7</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nhượng</w:t>
      </w:r>
      <w:proofErr w:type="spellEnd"/>
      <w:r w:rsidRPr="001D40FA">
        <w:rPr>
          <w:rFonts w:cs="Times New Roman"/>
          <w:szCs w:val="26"/>
        </w:rPr>
        <w:t xml:space="preserve"> </w:t>
      </w:r>
      <w:proofErr w:type="spellStart"/>
      <w:r w:rsidRPr="001D40FA">
        <w:rPr>
          <w:rFonts w:cs="Times New Roman"/>
          <w:szCs w:val="26"/>
        </w:rPr>
        <w:t>quyền</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dịch</w:t>
      </w:r>
      <w:proofErr w:type="spellEnd"/>
      <w:r w:rsidRPr="001D40FA">
        <w:rPr>
          <w:rFonts w:cs="Times New Roman"/>
          <w:szCs w:val="26"/>
        </w:rPr>
        <w:t xml:space="preserve"> </w:t>
      </w:r>
      <w:proofErr w:type="spellStart"/>
      <w:r w:rsidRPr="001D40FA">
        <w:rPr>
          <w:rFonts w:cs="Times New Roman"/>
          <w:szCs w:val="26"/>
        </w:rPr>
        <w:t>vụ</w:t>
      </w:r>
      <w:proofErr w:type="spellEnd"/>
      <w:r w:rsidRPr="001D40FA">
        <w:rPr>
          <w:rFonts w:cs="Times New Roman"/>
          <w:szCs w:val="26"/>
        </w:rPr>
        <w:t xml:space="preserve"> y </w:t>
      </w:r>
      <w:proofErr w:type="spellStart"/>
      <w:r w:rsidRPr="001D40FA">
        <w:rPr>
          <w:rFonts w:cs="Times New Roman"/>
          <w:szCs w:val="26"/>
        </w:rPr>
        <w:t>tế</w:t>
      </w:r>
      <w:proofErr w:type="spellEnd"/>
      <w:r w:rsidRPr="001D40FA">
        <w:rPr>
          <w:rFonts w:cs="Times New Roman"/>
          <w:szCs w:val="26"/>
        </w:rPr>
        <w:t xml:space="preserve">, </w:t>
      </w:r>
      <w:proofErr w:type="spellStart"/>
      <w:r w:rsidRPr="001D40FA">
        <w:rPr>
          <w:rFonts w:cs="Times New Roman"/>
          <w:szCs w:val="26"/>
        </w:rPr>
        <w:t>chăm</w:t>
      </w:r>
      <w:proofErr w:type="spellEnd"/>
      <w:r w:rsidRPr="001D40FA">
        <w:rPr>
          <w:rFonts w:cs="Times New Roman"/>
          <w:szCs w:val="26"/>
        </w:rPr>
        <w:t xml:space="preserve"> </w:t>
      </w:r>
      <w:proofErr w:type="spellStart"/>
      <w:r w:rsidRPr="001D40FA">
        <w:rPr>
          <w:rFonts w:cs="Times New Roman"/>
          <w:szCs w:val="26"/>
        </w:rPr>
        <w:t>sóc</w:t>
      </w:r>
      <w:proofErr w:type="spellEnd"/>
      <w:r w:rsidRPr="001D40FA">
        <w:rPr>
          <w:rFonts w:cs="Times New Roman"/>
          <w:szCs w:val="26"/>
        </w:rPr>
        <w:t xml:space="preserve"> </w:t>
      </w:r>
      <w:proofErr w:type="spellStart"/>
      <w:r w:rsidRPr="001D40FA">
        <w:rPr>
          <w:rFonts w:cs="Times New Roman"/>
          <w:szCs w:val="26"/>
        </w:rPr>
        <w:t>sức</w:t>
      </w:r>
      <w:proofErr w:type="spellEnd"/>
      <w:r w:rsidRPr="001D40FA">
        <w:rPr>
          <w:rFonts w:cs="Times New Roman"/>
          <w:szCs w:val="26"/>
        </w:rPr>
        <w:t xml:space="preserve"> </w:t>
      </w:r>
      <w:proofErr w:type="spellStart"/>
      <w:r w:rsidRPr="001D40FA">
        <w:rPr>
          <w:rFonts w:cs="Times New Roman"/>
          <w:szCs w:val="26"/>
        </w:rPr>
        <w:t>khỏe</w:t>
      </w:r>
      <w:proofErr w:type="spellEnd"/>
    </w:p>
    <w:p w14:paraId="78EDB21A"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8</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uỷ</w:t>
      </w:r>
      <w:proofErr w:type="spellEnd"/>
      <w:r w:rsidRPr="001D40FA">
        <w:rPr>
          <w:rFonts w:cs="Times New Roman"/>
          <w:szCs w:val="26"/>
        </w:rPr>
        <w:t xml:space="preserve"> </w:t>
      </w:r>
      <w:proofErr w:type="spellStart"/>
      <w:r w:rsidRPr="001D40FA">
        <w:rPr>
          <w:rFonts w:cs="Times New Roman"/>
          <w:szCs w:val="26"/>
        </w:rPr>
        <w:t>thác</w:t>
      </w:r>
      <w:proofErr w:type="spellEnd"/>
      <w:r w:rsidRPr="001D40FA">
        <w:rPr>
          <w:rFonts w:cs="Times New Roman"/>
          <w:szCs w:val="26"/>
        </w:rPr>
        <w:t xml:space="preserve"> </w:t>
      </w:r>
      <w:proofErr w:type="spellStart"/>
      <w:r w:rsidRPr="001D40FA">
        <w:rPr>
          <w:rFonts w:cs="Times New Roman"/>
          <w:szCs w:val="26"/>
        </w:rPr>
        <w:t>xuất</w:t>
      </w:r>
      <w:proofErr w:type="spellEnd"/>
      <w:r w:rsidRPr="001D40FA">
        <w:rPr>
          <w:rFonts w:cs="Times New Roman"/>
          <w:szCs w:val="26"/>
        </w:rPr>
        <w:t xml:space="preserve"> </w:t>
      </w:r>
      <w:proofErr w:type="spellStart"/>
      <w:r w:rsidRPr="001D40FA">
        <w:rPr>
          <w:rFonts w:cs="Times New Roman"/>
          <w:szCs w:val="26"/>
        </w:rPr>
        <w:t>nhập</w:t>
      </w:r>
      <w:proofErr w:type="spellEnd"/>
      <w:r w:rsidRPr="001D40FA">
        <w:rPr>
          <w:rFonts w:cs="Times New Roman"/>
          <w:szCs w:val="26"/>
        </w:rPr>
        <w:t xml:space="preserve"> </w:t>
      </w:r>
      <w:proofErr w:type="spellStart"/>
      <w:r w:rsidRPr="001D40FA">
        <w:rPr>
          <w:rFonts w:cs="Times New Roman"/>
          <w:szCs w:val="26"/>
        </w:rPr>
        <w:t>khẩu</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p>
    <w:p w14:paraId="51D677BF"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9</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uỷ</w:t>
      </w:r>
      <w:proofErr w:type="spellEnd"/>
      <w:r w:rsidRPr="001D40FA">
        <w:rPr>
          <w:rFonts w:cs="Times New Roman"/>
          <w:szCs w:val="26"/>
        </w:rPr>
        <w:t xml:space="preserve"> </w:t>
      </w:r>
      <w:proofErr w:type="spellStart"/>
      <w:r w:rsidRPr="001D40FA">
        <w:rPr>
          <w:rFonts w:cs="Times New Roman"/>
          <w:szCs w:val="26"/>
        </w:rPr>
        <w:t>thác</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xuất</w:t>
      </w:r>
      <w:proofErr w:type="spellEnd"/>
      <w:r w:rsidRPr="001D40FA">
        <w:rPr>
          <w:rFonts w:cs="Times New Roman"/>
          <w:szCs w:val="26"/>
        </w:rPr>
        <w:t xml:space="preserve"> </w:t>
      </w:r>
      <w:proofErr w:type="spellStart"/>
      <w:r w:rsidRPr="001D40FA">
        <w:rPr>
          <w:rFonts w:cs="Times New Roman"/>
          <w:szCs w:val="26"/>
        </w:rPr>
        <w:t>khẩu</w:t>
      </w:r>
      <w:proofErr w:type="spellEnd"/>
      <w:r w:rsidRPr="001D40FA">
        <w:rPr>
          <w:rFonts w:cs="Times New Roman"/>
          <w:szCs w:val="26"/>
        </w:rPr>
        <w:t xml:space="preserve"> </w:t>
      </w:r>
      <w:proofErr w:type="spellStart"/>
      <w:r w:rsidRPr="001D40FA">
        <w:rPr>
          <w:rFonts w:cs="Times New Roman"/>
          <w:szCs w:val="26"/>
        </w:rPr>
        <w:t>nông</w:t>
      </w:r>
      <w:proofErr w:type="spellEnd"/>
      <w:r w:rsidRPr="001D40FA">
        <w:rPr>
          <w:rFonts w:cs="Times New Roman"/>
          <w:szCs w:val="26"/>
        </w:rPr>
        <w:t xml:space="preserve"> </w:t>
      </w:r>
      <w:proofErr w:type="spellStart"/>
      <w:r w:rsidRPr="001D40FA">
        <w:rPr>
          <w:rFonts w:cs="Times New Roman"/>
          <w:szCs w:val="26"/>
        </w:rPr>
        <w:t>sản</w:t>
      </w:r>
      <w:proofErr w:type="spellEnd"/>
    </w:p>
    <w:p w14:paraId="2BBCAE3C"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1</w:t>
      </w:r>
      <w:r w:rsidRPr="001D40FA">
        <w:rPr>
          <w:rFonts w:cs="Times New Roman"/>
          <w:szCs w:val="26"/>
          <w:lang w:val="vi-VN"/>
        </w:rPr>
        <w:t>0</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hiện</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 </w:t>
      </w:r>
      <w:r w:rsidRPr="001D40FA">
        <w:rPr>
          <w:rFonts w:cs="Times New Roman"/>
          <w:szCs w:val="26"/>
          <w:lang w:val="vi-VN"/>
        </w:rPr>
        <w:t>(do sinh viên lựa chọn)</w:t>
      </w:r>
    </w:p>
    <w:p w14:paraId="0074F118"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11</w:t>
      </w:r>
      <w:r w:rsidRPr="001D40FA">
        <w:rPr>
          <w:rFonts w:cs="Times New Roman"/>
          <w:szCs w:val="26"/>
        </w:rPr>
        <w:t>. Pháp</w:t>
      </w:r>
      <w:r w:rsidRPr="001D40FA">
        <w:rPr>
          <w:rFonts w:cs="Times New Roman"/>
          <w:szCs w:val="26"/>
          <w:lang w:val="vi-VN"/>
        </w:rPr>
        <w:t xml:space="preserve"> luật về h</w:t>
      </w:r>
      <w:proofErr w:type="spellStart"/>
      <w:r w:rsidRPr="001D40FA">
        <w:rPr>
          <w:rFonts w:cs="Times New Roman"/>
          <w:szCs w:val="26"/>
        </w:rPr>
        <w:t>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môi</w:t>
      </w:r>
      <w:proofErr w:type="spellEnd"/>
      <w:r w:rsidRPr="001D40FA">
        <w:rPr>
          <w:rFonts w:cs="Times New Roman"/>
          <w:szCs w:val="26"/>
        </w:rPr>
        <w:t xml:space="preserve"> </w:t>
      </w:r>
      <w:proofErr w:type="spellStart"/>
      <w:r w:rsidRPr="001D40FA">
        <w:rPr>
          <w:rFonts w:cs="Times New Roman"/>
          <w:szCs w:val="26"/>
        </w:rPr>
        <w:t>giới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lang w:val="vi-VN"/>
        </w:rPr>
        <w:t xml:space="preserve"> t</w:t>
      </w:r>
      <w:proofErr w:type="spellStart"/>
      <w:r w:rsidRPr="001D40FA">
        <w:rPr>
          <w:rFonts w:cs="Times New Roman"/>
          <w:szCs w:val="26"/>
        </w:rPr>
        <w: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lang w:val="vi-VN"/>
        </w:rPr>
        <w:t xml:space="preserve"> hiện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tỉnh</w:t>
      </w:r>
      <w:proofErr w:type="spellEnd"/>
      <w:r w:rsidRPr="001D40FA">
        <w:rPr>
          <w:rFonts w:cs="Times New Roman"/>
          <w:szCs w:val="26"/>
        </w:rPr>
        <w:t>/</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phố</w:t>
      </w:r>
      <w:proofErr w:type="spellEnd"/>
      <w:r w:rsidRPr="001D40FA">
        <w:rPr>
          <w:rFonts w:cs="Times New Roman"/>
          <w:szCs w:val="26"/>
          <w:lang w:val="vi-VN"/>
        </w:rPr>
        <w:t xml:space="preserve"> (do sinh viên</w:t>
      </w:r>
      <w:r w:rsidRPr="001D40FA">
        <w:rPr>
          <w:rFonts w:cs="Times New Roman"/>
          <w:szCs w:val="26"/>
        </w:rPr>
        <w:t xml:space="preserve"> </w:t>
      </w:r>
      <w:proofErr w:type="spellStart"/>
      <w:r w:rsidRPr="001D40FA">
        <w:rPr>
          <w:rFonts w:cs="Times New Roman"/>
          <w:szCs w:val="26"/>
        </w:rPr>
        <w:t>lựa</w:t>
      </w:r>
      <w:proofErr w:type="spellEnd"/>
      <w:r w:rsidRPr="001D40FA">
        <w:rPr>
          <w:rFonts w:cs="Times New Roman"/>
          <w:szCs w:val="26"/>
          <w:lang w:val="vi-VN"/>
        </w:rPr>
        <w:t xml:space="preserve"> chọn)</w:t>
      </w:r>
    </w:p>
    <w:p w14:paraId="2151C929"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12</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uỷ</w:t>
      </w:r>
      <w:proofErr w:type="spellEnd"/>
      <w:r w:rsidRPr="001D40FA">
        <w:rPr>
          <w:rFonts w:cs="Times New Roman"/>
          <w:szCs w:val="26"/>
        </w:rPr>
        <w:t xml:space="preserve"> </w:t>
      </w:r>
      <w:proofErr w:type="spellStart"/>
      <w:r w:rsidRPr="001D40FA">
        <w:rPr>
          <w:rFonts w:cs="Times New Roman"/>
          <w:szCs w:val="26"/>
        </w:rPr>
        <w:t>thác</w:t>
      </w:r>
      <w:proofErr w:type="spellEnd"/>
      <w:r w:rsidRPr="001D40FA">
        <w:rPr>
          <w:rFonts w:cs="Times New Roman"/>
          <w:szCs w:val="26"/>
        </w:rPr>
        <w:t xml:space="preserve"> </w:t>
      </w:r>
      <w:proofErr w:type="spellStart"/>
      <w:r w:rsidRPr="001D40FA">
        <w:rPr>
          <w:rFonts w:cs="Times New Roman"/>
          <w:szCs w:val="26"/>
        </w:rPr>
        <w:t>xuất</w:t>
      </w:r>
      <w:proofErr w:type="spellEnd"/>
      <w:r w:rsidRPr="001D40FA">
        <w:rPr>
          <w:rFonts w:cs="Times New Roman"/>
          <w:szCs w:val="26"/>
        </w:rPr>
        <w:t xml:space="preserve"> </w:t>
      </w:r>
      <w:proofErr w:type="spellStart"/>
      <w:r w:rsidRPr="001D40FA">
        <w:rPr>
          <w:rFonts w:cs="Times New Roman"/>
          <w:szCs w:val="26"/>
        </w:rPr>
        <w:t>nhập</w:t>
      </w:r>
      <w:proofErr w:type="spellEnd"/>
      <w:r w:rsidRPr="001D40FA">
        <w:rPr>
          <w:rFonts w:cs="Times New Roman"/>
          <w:szCs w:val="26"/>
        </w:rPr>
        <w:t xml:space="preserve"> </w:t>
      </w:r>
      <w:proofErr w:type="spellStart"/>
      <w:r w:rsidRPr="001D40FA">
        <w:rPr>
          <w:rFonts w:cs="Times New Roman"/>
          <w:szCs w:val="26"/>
        </w:rPr>
        <w:t>khẩu</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lang w:val="vi-VN"/>
        </w:rPr>
        <w:t xml:space="preserve"> thực tiễn thực hiện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công</w:t>
      </w:r>
      <w:proofErr w:type="spellEnd"/>
      <w:r w:rsidRPr="001D40FA">
        <w:rPr>
          <w:rFonts w:cs="Times New Roman"/>
          <w:szCs w:val="26"/>
        </w:rPr>
        <w:t xml:space="preserve"> ty/</w:t>
      </w:r>
      <w:proofErr w:type="spellStart"/>
      <w:r w:rsidRPr="001D40FA">
        <w:rPr>
          <w:rFonts w:cs="Times New Roman"/>
          <w:szCs w:val="26"/>
        </w:rPr>
        <w:t>tỉnh</w:t>
      </w:r>
      <w:proofErr w:type="spellEnd"/>
      <w:r w:rsidRPr="001D40FA">
        <w:rPr>
          <w:rFonts w:cs="Times New Roman"/>
          <w:szCs w:val="26"/>
        </w:rPr>
        <w:t>/</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phố</w:t>
      </w:r>
      <w:proofErr w:type="spellEnd"/>
      <w:r w:rsidRPr="001D40FA">
        <w:rPr>
          <w:rFonts w:cs="Times New Roman"/>
          <w:szCs w:val="26"/>
          <w:lang w:val="vi-VN"/>
        </w:rPr>
        <w:t xml:space="preserve"> (do sinh viên lựa chọn)</w:t>
      </w:r>
    </w:p>
    <w:p w14:paraId="599F0083"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13</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quảng</w:t>
      </w:r>
      <w:proofErr w:type="spellEnd"/>
      <w:r w:rsidRPr="001D40FA">
        <w:rPr>
          <w:rFonts w:cs="Times New Roman"/>
          <w:szCs w:val="26"/>
        </w:rPr>
        <w:t xml:space="preserve"> </w:t>
      </w:r>
      <w:proofErr w:type="spellStart"/>
      <w:r w:rsidRPr="001D40FA">
        <w:rPr>
          <w:rFonts w:cs="Times New Roman"/>
          <w:szCs w:val="26"/>
        </w:rPr>
        <w:t>cáo</w:t>
      </w:r>
      <w:proofErr w:type="spellEnd"/>
      <w:r w:rsidRPr="001D40FA">
        <w:rPr>
          <w:rFonts w:cs="Times New Roman"/>
          <w:szCs w:val="26"/>
        </w:rPr>
        <w:t xml:space="preserve"> </w:t>
      </w:r>
      <w:proofErr w:type="spellStart"/>
      <w:r w:rsidRPr="001D40FA">
        <w:rPr>
          <w:rFonts w:cs="Times New Roman"/>
          <w:szCs w:val="26"/>
        </w:rPr>
        <w:t>trên</w:t>
      </w:r>
      <w:proofErr w:type="spellEnd"/>
      <w:r w:rsidRPr="001D40FA">
        <w:rPr>
          <w:rFonts w:cs="Times New Roman"/>
          <w:szCs w:val="26"/>
        </w:rPr>
        <w:t xml:space="preserve"> </w:t>
      </w:r>
      <w:proofErr w:type="spellStart"/>
      <w:r w:rsidRPr="001D40FA">
        <w:rPr>
          <w:rFonts w:cs="Times New Roman"/>
          <w:szCs w:val="26"/>
        </w:rPr>
        <w:t>mạng</w:t>
      </w:r>
      <w:proofErr w:type="spellEnd"/>
      <w:r w:rsidRPr="001D40FA">
        <w:rPr>
          <w:rFonts w:cs="Times New Roman"/>
          <w:szCs w:val="26"/>
        </w:rPr>
        <w:t xml:space="preserve"> </w:t>
      </w:r>
      <w:proofErr w:type="spellStart"/>
      <w:r w:rsidRPr="001D40FA">
        <w:rPr>
          <w:rFonts w:cs="Times New Roman"/>
          <w:szCs w:val="26"/>
        </w:rPr>
        <w:t>xã</w:t>
      </w:r>
      <w:proofErr w:type="spellEnd"/>
      <w:r w:rsidRPr="001D40FA">
        <w:rPr>
          <w:rFonts w:cs="Times New Roman"/>
          <w:szCs w:val="26"/>
        </w:rPr>
        <w:t xml:space="preserve"> </w:t>
      </w:r>
      <w:proofErr w:type="spellStart"/>
      <w:r w:rsidRPr="001D40FA">
        <w:rPr>
          <w:rFonts w:cs="Times New Roman"/>
          <w:szCs w:val="26"/>
        </w:rPr>
        <w:t>hội</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Việt Nam</w:t>
      </w:r>
    </w:p>
    <w:p w14:paraId="43E38608"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14</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các</w:t>
      </w:r>
      <w:proofErr w:type="spellEnd"/>
      <w:r w:rsidRPr="001D40FA">
        <w:rPr>
          <w:rFonts w:cs="Times New Roman"/>
          <w:szCs w:val="26"/>
        </w:rPr>
        <w:t xml:space="preserve"> </w:t>
      </w:r>
      <w:proofErr w:type="spellStart"/>
      <w:r w:rsidRPr="001D40FA">
        <w:rPr>
          <w:rFonts w:cs="Times New Roman"/>
          <w:szCs w:val="26"/>
        </w:rPr>
        <w:t>hình</w:t>
      </w:r>
      <w:proofErr w:type="spellEnd"/>
      <w:r w:rsidRPr="001D40FA">
        <w:rPr>
          <w:rFonts w:cs="Times New Roman"/>
          <w:szCs w:val="26"/>
        </w:rPr>
        <w:t xml:space="preserve"> </w:t>
      </w:r>
      <w:proofErr w:type="spellStart"/>
      <w:r w:rsidRPr="001D40FA">
        <w:rPr>
          <w:rFonts w:cs="Times New Roman"/>
          <w:szCs w:val="26"/>
        </w:rPr>
        <w:t>thức</w:t>
      </w:r>
      <w:proofErr w:type="spellEnd"/>
      <w:r w:rsidRPr="001D40FA">
        <w:rPr>
          <w:rFonts w:cs="Times New Roman"/>
          <w:szCs w:val="26"/>
        </w:rPr>
        <w:t xml:space="preserve"> </w:t>
      </w:r>
      <w:proofErr w:type="spellStart"/>
      <w:r w:rsidRPr="001D40FA">
        <w:rPr>
          <w:rFonts w:cs="Times New Roman"/>
          <w:szCs w:val="26"/>
        </w:rPr>
        <w:t>khuyến</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lang w:val="vi-VN"/>
        </w:rPr>
        <w:t xml:space="preserve"> thực hiện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tỉnh</w:t>
      </w:r>
      <w:proofErr w:type="spellEnd"/>
      <w:r w:rsidRPr="001D40FA">
        <w:rPr>
          <w:rFonts w:cs="Times New Roman"/>
          <w:szCs w:val="26"/>
        </w:rPr>
        <w:t>/</w:t>
      </w:r>
      <w:proofErr w:type="spellStart"/>
      <w:r w:rsidRPr="001D40FA">
        <w:rPr>
          <w:rFonts w:cs="Times New Roman"/>
          <w:szCs w:val="26"/>
        </w:rPr>
        <w:t>thành</w:t>
      </w:r>
      <w:proofErr w:type="spellEnd"/>
      <w:r w:rsidRPr="001D40FA">
        <w:rPr>
          <w:rFonts w:cs="Times New Roman"/>
          <w:szCs w:val="26"/>
        </w:rPr>
        <w:t xml:space="preserve"> </w:t>
      </w:r>
      <w:proofErr w:type="spellStart"/>
      <w:r w:rsidRPr="001D40FA">
        <w:rPr>
          <w:rFonts w:cs="Times New Roman"/>
          <w:szCs w:val="26"/>
        </w:rPr>
        <w:t>phố</w:t>
      </w:r>
      <w:proofErr w:type="spellEnd"/>
      <w:r w:rsidRPr="001D40FA">
        <w:rPr>
          <w:rFonts w:cs="Times New Roman"/>
          <w:szCs w:val="26"/>
          <w:lang w:val="vi-VN"/>
        </w:rPr>
        <w:t xml:space="preserve"> (do sinh viên lựa chọn)</w:t>
      </w:r>
    </w:p>
    <w:p w14:paraId="0A99BA60"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15</w:t>
      </w:r>
      <w:r w:rsidRPr="001D40FA">
        <w:rPr>
          <w:rFonts w:cs="Times New Roman"/>
          <w:szCs w:val="26"/>
        </w:rPr>
        <w:t xml:space="preserve">. </w:t>
      </w:r>
      <w:proofErr w:type="spellStart"/>
      <w:r w:rsidRPr="001D40FA">
        <w:rPr>
          <w:rFonts w:cs="Times New Roman"/>
          <w:szCs w:val="26"/>
        </w:rPr>
        <w:t>Nhượng</w:t>
      </w:r>
      <w:proofErr w:type="spellEnd"/>
      <w:r w:rsidRPr="001D40FA">
        <w:rPr>
          <w:rFonts w:cs="Times New Roman"/>
          <w:szCs w:val="26"/>
        </w:rPr>
        <w:t xml:space="preserve"> </w:t>
      </w:r>
      <w:proofErr w:type="spellStart"/>
      <w:r w:rsidRPr="001D40FA">
        <w:rPr>
          <w:rFonts w:cs="Times New Roman"/>
          <w:szCs w:val="26"/>
        </w:rPr>
        <w:t>quyền</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theo pháp luật Việt Nam và kinh nghiệm từ một số quốc gia</w:t>
      </w:r>
    </w:p>
    <w:p w14:paraId="468FA3B5"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16</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tổng</w:t>
      </w:r>
      <w:proofErr w:type="spellEnd"/>
      <w:r w:rsidRPr="001D40FA">
        <w:rPr>
          <w:rFonts w:cs="Times New Roman"/>
          <w:szCs w:val="26"/>
          <w:lang w:val="vi-VN"/>
        </w:rPr>
        <w:t xml:space="preserve">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và thực tiễn thực hiện tại công ty/tỉnh/thành phố (do sinh viên lựa chọn)</w:t>
      </w:r>
    </w:p>
    <w:p w14:paraId="0F881E63"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t>17</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quảng</w:t>
      </w:r>
      <w:proofErr w:type="spellEnd"/>
      <w:r w:rsidRPr="001D40FA">
        <w:rPr>
          <w:rFonts w:cs="Times New Roman"/>
          <w:szCs w:val="26"/>
        </w:rPr>
        <w:t xml:space="preserve"> </w:t>
      </w:r>
      <w:proofErr w:type="spellStart"/>
      <w:r w:rsidRPr="001D40FA">
        <w:rPr>
          <w:rFonts w:cs="Times New Roman"/>
          <w:szCs w:val="26"/>
        </w:rPr>
        <w:t>cáo</w:t>
      </w:r>
      <w:proofErr w:type="spellEnd"/>
      <w:r w:rsidRPr="001D40FA">
        <w:rPr>
          <w:rFonts w:cs="Times New Roman"/>
          <w:szCs w:val="26"/>
        </w:rPr>
        <w:t xml:space="preserve"> so </w:t>
      </w:r>
      <w:proofErr w:type="spellStart"/>
      <w:r w:rsidRPr="001D40FA">
        <w:rPr>
          <w:rFonts w:cs="Times New Roman"/>
          <w:szCs w:val="26"/>
        </w:rPr>
        <w:t>sánh</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Việt Nam</w:t>
      </w:r>
    </w:p>
    <w:p w14:paraId="74028850" w14:textId="77777777" w:rsidR="001D40FA" w:rsidRPr="001D40FA" w:rsidRDefault="001D40FA" w:rsidP="001D40FA">
      <w:pPr>
        <w:spacing w:after="0" w:line="288" w:lineRule="auto"/>
        <w:jc w:val="both"/>
        <w:rPr>
          <w:rFonts w:cs="Times New Roman"/>
          <w:szCs w:val="26"/>
        </w:rPr>
      </w:pPr>
      <w:r w:rsidRPr="001D40FA">
        <w:rPr>
          <w:rFonts w:cs="Times New Roman"/>
          <w:szCs w:val="26"/>
        </w:rPr>
        <w:t>1</w:t>
      </w:r>
      <w:r w:rsidRPr="001D40FA">
        <w:rPr>
          <w:rFonts w:cs="Times New Roman"/>
          <w:szCs w:val="26"/>
          <w:lang w:val="vi-VN"/>
        </w:rPr>
        <w:t>8</w:t>
      </w:r>
      <w:r w:rsidRPr="001D40FA">
        <w:rPr>
          <w:rFonts w:cs="Times New Roman"/>
          <w:szCs w:val="26"/>
        </w:rPr>
        <w:t xml:space="preserve">. </w:t>
      </w:r>
      <w:proofErr w:type="spellStart"/>
      <w:r w:rsidRPr="001D40FA">
        <w:rPr>
          <w:rFonts w:cs="Times New Roman"/>
          <w:szCs w:val="26"/>
        </w:rPr>
        <w:t>Giới</w:t>
      </w:r>
      <w:proofErr w:type="spellEnd"/>
      <w:r w:rsidRPr="001D40FA">
        <w:rPr>
          <w:rFonts w:cs="Times New Roman"/>
          <w:szCs w:val="26"/>
        </w:rPr>
        <w:t xml:space="preserve"> </w:t>
      </w:r>
      <w:proofErr w:type="spellStart"/>
      <w:r w:rsidRPr="001D40FA">
        <w:rPr>
          <w:rFonts w:cs="Times New Roman"/>
          <w:szCs w:val="26"/>
        </w:rPr>
        <w:t>hạn</w:t>
      </w:r>
      <w:proofErr w:type="spellEnd"/>
      <w:r w:rsidRPr="001D40FA">
        <w:rPr>
          <w:rFonts w:cs="Times New Roman"/>
          <w:szCs w:val="26"/>
        </w:rPr>
        <w:t xml:space="preserve">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nhân</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dịch</w:t>
      </w:r>
      <w:proofErr w:type="spellEnd"/>
      <w:r w:rsidRPr="001D40FA">
        <w:rPr>
          <w:rFonts w:cs="Times New Roman"/>
          <w:szCs w:val="26"/>
        </w:rPr>
        <w:t xml:space="preserve"> </w:t>
      </w:r>
      <w:proofErr w:type="spellStart"/>
      <w:r w:rsidRPr="001D40FA">
        <w:rPr>
          <w:rFonts w:cs="Times New Roman"/>
          <w:szCs w:val="26"/>
        </w:rPr>
        <w:t>vụ</w:t>
      </w:r>
      <w:proofErr w:type="spellEnd"/>
      <w:r w:rsidRPr="001D40FA">
        <w:rPr>
          <w:rFonts w:cs="Times New Roman"/>
          <w:szCs w:val="26"/>
        </w:rPr>
        <w:t xml:space="preserve"> logistics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w:t>
      </w:r>
    </w:p>
    <w:p w14:paraId="203468CA"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t>19</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từ</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cơ</w:t>
      </w:r>
      <w:proofErr w:type="spellEnd"/>
      <w:r w:rsidRPr="001D40FA">
        <w:rPr>
          <w:rFonts w:cs="Times New Roman"/>
          <w:szCs w:val="26"/>
        </w:rPr>
        <w:t xml:space="preserve"> </w:t>
      </w:r>
      <w:proofErr w:type="spellStart"/>
      <w:r w:rsidRPr="001D40FA">
        <w:rPr>
          <w:rFonts w:cs="Times New Roman"/>
          <w:szCs w:val="26"/>
        </w:rPr>
        <w:t>quan</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phán</w:t>
      </w:r>
      <w:proofErr w:type="spellEnd"/>
      <w:r w:rsidRPr="001D40FA">
        <w:rPr>
          <w:rFonts w:cs="Times New Roman"/>
          <w:szCs w:val="26"/>
        </w:rPr>
        <w:t xml:space="preserve"> </w:t>
      </w:r>
    </w:p>
    <w:p w14:paraId="15A4CD73"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t>20</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dịch</w:t>
      </w:r>
      <w:proofErr w:type="spellEnd"/>
      <w:r w:rsidRPr="001D40FA">
        <w:rPr>
          <w:rFonts w:cs="Times New Roman"/>
          <w:szCs w:val="26"/>
        </w:rPr>
        <w:t xml:space="preserve"> </w:t>
      </w:r>
      <w:proofErr w:type="spellStart"/>
      <w:r w:rsidRPr="001D40FA">
        <w:rPr>
          <w:rFonts w:cs="Times New Roman"/>
          <w:szCs w:val="26"/>
        </w:rPr>
        <w:t>vụ</w:t>
      </w:r>
      <w:proofErr w:type="spellEnd"/>
      <w:r w:rsidRPr="001D40FA">
        <w:rPr>
          <w:rFonts w:cs="Times New Roman"/>
          <w:szCs w:val="26"/>
        </w:rPr>
        <w:t xml:space="preserve"> logistics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r w:rsidRPr="001D40FA">
        <w:rPr>
          <w:rFonts w:cs="Times New Roman"/>
          <w:szCs w:val="26"/>
        </w:rPr>
        <w:t xml:space="preserve"> </w:t>
      </w:r>
    </w:p>
    <w:p w14:paraId="6E6A73DD"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t>21</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hoạt</w:t>
      </w:r>
      <w:proofErr w:type="spellEnd"/>
      <w:r w:rsidRPr="001D40FA">
        <w:rPr>
          <w:rFonts w:cs="Times New Roman"/>
          <w:szCs w:val="26"/>
        </w:rPr>
        <w:t xml:space="preserve"> </w:t>
      </w:r>
      <w:proofErr w:type="spellStart"/>
      <w:r w:rsidRPr="001D40FA">
        <w:rPr>
          <w:rFonts w:cs="Times New Roman"/>
          <w:szCs w:val="26"/>
        </w:rPr>
        <w:t>động</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đại</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lữ</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ở Việt Nam </w:t>
      </w:r>
    </w:p>
    <w:p w14:paraId="04EBE33E"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22</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hoạt</w:t>
      </w:r>
      <w:proofErr w:type="spellEnd"/>
      <w:r w:rsidRPr="001D40FA">
        <w:rPr>
          <w:rFonts w:cs="Times New Roman"/>
          <w:szCs w:val="26"/>
        </w:rPr>
        <w:t xml:space="preserve"> </w:t>
      </w:r>
      <w:proofErr w:type="spellStart"/>
      <w:r w:rsidRPr="001D40FA">
        <w:rPr>
          <w:rFonts w:cs="Times New Roman"/>
          <w:szCs w:val="26"/>
        </w:rPr>
        <w:t>động</w:t>
      </w:r>
      <w:proofErr w:type="spellEnd"/>
      <w:r w:rsidRPr="001D40FA">
        <w:rPr>
          <w:rFonts w:cs="Times New Roman"/>
          <w:szCs w:val="26"/>
        </w:rPr>
        <w:t xml:space="preserve"> </w:t>
      </w:r>
      <w:proofErr w:type="spellStart"/>
      <w:r w:rsidRPr="001D40FA">
        <w:rPr>
          <w:rFonts w:cs="Times New Roman"/>
          <w:szCs w:val="26"/>
        </w:rPr>
        <w:t>khuyến</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trên</w:t>
      </w:r>
      <w:proofErr w:type="spellEnd"/>
      <w:r w:rsidRPr="001D40FA">
        <w:rPr>
          <w:rFonts w:cs="Times New Roman"/>
          <w:szCs w:val="26"/>
        </w:rPr>
        <w:t xml:space="preserve"> </w:t>
      </w:r>
      <w:proofErr w:type="spellStart"/>
      <w:r w:rsidRPr="001D40FA">
        <w:rPr>
          <w:rFonts w:cs="Times New Roman"/>
          <w:szCs w:val="26"/>
        </w:rPr>
        <w:t>sàn</w:t>
      </w:r>
      <w:proofErr w:type="spellEnd"/>
      <w:r w:rsidRPr="001D40FA">
        <w:rPr>
          <w:rFonts w:cs="Times New Roman"/>
          <w:szCs w:val="26"/>
        </w:rPr>
        <w:t xml:space="preserve"> </w:t>
      </w:r>
      <w:proofErr w:type="spellStart"/>
      <w:r w:rsidRPr="001D40FA">
        <w:rPr>
          <w:rFonts w:cs="Times New Roman"/>
          <w:szCs w:val="26"/>
        </w:rPr>
        <w:t>giao</w:t>
      </w:r>
      <w:proofErr w:type="spellEnd"/>
      <w:r w:rsidRPr="001D40FA">
        <w:rPr>
          <w:rFonts w:cs="Times New Roman"/>
          <w:szCs w:val="26"/>
        </w:rPr>
        <w:t xml:space="preserve"> </w:t>
      </w:r>
      <w:proofErr w:type="spellStart"/>
      <w:r w:rsidRPr="001D40FA">
        <w:rPr>
          <w:rFonts w:cs="Times New Roman"/>
          <w:szCs w:val="26"/>
        </w:rPr>
        <w:t>dịch</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lang w:val="vi-VN"/>
        </w:rPr>
        <w:t xml:space="preserve"> Việt Nam </w:t>
      </w:r>
    </w:p>
    <w:p w14:paraId="68798209"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23</w:t>
      </w:r>
      <w:r w:rsidRPr="001D40FA">
        <w:rPr>
          <w:rFonts w:cs="Times New Roman"/>
          <w:szCs w:val="26"/>
        </w:rPr>
        <w:t xml:space="preserve">. </w:t>
      </w:r>
      <w:proofErr w:type="spellStart"/>
      <w:r w:rsidRPr="001D40FA">
        <w:rPr>
          <w:rFonts w:cs="Times New Roman"/>
          <w:szCs w:val="26"/>
        </w:rPr>
        <w:t>Hoạt</w:t>
      </w:r>
      <w:proofErr w:type="spellEnd"/>
      <w:r w:rsidRPr="001D40FA">
        <w:rPr>
          <w:rFonts w:cs="Times New Roman"/>
          <w:szCs w:val="26"/>
          <w:lang w:val="vi-VN"/>
        </w:rPr>
        <w:t xml:space="preserve"> động </w:t>
      </w:r>
      <w:proofErr w:type="spellStart"/>
      <w:r w:rsidRPr="001D40FA">
        <w:rPr>
          <w:rFonts w:cs="Times New Roman"/>
          <w:szCs w:val="26"/>
        </w:rPr>
        <w:t>xúc</w:t>
      </w:r>
      <w:proofErr w:type="spellEnd"/>
      <w:r w:rsidRPr="001D40FA">
        <w:rPr>
          <w:rFonts w:cs="Times New Roman"/>
          <w:szCs w:val="26"/>
        </w:rPr>
        <w:t xml:space="preserve"> </w:t>
      </w:r>
      <w:proofErr w:type="spellStart"/>
      <w:r w:rsidRPr="001D40FA">
        <w:rPr>
          <w:rFonts w:cs="Times New Roman"/>
          <w:szCs w:val="26"/>
        </w:rPr>
        <w:t>tiến</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theo pháp luật Việt Nam và kinh nghiệm</w:t>
      </w:r>
      <w:r w:rsidRPr="001D40FA">
        <w:rPr>
          <w:rFonts w:cs="Times New Roman"/>
          <w:szCs w:val="26"/>
        </w:rPr>
        <w:t xml:space="preserve"> </w:t>
      </w:r>
      <w:proofErr w:type="spellStart"/>
      <w:r w:rsidRPr="001D40FA">
        <w:rPr>
          <w:rFonts w:cs="Times New Roman"/>
          <w:szCs w:val="26"/>
        </w:rPr>
        <w:t>từ</w:t>
      </w:r>
      <w:proofErr w:type="spellEnd"/>
      <w:r w:rsidRPr="001D40FA">
        <w:rPr>
          <w:rFonts w:cs="Times New Roman"/>
          <w:szCs w:val="26"/>
          <w:lang w:val="vi-VN"/>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187E7C2C"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24</w:t>
      </w:r>
      <w:r w:rsidRPr="001D40FA">
        <w:rPr>
          <w:rFonts w:cs="Times New Roman"/>
          <w:szCs w:val="26"/>
        </w:rPr>
        <w:t xml:space="preserve">.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lý</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người</w:t>
      </w:r>
      <w:proofErr w:type="spellEnd"/>
      <w:r w:rsidRPr="001D40FA">
        <w:rPr>
          <w:rFonts w:cs="Times New Roman"/>
          <w:szCs w:val="26"/>
          <w:lang w:val="vi-VN"/>
        </w:rPr>
        <w:t xml:space="preserve"> có ảnh hưởng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hoạt</w:t>
      </w:r>
      <w:proofErr w:type="spellEnd"/>
      <w:r w:rsidRPr="001D40FA">
        <w:rPr>
          <w:rFonts w:cs="Times New Roman"/>
          <w:szCs w:val="26"/>
        </w:rPr>
        <w:t xml:space="preserve"> </w:t>
      </w:r>
      <w:proofErr w:type="spellStart"/>
      <w:r w:rsidRPr="001D40FA">
        <w:rPr>
          <w:rFonts w:cs="Times New Roman"/>
          <w:szCs w:val="26"/>
        </w:rPr>
        <w:t>động</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bán</w:t>
      </w:r>
      <w:proofErr w:type="spellEnd"/>
      <w:r w:rsidRPr="001D40FA">
        <w:rPr>
          <w:rFonts w:cs="Times New Roman"/>
          <w:szCs w:val="26"/>
        </w:rPr>
        <w:t xml:space="preserve"> </w:t>
      </w:r>
      <w:proofErr w:type="spellStart"/>
      <w:r w:rsidRPr="001D40FA">
        <w:rPr>
          <w:rFonts w:cs="Times New Roman"/>
          <w:szCs w:val="26"/>
        </w:rPr>
        <w:t>hàng</w:t>
      </w:r>
      <w:proofErr w:type="spellEnd"/>
      <w:r w:rsidRPr="001D40FA">
        <w:rPr>
          <w:rFonts w:cs="Times New Roman"/>
          <w:szCs w:val="26"/>
        </w:rPr>
        <w:t xml:space="preserve"> </w:t>
      </w:r>
      <w:proofErr w:type="spellStart"/>
      <w:r w:rsidRPr="001D40FA">
        <w:rPr>
          <w:rFonts w:cs="Times New Roman"/>
          <w:szCs w:val="26"/>
        </w:rPr>
        <w:t>hoá</w:t>
      </w:r>
      <w:proofErr w:type="spellEnd"/>
      <w:r w:rsidRPr="001D40FA">
        <w:rPr>
          <w:rFonts w:cs="Times New Roman"/>
          <w:szCs w:val="26"/>
        </w:rPr>
        <w:t xml:space="preserve"> </w:t>
      </w:r>
      <w:proofErr w:type="spellStart"/>
      <w:r w:rsidRPr="001D40FA">
        <w:rPr>
          <w:rFonts w:cs="Times New Roman"/>
          <w:szCs w:val="26"/>
        </w:rPr>
        <w:t>trực</w:t>
      </w:r>
      <w:proofErr w:type="spellEnd"/>
      <w:r w:rsidRPr="001D40FA">
        <w:rPr>
          <w:rFonts w:cs="Times New Roman"/>
          <w:szCs w:val="26"/>
        </w:rPr>
        <w:t xml:space="preserve"> </w:t>
      </w:r>
      <w:proofErr w:type="spellStart"/>
      <w:r w:rsidRPr="001D40FA">
        <w:rPr>
          <w:rFonts w:cs="Times New Roman"/>
          <w:szCs w:val="26"/>
        </w:rPr>
        <w:t>tuyến</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lang w:val="vi-VN"/>
        </w:rPr>
        <w:t xml:space="preserve"> pháp luật Việt Nam </w:t>
      </w:r>
    </w:p>
    <w:p w14:paraId="476E62D9"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lastRenderedPageBreak/>
        <w:t>25</w:t>
      </w:r>
      <w:r w:rsidRPr="001D40FA">
        <w:rPr>
          <w:rFonts w:cs="Times New Roman"/>
          <w:szCs w:val="26"/>
        </w:rPr>
        <w:t xml:space="preserve">. </w:t>
      </w:r>
      <w:proofErr w:type="spellStart"/>
      <w:r w:rsidRPr="001D40FA">
        <w:rPr>
          <w:rFonts w:cs="Times New Roman"/>
          <w:szCs w:val="26"/>
        </w:rPr>
        <w:t>Kiểm</w:t>
      </w:r>
      <w:proofErr w:type="spellEnd"/>
      <w:r w:rsidRPr="001D40FA">
        <w:rPr>
          <w:rFonts w:cs="Times New Roman"/>
          <w:szCs w:val="26"/>
        </w:rPr>
        <w:t xml:space="preserve"> </w:t>
      </w:r>
      <w:proofErr w:type="spellStart"/>
      <w:r w:rsidRPr="001D40FA">
        <w:rPr>
          <w:rFonts w:cs="Times New Roman"/>
          <w:szCs w:val="26"/>
        </w:rPr>
        <w:t>soát</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vi </w:t>
      </w:r>
      <w:proofErr w:type="spellStart"/>
      <w:r w:rsidRPr="001D40FA">
        <w:rPr>
          <w:rFonts w:cs="Times New Roman"/>
          <w:szCs w:val="26"/>
        </w:rPr>
        <w:t>quảng</w:t>
      </w:r>
      <w:proofErr w:type="spellEnd"/>
      <w:r w:rsidRPr="001D40FA">
        <w:rPr>
          <w:rFonts w:cs="Times New Roman"/>
          <w:szCs w:val="26"/>
        </w:rPr>
        <w:t xml:space="preserve"> </w:t>
      </w:r>
      <w:proofErr w:type="spellStart"/>
      <w:r w:rsidRPr="001D40FA">
        <w:rPr>
          <w:rFonts w:cs="Times New Roman"/>
          <w:szCs w:val="26"/>
        </w:rPr>
        <w:t>cáo</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bị</w:t>
      </w:r>
      <w:proofErr w:type="spellEnd"/>
      <w:r w:rsidRPr="001D40FA">
        <w:rPr>
          <w:rFonts w:cs="Times New Roman"/>
          <w:szCs w:val="26"/>
        </w:rPr>
        <w:t xml:space="preserve"> </w:t>
      </w:r>
      <w:proofErr w:type="spellStart"/>
      <w:r w:rsidRPr="001D40FA">
        <w:rPr>
          <w:rFonts w:cs="Times New Roman"/>
          <w:szCs w:val="26"/>
        </w:rPr>
        <w:t>cấm</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lang w:val="vi-VN"/>
        </w:rPr>
        <w:t xml:space="preserve"> pháp luật</w:t>
      </w:r>
      <w:r w:rsidRPr="001D40FA">
        <w:rPr>
          <w:rFonts w:cs="Times New Roman"/>
          <w:szCs w:val="26"/>
        </w:rPr>
        <w:t xml:space="preserve"> Việt Nam </w:t>
      </w:r>
    </w:p>
    <w:p w14:paraId="70D307E1"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26</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nhượng</w:t>
      </w:r>
      <w:proofErr w:type="spellEnd"/>
      <w:r w:rsidRPr="001D40FA">
        <w:rPr>
          <w:rFonts w:cs="Times New Roman"/>
          <w:szCs w:val="26"/>
        </w:rPr>
        <w:t xml:space="preserve"> </w:t>
      </w:r>
      <w:proofErr w:type="spellStart"/>
      <w:r w:rsidRPr="001D40FA">
        <w:rPr>
          <w:rFonts w:cs="Times New Roman"/>
          <w:szCs w:val="26"/>
        </w:rPr>
        <w:t>quyền</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giáo</w:t>
      </w:r>
      <w:proofErr w:type="spellEnd"/>
      <w:r w:rsidRPr="001D40FA">
        <w:rPr>
          <w:rFonts w:cs="Times New Roman"/>
          <w:szCs w:val="26"/>
        </w:rPr>
        <w:t xml:space="preserve"> </w:t>
      </w:r>
      <w:proofErr w:type="spellStart"/>
      <w:r w:rsidRPr="001D40FA">
        <w:rPr>
          <w:rFonts w:cs="Times New Roman"/>
          <w:szCs w:val="26"/>
        </w:rPr>
        <w:t>dục</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đào</w:t>
      </w:r>
      <w:proofErr w:type="spellEnd"/>
      <w:r w:rsidRPr="001D40FA">
        <w:rPr>
          <w:rFonts w:cs="Times New Roman"/>
          <w:szCs w:val="26"/>
        </w:rPr>
        <w:t xml:space="preserve"> </w:t>
      </w:r>
      <w:proofErr w:type="spellStart"/>
      <w:r w:rsidRPr="001D40FA">
        <w:rPr>
          <w:rFonts w:cs="Times New Roman"/>
          <w:szCs w:val="26"/>
        </w:rPr>
        <w:t>tạo</w:t>
      </w:r>
      <w:proofErr w:type="spellEnd"/>
      <w:r w:rsidRPr="001D40FA">
        <w:rPr>
          <w:rFonts w:cs="Times New Roman"/>
          <w:szCs w:val="26"/>
          <w:lang w:val="vi-VN"/>
        </w:rPr>
        <w:t xml:space="preserve"> tại Việt Nam</w:t>
      </w:r>
    </w:p>
    <w:p w14:paraId="6AE235E7"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27</w:t>
      </w:r>
      <w:r w:rsidRPr="001D40FA">
        <w:rPr>
          <w:rFonts w:cs="Times New Roman"/>
          <w:szCs w:val="26"/>
        </w:rPr>
        <w:t>. Pháp</w:t>
      </w:r>
      <w:r w:rsidRPr="001D40FA">
        <w:rPr>
          <w:rFonts w:cs="Times New Roman"/>
          <w:szCs w:val="26"/>
          <w:lang w:val="vi-VN"/>
        </w:rPr>
        <w:t xml:space="preserve"> luật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chế</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từ</w:t>
      </w:r>
      <w:proofErr w:type="spellEnd"/>
      <w:r w:rsidRPr="001D40FA">
        <w:rPr>
          <w:rFonts w:cs="Times New Roman"/>
          <w:szCs w:val="26"/>
        </w:rPr>
        <w:t xml:space="preserve"> </w:t>
      </w:r>
      <w:proofErr w:type="spellStart"/>
      <w:r w:rsidRPr="001D40FA">
        <w:rPr>
          <w:rFonts w:cs="Times New Roman"/>
          <w:szCs w:val="26"/>
        </w:rPr>
        <w:t>thực</w:t>
      </w:r>
      <w:proofErr w:type="spellEnd"/>
      <w:r w:rsidRPr="001D40FA">
        <w:rPr>
          <w:rFonts w:cs="Times New Roman"/>
          <w:szCs w:val="26"/>
        </w:rPr>
        <w:t xml:space="preserve"> </w:t>
      </w:r>
      <w:proofErr w:type="spellStart"/>
      <w:r w:rsidRPr="001D40FA">
        <w:rPr>
          <w:rFonts w:cs="Times New Roman"/>
          <w:szCs w:val="26"/>
        </w:rPr>
        <w:t>tiễn</w:t>
      </w:r>
      <w:proofErr w:type="spellEnd"/>
      <w:r w:rsidRPr="001D40FA">
        <w:rPr>
          <w:rFonts w:cs="Times New Roman"/>
          <w:szCs w:val="26"/>
        </w:rPr>
        <w:t xml:space="preserve"> </w:t>
      </w:r>
      <w:proofErr w:type="spellStart"/>
      <w:r w:rsidRPr="001D40FA">
        <w:rPr>
          <w:rFonts w:cs="Times New Roman"/>
          <w:szCs w:val="26"/>
        </w:rPr>
        <w:t>xét</w:t>
      </w:r>
      <w:proofErr w:type="spellEnd"/>
      <w:r w:rsidRPr="001D40FA">
        <w:rPr>
          <w:rFonts w:cs="Times New Roman"/>
          <w:szCs w:val="26"/>
        </w:rPr>
        <w:t xml:space="preserve"> </w:t>
      </w:r>
      <w:proofErr w:type="spellStart"/>
      <w:r w:rsidRPr="001D40FA">
        <w:rPr>
          <w:rFonts w:cs="Times New Roman"/>
          <w:szCs w:val="26"/>
        </w:rPr>
        <w:t>xử</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Toà</w:t>
      </w:r>
      <w:proofErr w:type="spellEnd"/>
      <w:r w:rsidRPr="001D40FA">
        <w:rPr>
          <w:rFonts w:cs="Times New Roman"/>
          <w:szCs w:val="26"/>
        </w:rPr>
        <w:t xml:space="preserve"> </w:t>
      </w:r>
      <w:proofErr w:type="spellStart"/>
      <w:r w:rsidRPr="001D40FA">
        <w:rPr>
          <w:rFonts w:cs="Times New Roman"/>
          <w:szCs w:val="26"/>
        </w:rPr>
        <w:t>án</w:t>
      </w:r>
      <w:proofErr w:type="spellEnd"/>
    </w:p>
    <w:p w14:paraId="033ABFCE"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2</w:t>
      </w:r>
      <w:r w:rsidRPr="001D40FA">
        <w:rPr>
          <w:rFonts w:cs="Times New Roman"/>
          <w:szCs w:val="26"/>
          <w:lang w:val="vi-VN"/>
        </w:rPr>
        <w:t xml:space="preserve">8. </w:t>
      </w:r>
      <w:r w:rsidRPr="001D40FA">
        <w:rPr>
          <w:rFonts w:cs="Times New Roman"/>
          <w:szCs w:val="26"/>
        </w:rPr>
        <w:t xml:space="preserve">Các </w:t>
      </w:r>
      <w:proofErr w:type="spellStart"/>
      <w:r w:rsidRPr="001D40FA">
        <w:rPr>
          <w:rFonts w:cs="Times New Roman"/>
          <w:szCs w:val="26"/>
        </w:rPr>
        <w:t>trường</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miễn</w:t>
      </w:r>
      <w:proofErr w:type="spellEnd"/>
      <w:r w:rsidRPr="001D40FA">
        <w:rPr>
          <w:rFonts w:cs="Times New Roman"/>
          <w:szCs w:val="26"/>
        </w:rPr>
        <w:t xml:space="preserve">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đối</w:t>
      </w:r>
      <w:proofErr w:type="spellEnd"/>
      <w:r w:rsidRPr="001D40FA">
        <w:rPr>
          <w:rFonts w:cs="Times New Roman"/>
          <w:szCs w:val="26"/>
        </w:rPr>
        <w:t xml:space="preserve"> </w:t>
      </w:r>
      <w:proofErr w:type="spellStart"/>
      <w:r w:rsidRPr="001D40FA">
        <w:rPr>
          <w:rFonts w:cs="Times New Roman"/>
          <w:szCs w:val="26"/>
        </w:rPr>
        <w:t>với</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vi </w:t>
      </w:r>
      <w:proofErr w:type="spellStart"/>
      <w:r w:rsidRPr="001D40FA">
        <w:rPr>
          <w:rFonts w:cs="Times New Roman"/>
          <w:szCs w:val="26"/>
        </w:rPr>
        <w:t>vi</w:t>
      </w:r>
      <w:proofErr w:type="spellEnd"/>
      <w:r w:rsidRPr="001D40FA">
        <w:rPr>
          <w:rFonts w:cs="Times New Roman"/>
          <w:szCs w:val="26"/>
        </w:rPr>
        <w:t xml:space="preserve"> </w:t>
      </w:r>
      <w:proofErr w:type="spellStart"/>
      <w:r w:rsidRPr="001D40FA">
        <w:rPr>
          <w:rFonts w:cs="Times New Roman"/>
          <w:szCs w:val="26"/>
        </w:rPr>
        <w:t>phạm</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lang w:val="vi-VN"/>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và</w:t>
      </w:r>
      <w:proofErr w:type="spellEnd"/>
      <w:r w:rsidRPr="001D40FA">
        <w:rPr>
          <w:rFonts w:cs="Times New Roman"/>
          <w:szCs w:val="26"/>
          <w:lang w:val="vi-VN"/>
        </w:rPr>
        <w:t xml:space="preserve"> kinh nghiệm</w:t>
      </w:r>
      <w:r w:rsidRPr="001D40FA">
        <w:rPr>
          <w:rFonts w:cs="Times New Roman"/>
          <w:szCs w:val="26"/>
        </w:rPr>
        <w:t xml:space="preserve"> </w:t>
      </w:r>
      <w:proofErr w:type="spellStart"/>
      <w:r w:rsidRPr="001D40FA">
        <w:rPr>
          <w:rFonts w:cs="Times New Roman"/>
          <w:szCs w:val="26"/>
        </w:rPr>
        <w:t>từ</w:t>
      </w:r>
      <w:proofErr w:type="spellEnd"/>
      <w:r w:rsidRPr="001D40FA">
        <w:rPr>
          <w:rFonts w:cs="Times New Roman"/>
          <w:szCs w:val="26"/>
          <w:lang w:val="vi-VN"/>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7FDCF010"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29</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hoà</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p>
    <w:p w14:paraId="59F298CA"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30</w:t>
      </w:r>
      <w:r w:rsidRPr="001D40FA">
        <w:rPr>
          <w:rFonts w:cs="Times New Roman"/>
          <w:szCs w:val="26"/>
        </w:rPr>
        <w:t xml:space="preserve">. </w:t>
      </w:r>
      <w:proofErr w:type="spellStart"/>
      <w:r w:rsidRPr="001D40FA">
        <w:rPr>
          <w:rFonts w:cs="Times New Roman"/>
          <w:szCs w:val="26"/>
        </w:rPr>
        <w:t>Thẩm</w:t>
      </w:r>
      <w:proofErr w:type="spellEnd"/>
      <w:r w:rsidRPr="001D40FA">
        <w:rPr>
          <w:rFonts w:cs="Times New Roman"/>
          <w:szCs w:val="26"/>
        </w:rPr>
        <w:t xml:space="preserve"> </w:t>
      </w:r>
      <w:proofErr w:type="spellStart"/>
      <w:r w:rsidRPr="001D40FA">
        <w:rPr>
          <w:rFonts w:cs="Times New Roman"/>
          <w:szCs w:val="26"/>
        </w:rPr>
        <w:t>quyền</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và</w:t>
      </w:r>
      <w:proofErr w:type="spellEnd"/>
      <w:r w:rsidRPr="001D40FA">
        <w:rPr>
          <w:rFonts w:cs="Times New Roman"/>
          <w:szCs w:val="26"/>
          <w:lang w:val="vi-VN"/>
        </w:rPr>
        <w:t xml:space="preserve"> kinh nghiệm từ</w:t>
      </w:r>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4ADC5B6B"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31</w:t>
      </w:r>
      <w:r w:rsidRPr="001D40FA">
        <w:rPr>
          <w:rFonts w:cs="Times New Roman"/>
          <w:szCs w:val="26"/>
        </w:rPr>
        <w:t xml:space="preserve">. </w:t>
      </w:r>
      <w:proofErr w:type="spellStart"/>
      <w:r w:rsidRPr="001D40FA">
        <w:rPr>
          <w:rFonts w:cs="Times New Roman"/>
          <w:szCs w:val="26"/>
        </w:rPr>
        <w:t>Thoả</w:t>
      </w:r>
      <w:proofErr w:type="spellEnd"/>
      <w:r w:rsidRPr="001D40FA">
        <w:rPr>
          <w:rFonts w:cs="Times New Roman"/>
          <w:szCs w:val="26"/>
        </w:rPr>
        <w:t xml:space="preserve"> </w:t>
      </w:r>
      <w:proofErr w:type="spellStart"/>
      <w:r w:rsidRPr="001D40FA">
        <w:rPr>
          <w:rFonts w:cs="Times New Roman"/>
          <w:szCs w:val="26"/>
        </w:rPr>
        <w:t>thuận</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quy</w:t>
      </w:r>
      <w:proofErr w:type="spellEnd"/>
      <w:r w:rsidRPr="001D40FA">
        <w:rPr>
          <w:rFonts w:cs="Times New Roman"/>
          <w:szCs w:val="26"/>
        </w:rPr>
        <w:t xml:space="preserve"> </w:t>
      </w:r>
      <w:proofErr w:type="spellStart"/>
      <w:r w:rsidRPr="001D40FA">
        <w:rPr>
          <w:rFonts w:cs="Times New Roman"/>
          <w:szCs w:val="26"/>
        </w:rPr>
        <w:t>định</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w:t>
      </w:r>
    </w:p>
    <w:p w14:paraId="02ABF024"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32</w:t>
      </w:r>
      <w:r w:rsidRPr="001D40FA">
        <w:rPr>
          <w:rFonts w:cs="Times New Roman"/>
          <w:szCs w:val="26"/>
        </w:rPr>
        <w:t xml:space="preserve">. Pháp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trực</w:t>
      </w:r>
      <w:proofErr w:type="spellEnd"/>
      <w:r w:rsidRPr="001D40FA">
        <w:rPr>
          <w:rFonts w:cs="Times New Roman"/>
          <w:szCs w:val="26"/>
        </w:rPr>
        <w:t xml:space="preserve"> </w:t>
      </w:r>
      <w:proofErr w:type="spellStart"/>
      <w:r w:rsidRPr="001D40FA">
        <w:rPr>
          <w:rFonts w:cs="Times New Roman"/>
          <w:szCs w:val="26"/>
        </w:rPr>
        <w:t>tuyến</w:t>
      </w:r>
      <w:proofErr w:type="spellEnd"/>
      <w:r w:rsidRPr="001D40FA">
        <w:rPr>
          <w:rFonts w:cs="Times New Roman"/>
          <w:szCs w:val="26"/>
        </w:rPr>
        <w:t xml:space="preserve"> </w:t>
      </w:r>
      <w:proofErr w:type="spellStart"/>
      <w:r w:rsidRPr="001D40FA">
        <w:rPr>
          <w:rFonts w:cs="Times New Roman"/>
          <w:szCs w:val="26"/>
        </w:rPr>
        <w:t>đáp</w:t>
      </w:r>
      <w:proofErr w:type="spellEnd"/>
      <w:r w:rsidRPr="001D40FA">
        <w:rPr>
          <w:rFonts w:cs="Times New Roman"/>
          <w:szCs w:val="26"/>
        </w:rPr>
        <w:t xml:space="preserve"> </w:t>
      </w:r>
      <w:proofErr w:type="spellStart"/>
      <w:r w:rsidRPr="001D40FA">
        <w:rPr>
          <w:rFonts w:cs="Times New Roman"/>
          <w:szCs w:val="26"/>
        </w:rPr>
        <w:t>ứng</w:t>
      </w:r>
      <w:proofErr w:type="spellEnd"/>
      <w:r w:rsidRPr="001D40FA">
        <w:rPr>
          <w:rFonts w:cs="Times New Roman"/>
          <w:szCs w:val="26"/>
        </w:rPr>
        <w:t xml:space="preserve"> </w:t>
      </w:r>
      <w:proofErr w:type="spellStart"/>
      <w:r w:rsidRPr="001D40FA">
        <w:rPr>
          <w:rFonts w:cs="Times New Roman"/>
          <w:szCs w:val="26"/>
        </w:rPr>
        <w:t>yêu</w:t>
      </w:r>
      <w:proofErr w:type="spellEnd"/>
      <w:r w:rsidRPr="001D40FA">
        <w:rPr>
          <w:rFonts w:cs="Times New Roman"/>
          <w:szCs w:val="26"/>
        </w:rPr>
        <w:t xml:space="preserve"> </w:t>
      </w:r>
      <w:proofErr w:type="spellStart"/>
      <w:r w:rsidRPr="001D40FA">
        <w:rPr>
          <w:rFonts w:cs="Times New Roman"/>
          <w:szCs w:val="26"/>
        </w:rPr>
        <w:t>cầu</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kỷ</w:t>
      </w:r>
      <w:proofErr w:type="spellEnd"/>
      <w:r w:rsidRPr="001D40FA">
        <w:rPr>
          <w:rFonts w:cs="Times New Roman"/>
          <w:szCs w:val="26"/>
        </w:rPr>
        <w:t xml:space="preserve"> </w:t>
      </w:r>
      <w:proofErr w:type="spellStart"/>
      <w:r w:rsidRPr="001D40FA">
        <w:rPr>
          <w:rFonts w:cs="Times New Roman"/>
          <w:szCs w:val="26"/>
        </w:rPr>
        <w:t>nguyên</w:t>
      </w:r>
      <w:proofErr w:type="spellEnd"/>
      <w:r w:rsidRPr="001D40FA">
        <w:rPr>
          <w:rFonts w:cs="Times New Roman"/>
          <w:szCs w:val="26"/>
        </w:rPr>
        <w:t xml:space="preserve"> </w:t>
      </w:r>
      <w:proofErr w:type="spellStart"/>
      <w:r w:rsidRPr="001D40FA">
        <w:rPr>
          <w:rFonts w:cs="Times New Roman"/>
          <w:szCs w:val="26"/>
        </w:rPr>
        <w:t>số</w:t>
      </w:r>
      <w:proofErr w:type="spellEnd"/>
    </w:p>
    <w:p w14:paraId="19284782"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33</w:t>
      </w:r>
      <w:r w:rsidRPr="001D40FA">
        <w:rPr>
          <w:rFonts w:cs="Times New Roman"/>
          <w:szCs w:val="26"/>
        </w:rPr>
        <w:t xml:space="preserve">. </w:t>
      </w:r>
      <w:proofErr w:type="spellStart"/>
      <w:r w:rsidRPr="001D40FA">
        <w:rPr>
          <w:rFonts w:cs="Times New Roman"/>
          <w:szCs w:val="26"/>
        </w:rPr>
        <w:t>Điều</w:t>
      </w:r>
      <w:proofErr w:type="spellEnd"/>
      <w:r w:rsidRPr="001D40FA">
        <w:rPr>
          <w:rFonts w:cs="Times New Roman"/>
          <w:szCs w:val="26"/>
        </w:rPr>
        <w:t xml:space="preserve"> </w:t>
      </w:r>
      <w:proofErr w:type="spellStart"/>
      <w:r w:rsidRPr="001D40FA">
        <w:rPr>
          <w:rFonts w:cs="Times New Roman"/>
          <w:szCs w:val="26"/>
        </w:rPr>
        <w:t>khoản</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đa</w:t>
      </w:r>
      <w:proofErr w:type="spellEnd"/>
      <w:r w:rsidRPr="001D40FA">
        <w:rPr>
          <w:rFonts w:cs="Times New Roman"/>
          <w:szCs w:val="26"/>
        </w:rPr>
        <w:t xml:space="preserve"> </w:t>
      </w:r>
      <w:proofErr w:type="spellStart"/>
      <w:r w:rsidRPr="001D40FA">
        <w:rPr>
          <w:rFonts w:cs="Times New Roman"/>
          <w:szCs w:val="26"/>
        </w:rPr>
        <w:t>tầng</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quy</w:t>
      </w:r>
      <w:proofErr w:type="spellEnd"/>
      <w:r w:rsidRPr="001D40FA">
        <w:rPr>
          <w:rFonts w:cs="Times New Roman"/>
          <w:szCs w:val="26"/>
        </w:rPr>
        <w:t xml:space="preserve"> </w:t>
      </w:r>
      <w:proofErr w:type="spellStart"/>
      <w:r w:rsidRPr="001D40FA">
        <w:rPr>
          <w:rFonts w:cs="Times New Roman"/>
          <w:szCs w:val="26"/>
        </w:rPr>
        <w:t>định</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và</w:t>
      </w:r>
      <w:proofErr w:type="spellEnd"/>
      <w:r w:rsidRPr="001D40FA">
        <w:rPr>
          <w:rFonts w:cs="Times New Roman"/>
          <w:szCs w:val="26"/>
          <w:lang w:val="vi-VN"/>
        </w:rPr>
        <w:t xml:space="preserve"> kinh nghiệm từ</w:t>
      </w:r>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394C0312" w14:textId="77777777" w:rsidR="001D40FA" w:rsidRPr="001D40FA" w:rsidRDefault="001D40FA" w:rsidP="001D40FA">
      <w:pPr>
        <w:spacing w:after="0" w:line="288" w:lineRule="auto"/>
        <w:jc w:val="both"/>
        <w:rPr>
          <w:rFonts w:cs="Times New Roman"/>
          <w:szCs w:val="26"/>
        </w:rPr>
      </w:pPr>
      <w:r w:rsidRPr="001D40FA">
        <w:rPr>
          <w:rFonts w:cs="Times New Roman"/>
          <w:szCs w:val="26"/>
          <w:lang w:val="vi-VN"/>
        </w:rPr>
        <w:t>34</w:t>
      </w:r>
      <w:r w:rsidRPr="001D40FA">
        <w:rPr>
          <w:rFonts w:cs="Times New Roman"/>
          <w:szCs w:val="26"/>
        </w:rPr>
        <w:t>. Pháp</w:t>
      </w:r>
      <w:r w:rsidRPr="001D40FA">
        <w:rPr>
          <w:rFonts w:cs="Times New Roman"/>
          <w:szCs w:val="26"/>
          <w:lang w:val="vi-VN"/>
        </w:rPr>
        <w:t xml:space="preserve"> luật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thủ</w:t>
      </w:r>
      <w:proofErr w:type="spellEnd"/>
      <w:r w:rsidRPr="001D40FA">
        <w:rPr>
          <w:rFonts w:cs="Times New Roman"/>
          <w:szCs w:val="26"/>
        </w:rPr>
        <w:t xml:space="preserve"> </w:t>
      </w:r>
      <w:proofErr w:type="spellStart"/>
      <w:r w:rsidRPr="001D40FA">
        <w:rPr>
          <w:rFonts w:cs="Times New Roman"/>
          <w:szCs w:val="26"/>
        </w:rPr>
        <w:t>tục</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tại</w:t>
      </w:r>
      <w:proofErr w:type="spellEnd"/>
      <w:r w:rsidRPr="001D40FA">
        <w:rPr>
          <w:rFonts w:cs="Times New Roman"/>
          <w:szCs w:val="26"/>
        </w:rPr>
        <w:t xml:space="preserve"> </w:t>
      </w:r>
      <w:proofErr w:type="spellStart"/>
      <w:r w:rsidRPr="001D40FA">
        <w:rPr>
          <w:rFonts w:cs="Times New Roman"/>
          <w:szCs w:val="26"/>
        </w:rPr>
        <w:t>trung</w:t>
      </w:r>
      <w:proofErr w:type="spellEnd"/>
      <w:r w:rsidRPr="001D40FA">
        <w:rPr>
          <w:rFonts w:cs="Times New Roman"/>
          <w:szCs w:val="26"/>
        </w:rPr>
        <w:t xml:space="preserve"> </w:t>
      </w:r>
      <w:proofErr w:type="spellStart"/>
      <w:r w:rsidRPr="001D40FA">
        <w:rPr>
          <w:rFonts w:cs="Times New Roman"/>
          <w:szCs w:val="26"/>
        </w:rPr>
        <w:t>tâm</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và thực tiễn thực hiện tại</w:t>
      </w:r>
      <w:r w:rsidRPr="001D40FA">
        <w:rPr>
          <w:rFonts w:cs="Times New Roman"/>
          <w:szCs w:val="26"/>
        </w:rPr>
        <w:t>…. (</w:t>
      </w:r>
      <w:proofErr w:type="spellStart"/>
      <w:r w:rsidRPr="001D40FA">
        <w:rPr>
          <w:rFonts w:cs="Times New Roman"/>
          <w:szCs w:val="26"/>
        </w:rPr>
        <w:t>sinh</w:t>
      </w:r>
      <w:proofErr w:type="spellEnd"/>
      <w:r w:rsidRPr="001D40FA">
        <w:rPr>
          <w:rFonts w:cs="Times New Roman"/>
          <w:szCs w:val="26"/>
        </w:rPr>
        <w:t xml:space="preserve"> </w:t>
      </w:r>
      <w:proofErr w:type="spellStart"/>
      <w:r w:rsidRPr="001D40FA">
        <w:rPr>
          <w:rFonts w:cs="Times New Roman"/>
          <w:szCs w:val="26"/>
        </w:rPr>
        <w:t>viên</w:t>
      </w:r>
      <w:proofErr w:type="spellEnd"/>
      <w:r w:rsidRPr="001D40FA">
        <w:rPr>
          <w:rFonts w:cs="Times New Roman"/>
          <w:szCs w:val="26"/>
        </w:rPr>
        <w:t xml:space="preserve"> </w:t>
      </w:r>
      <w:proofErr w:type="spellStart"/>
      <w:r w:rsidRPr="001D40FA">
        <w:rPr>
          <w:rFonts w:cs="Times New Roman"/>
          <w:szCs w:val="26"/>
        </w:rPr>
        <w:t>tự</w:t>
      </w:r>
      <w:proofErr w:type="spellEnd"/>
      <w:r w:rsidRPr="001D40FA">
        <w:rPr>
          <w:rFonts w:cs="Times New Roman"/>
          <w:szCs w:val="26"/>
        </w:rPr>
        <w:t xml:space="preserve"> </w:t>
      </w:r>
      <w:proofErr w:type="spellStart"/>
      <w:r w:rsidRPr="001D40FA">
        <w:rPr>
          <w:rFonts w:cs="Times New Roman"/>
          <w:szCs w:val="26"/>
        </w:rPr>
        <w:t>lựa</w:t>
      </w:r>
      <w:proofErr w:type="spellEnd"/>
      <w:r w:rsidRPr="001D40FA">
        <w:rPr>
          <w:rFonts w:cs="Times New Roman"/>
          <w:szCs w:val="26"/>
        </w:rPr>
        <w:t xml:space="preserve"> </w:t>
      </w:r>
      <w:proofErr w:type="spellStart"/>
      <w:r w:rsidRPr="001D40FA">
        <w:rPr>
          <w:rFonts w:cs="Times New Roman"/>
          <w:szCs w:val="26"/>
        </w:rPr>
        <w:t>chọn</w:t>
      </w:r>
      <w:proofErr w:type="spellEnd"/>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trung</w:t>
      </w:r>
      <w:proofErr w:type="spellEnd"/>
      <w:r w:rsidRPr="001D40FA">
        <w:rPr>
          <w:rFonts w:cs="Times New Roman"/>
          <w:szCs w:val="26"/>
        </w:rPr>
        <w:t xml:space="preserve"> </w:t>
      </w:r>
      <w:proofErr w:type="spellStart"/>
      <w:r w:rsidRPr="001D40FA">
        <w:rPr>
          <w:rFonts w:cs="Times New Roman"/>
          <w:szCs w:val="26"/>
        </w:rPr>
        <w:t>tâm</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cụ</w:t>
      </w:r>
      <w:proofErr w:type="spellEnd"/>
      <w:r w:rsidRPr="001D40FA">
        <w:rPr>
          <w:rFonts w:cs="Times New Roman"/>
          <w:szCs w:val="26"/>
        </w:rPr>
        <w:t xml:space="preserve"> </w:t>
      </w:r>
      <w:proofErr w:type="spellStart"/>
      <w:r w:rsidRPr="001D40FA">
        <w:rPr>
          <w:rFonts w:cs="Times New Roman"/>
          <w:szCs w:val="26"/>
        </w:rPr>
        <w:t>thể</w:t>
      </w:r>
      <w:proofErr w:type="spellEnd"/>
      <w:r w:rsidRPr="001D40FA">
        <w:rPr>
          <w:rFonts w:cs="Times New Roman"/>
          <w:szCs w:val="26"/>
        </w:rPr>
        <w:t>)</w:t>
      </w:r>
    </w:p>
    <w:p w14:paraId="341EA6E7"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35</w:t>
      </w:r>
      <w:r w:rsidRPr="001D40FA">
        <w:rPr>
          <w:rFonts w:cs="Times New Roman"/>
          <w:szCs w:val="26"/>
        </w:rPr>
        <w:t xml:space="preserve">.  </w:t>
      </w:r>
      <w:proofErr w:type="spellStart"/>
      <w:r w:rsidRPr="001D40FA">
        <w:rPr>
          <w:rFonts w:cs="Times New Roman"/>
          <w:szCs w:val="26"/>
        </w:rPr>
        <w:t>Thẩm</w:t>
      </w:r>
      <w:proofErr w:type="spellEnd"/>
      <w:r w:rsidRPr="001D40FA">
        <w:rPr>
          <w:rFonts w:cs="Times New Roman"/>
          <w:szCs w:val="26"/>
        </w:rPr>
        <w:t xml:space="preserve"> </w:t>
      </w:r>
      <w:proofErr w:type="spellStart"/>
      <w:r w:rsidRPr="001D40FA">
        <w:rPr>
          <w:rFonts w:cs="Times New Roman"/>
          <w:szCs w:val="26"/>
        </w:rPr>
        <w:t>quyền</w:t>
      </w:r>
      <w:proofErr w:type="spellEnd"/>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lang w:val="vi-VN"/>
        </w:rPr>
        <w:t xml:space="preserve"> tài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w:t>
      </w:r>
      <w:r w:rsidRPr="001D40FA">
        <w:rPr>
          <w:rFonts w:cs="Times New Roman"/>
          <w:szCs w:val="26"/>
          <w:lang w:val="vi-VN"/>
        </w:rPr>
        <w:t xml:space="preserve"> và kinh nghiệm từ một số quốc gia</w:t>
      </w:r>
    </w:p>
    <w:p w14:paraId="16F5ABD6"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36</w:t>
      </w:r>
      <w:r w:rsidRPr="001D40FA">
        <w:rPr>
          <w:rFonts w:cs="Times New Roman"/>
          <w:szCs w:val="26"/>
        </w:rPr>
        <w:t xml:space="preserve">. </w:t>
      </w:r>
      <w:proofErr w:type="spellStart"/>
      <w:r w:rsidRPr="001D40FA">
        <w:rPr>
          <w:rFonts w:cs="Times New Roman"/>
          <w:szCs w:val="26"/>
        </w:rPr>
        <w:t>Huỷ</w:t>
      </w:r>
      <w:proofErr w:type="spellEnd"/>
      <w:r w:rsidRPr="001D40FA">
        <w:rPr>
          <w:rFonts w:cs="Times New Roman"/>
          <w:szCs w:val="26"/>
        </w:rPr>
        <w:t xml:space="preserve"> </w:t>
      </w:r>
      <w:proofErr w:type="spellStart"/>
      <w:r w:rsidRPr="001D40FA">
        <w:rPr>
          <w:rFonts w:cs="Times New Roman"/>
          <w:szCs w:val="26"/>
        </w:rPr>
        <w:t>phán</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trọng</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và</w:t>
      </w:r>
      <w:proofErr w:type="spellEnd"/>
      <w:r w:rsidRPr="001D40FA">
        <w:rPr>
          <w:rFonts w:cs="Times New Roman"/>
          <w:szCs w:val="26"/>
          <w:lang w:val="vi-VN"/>
        </w:rPr>
        <w:t xml:space="preserve"> kinh nghiệm từ</w:t>
      </w:r>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69CDE1E5"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37</w:t>
      </w:r>
      <w:r w:rsidRPr="001D40FA">
        <w:rPr>
          <w:rFonts w:cs="Times New Roman"/>
          <w:szCs w:val="26"/>
        </w:rPr>
        <w:t xml:space="preserve">. </w:t>
      </w:r>
      <w:proofErr w:type="spellStart"/>
      <w:r w:rsidRPr="001D40FA">
        <w:rPr>
          <w:rFonts w:cs="Times New Roman"/>
          <w:szCs w:val="26"/>
        </w:rPr>
        <w:t>Phạt</w:t>
      </w:r>
      <w:proofErr w:type="spellEnd"/>
      <w:r w:rsidRPr="001D40FA">
        <w:rPr>
          <w:rFonts w:cs="Times New Roman"/>
          <w:szCs w:val="26"/>
        </w:rPr>
        <w:t xml:space="preserve"> vi </w:t>
      </w:r>
      <w:proofErr w:type="spellStart"/>
      <w:r w:rsidRPr="001D40FA">
        <w:rPr>
          <w:rFonts w:cs="Times New Roman"/>
          <w:szCs w:val="26"/>
        </w:rPr>
        <w:t>phạm</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bồi</w:t>
      </w:r>
      <w:proofErr w:type="spellEnd"/>
      <w:r w:rsidRPr="001D40FA">
        <w:rPr>
          <w:rFonts w:cs="Times New Roman"/>
          <w:szCs w:val="26"/>
        </w:rPr>
        <w:t xml:space="preserve"> </w:t>
      </w:r>
      <w:proofErr w:type="spellStart"/>
      <w:r w:rsidRPr="001D40FA">
        <w:rPr>
          <w:rFonts w:cs="Times New Roman"/>
          <w:szCs w:val="26"/>
        </w:rPr>
        <w:t>thường</w:t>
      </w:r>
      <w:proofErr w:type="spellEnd"/>
      <w:r w:rsidRPr="001D40FA">
        <w:rPr>
          <w:rFonts w:cs="Times New Roman"/>
          <w:szCs w:val="26"/>
        </w:rPr>
        <w:t xml:space="preserve"> </w:t>
      </w:r>
      <w:proofErr w:type="spellStart"/>
      <w:r w:rsidRPr="001D40FA">
        <w:rPr>
          <w:rFonts w:cs="Times New Roman"/>
          <w:szCs w:val="26"/>
        </w:rPr>
        <w:t>thiệt</w:t>
      </w:r>
      <w:proofErr w:type="spellEnd"/>
      <w:r w:rsidRPr="001D40FA">
        <w:rPr>
          <w:rFonts w:cs="Times New Roman"/>
          <w:szCs w:val="26"/>
        </w:rPr>
        <w:t xml:space="preserve"> </w:t>
      </w:r>
      <w:proofErr w:type="spellStart"/>
      <w:r w:rsidRPr="001D40FA">
        <w:rPr>
          <w:rFonts w:cs="Times New Roman"/>
          <w:szCs w:val="26"/>
        </w:rPr>
        <w:t>hại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theo</w:t>
      </w:r>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luật</w:t>
      </w:r>
      <w:proofErr w:type="spellEnd"/>
      <w:r w:rsidRPr="001D40FA">
        <w:rPr>
          <w:rFonts w:cs="Times New Roman"/>
          <w:szCs w:val="26"/>
        </w:rPr>
        <w:t xml:space="preserve"> Việt Nam </w:t>
      </w:r>
      <w:proofErr w:type="spellStart"/>
      <w:r w:rsidRPr="001D40FA">
        <w:rPr>
          <w:rFonts w:cs="Times New Roman"/>
          <w:szCs w:val="26"/>
        </w:rPr>
        <w:t>và</w:t>
      </w:r>
      <w:proofErr w:type="spellEnd"/>
      <w:r w:rsidRPr="001D40FA">
        <w:rPr>
          <w:rFonts w:cs="Times New Roman"/>
          <w:szCs w:val="26"/>
          <w:lang w:val="vi-VN"/>
        </w:rPr>
        <w:t xml:space="preserve"> kinh nghiệm từ</w:t>
      </w:r>
      <w:r w:rsidRPr="001D40FA">
        <w:rPr>
          <w:rFonts w:cs="Times New Roman"/>
          <w:szCs w:val="26"/>
        </w:rPr>
        <w:t xml:space="preserve">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1A5FEE07"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38</w:t>
      </w:r>
      <w:r w:rsidRPr="001D40FA">
        <w:rPr>
          <w:rFonts w:cs="Times New Roman"/>
          <w:szCs w:val="26"/>
        </w:rPr>
        <w:t xml:space="preserve">. </w:t>
      </w:r>
      <w:proofErr w:type="spellStart"/>
      <w:r w:rsidRPr="001D40FA">
        <w:rPr>
          <w:rFonts w:cs="Times New Roman"/>
          <w:szCs w:val="26"/>
        </w:rPr>
        <w:t>Chế</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tạm</w:t>
      </w:r>
      <w:proofErr w:type="spellEnd"/>
      <w:r w:rsidRPr="001D40FA">
        <w:rPr>
          <w:rFonts w:cs="Times New Roman"/>
          <w:szCs w:val="26"/>
        </w:rPr>
        <w:t xml:space="preserve"> </w:t>
      </w:r>
      <w:proofErr w:type="spellStart"/>
      <w:r w:rsidRPr="001D40FA">
        <w:rPr>
          <w:rFonts w:cs="Times New Roman"/>
          <w:szCs w:val="26"/>
        </w:rPr>
        <w:t>ngừng</w:t>
      </w:r>
      <w:proofErr w:type="spellEnd"/>
      <w:r w:rsidRPr="001D40FA">
        <w:rPr>
          <w:rFonts w:cs="Times New Roman"/>
          <w:szCs w:val="26"/>
        </w:rPr>
        <w:t xml:space="preserve">, </w:t>
      </w:r>
      <w:proofErr w:type="spellStart"/>
      <w:r w:rsidRPr="001D40FA">
        <w:rPr>
          <w:rFonts w:cs="Times New Roman"/>
          <w:szCs w:val="26"/>
        </w:rPr>
        <w:t>đình</w:t>
      </w:r>
      <w:proofErr w:type="spellEnd"/>
      <w:r w:rsidRPr="001D40FA">
        <w:rPr>
          <w:rFonts w:cs="Times New Roman"/>
          <w:szCs w:val="26"/>
        </w:rPr>
        <w:t xml:space="preserve"> </w:t>
      </w:r>
      <w:proofErr w:type="spellStart"/>
      <w:r w:rsidRPr="001D40FA">
        <w:rPr>
          <w:rFonts w:cs="Times New Roman"/>
          <w:szCs w:val="26"/>
        </w:rPr>
        <w:t>chỉ</w:t>
      </w:r>
      <w:proofErr w:type="spellEnd"/>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hủy</w:t>
      </w:r>
      <w:proofErr w:type="spellEnd"/>
      <w:r w:rsidRPr="001D40FA">
        <w:rPr>
          <w:rFonts w:cs="Times New Roman"/>
          <w:szCs w:val="26"/>
        </w:rPr>
        <w:t xml:space="preserve"> </w:t>
      </w:r>
      <w:proofErr w:type="spellStart"/>
      <w:r w:rsidRPr="001D40FA">
        <w:rPr>
          <w:rFonts w:cs="Times New Roman"/>
          <w:szCs w:val="26"/>
        </w:rPr>
        <w:t>bỏ</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lang w:val="vi-VN"/>
        </w:rPr>
        <w:t xml:space="preserve"> pháp luật hiện hành</w:t>
      </w:r>
    </w:p>
    <w:p w14:paraId="6D3B423B"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3</w:t>
      </w:r>
      <w:r w:rsidRPr="001D40FA">
        <w:rPr>
          <w:rFonts w:cs="Times New Roman"/>
          <w:szCs w:val="26"/>
          <w:lang w:val="vi-VN"/>
        </w:rPr>
        <w:t>9</w:t>
      </w:r>
      <w:r w:rsidRPr="001D40FA">
        <w:rPr>
          <w:rFonts w:cs="Times New Roman"/>
          <w:szCs w:val="26"/>
        </w:rPr>
        <w:t xml:space="preserve">. </w:t>
      </w:r>
      <w:proofErr w:type="spellStart"/>
      <w:r w:rsidRPr="001D40FA">
        <w:rPr>
          <w:rFonts w:cs="Times New Roman"/>
          <w:szCs w:val="26"/>
        </w:rPr>
        <w:t>Trách</w:t>
      </w:r>
      <w:proofErr w:type="spellEnd"/>
      <w:r w:rsidRPr="001D40FA">
        <w:rPr>
          <w:rFonts w:cs="Times New Roman"/>
          <w:szCs w:val="26"/>
        </w:rPr>
        <w:t xml:space="preserve"> </w:t>
      </w:r>
      <w:proofErr w:type="spellStart"/>
      <w:r w:rsidRPr="001D40FA">
        <w:rPr>
          <w:rFonts w:cs="Times New Roman"/>
          <w:szCs w:val="26"/>
        </w:rPr>
        <w:t>nhiệm</w:t>
      </w:r>
      <w:proofErr w:type="spellEnd"/>
      <w:r w:rsidRPr="001D40FA">
        <w:rPr>
          <w:rFonts w:cs="Times New Roman"/>
          <w:szCs w:val="26"/>
        </w:rPr>
        <w:t xml:space="preserve"> </w:t>
      </w:r>
      <w:proofErr w:type="spellStart"/>
      <w:r w:rsidRPr="001D40FA">
        <w:rPr>
          <w:rFonts w:cs="Times New Roman"/>
          <w:szCs w:val="26"/>
        </w:rPr>
        <w:t>bồi</w:t>
      </w:r>
      <w:proofErr w:type="spellEnd"/>
      <w:r w:rsidRPr="001D40FA">
        <w:rPr>
          <w:rFonts w:cs="Times New Roman"/>
          <w:szCs w:val="26"/>
        </w:rPr>
        <w:t xml:space="preserve"> </w:t>
      </w:r>
      <w:proofErr w:type="spellStart"/>
      <w:r w:rsidRPr="001D40FA">
        <w:rPr>
          <w:rFonts w:cs="Times New Roman"/>
          <w:szCs w:val="26"/>
        </w:rPr>
        <w:t>thường</w:t>
      </w:r>
      <w:proofErr w:type="spellEnd"/>
      <w:r w:rsidRPr="001D40FA">
        <w:rPr>
          <w:rFonts w:cs="Times New Roman"/>
          <w:szCs w:val="26"/>
        </w:rPr>
        <w:t xml:space="preserve"> </w:t>
      </w:r>
      <w:proofErr w:type="spellStart"/>
      <w:r w:rsidRPr="001D40FA">
        <w:rPr>
          <w:rFonts w:cs="Times New Roman"/>
          <w:szCs w:val="26"/>
        </w:rPr>
        <w:t>thiệt</w:t>
      </w:r>
      <w:proofErr w:type="spellEnd"/>
      <w:r w:rsidRPr="001D40FA">
        <w:rPr>
          <w:rFonts w:cs="Times New Roman"/>
          <w:szCs w:val="26"/>
        </w:rPr>
        <w:t xml:space="preserve"> </w:t>
      </w:r>
      <w:proofErr w:type="spellStart"/>
      <w:r w:rsidRPr="001D40FA">
        <w:rPr>
          <w:rFonts w:cs="Times New Roman"/>
          <w:szCs w:val="26"/>
        </w:rPr>
        <w:t>hại</w:t>
      </w:r>
      <w:proofErr w:type="spellEnd"/>
      <w:r w:rsidRPr="001D40FA">
        <w:rPr>
          <w:rFonts w:cs="Times New Roman"/>
          <w:szCs w:val="26"/>
        </w:rPr>
        <w:t xml:space="preserve"> do vi </w:t>
      </w:r>
      <w:proofErr w:type="spellStart"/>
      <w:r w:rsidRPr="001D40FA">
        <w:rPr>
          <w:rFonts w:cs="Times New Roman"/>
          <w:szCs w:val="26"/>
        </w:rPr>
        <w:t>phạm</w:t>
      </w:r>
      <w:proofErr w:type="spellEnd"/>
      <w:r w:rsidRPr="001D40FA">
        <w:rPr>
          <w:rFonts w:cs="Times New Roman"/>
          <w:szCs w:val="26"/>
        </w:rPr>
        <w:t xml:space="preserve"> </w:t>
      </w:r>
      <w:proofErr w:type="spellStart"/>
      <w:r w:rsidRPr="001D40FA">
        <w:rPr>
          <w:rFonts w:cs="Times New Roman"/>
          <w:szCs w:val="26"/>
        </w:rPr>
        <w:t>nghĩa</w:t>
      </w:r>
      <w:proofErr w:type="spellEnd"/>
      <w:r w:rsidRPr="001D40FA">
        <w:rPr>
          <w:rFonts w:cs="Times New Roman"/>
          <w:szCs w:val="26"/>
        </w:rPr>
        <w:t xml:space="preserve"> </w:t>
      </w:r>
      <w:proofErr w:type="spellStart"/>
      <w:r w:rsidRPr="001D40FA">
        <w:rPr>
          <w:rFonts w:cs="Times New Roman"/>
          <w:szCs w:val="26"/>
        </w:rPr>
        <w:t>vụ</w:t>
      </w:r>
      <w:proofErr w:type="spellEnd"/>
      <w:r w:rsidRPr="001D40FA">
        <w:rPr>
          <w:rFonts w:cs="Times New Roman"/>
          <w:szCs w:val="26"/>
        </w:rPr>
        <w:t xml:space="preserve"> </w:t>
      </w:r>
      <w:proofErr w:type="spellStart"/>
      <w:r w:rsidRPr="001D40FA">
        <w:rPr>
          <w:rFonts w:cs="Times New Roman"/>
          <w:szCs w:val="26"/>
        </w:rPr>
        <w:t>bảo</w:t>
      </w:r>
      <w:proofErr w:type="spellEnd"/>
      <w:r w:rsidRPr="001D40FA">
        <w:rPr>
          <w:rFonts w:cs="Times New Roman"/>
          <w:szCs w:val="26"/>
        </w:rPr>
        <w:t xml:space="preserve"> </w:t>
      </w:r>
      <w:proofErr w:type="spellStart"/>
      <w:r w:rsidRPr="001D40FA">
        <w:rPr>
          <w:rFonts w:cs="Times New Roman"/>
          <w:szCs w:val="26"/>
        </w:rPr>
        <w:t>mật</w:t>
      </w:r>
      <w:proofErr w:type="spellEnd"/>
      <w:r w:rsidRPr="001D40FA">
        <w:rPr>
          <w:rFonts w:cs="Times New Roman"/>
          <w:szCs w:val="26"/>
        </w:rPr>
        <w:t xml:space="preserve"> </w:t>
      </w:r>
      <w:proofErr w:type="spellStart"/>
      <w:r w:rsidRPr="001D40FA">
        <w:rPr>
          <w:rFonts w:cs="Times New Roman"/>
          <w:szCs w:val="26"/>
        </w:rPr>
        <w:t>thông</w:t>
      </w:r>
      <w:proofErr w:type="spellEnd"/>
      <w:r w:rsidRPr="001D40FA">
        <w:rPr>
          <w:rFonts w:cs="Times New Roman"/>
          <w:szCs w:val="26"/>
        </w:rPr>
        <w:t xml:space="preserve"> tin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lang w:val="vi-VN"/>
        </w:rPr>
        <w:t xml:space="preserve"> theo pháp luật hiện hành</w:t>
      </w:r>
    </w:p>
    <w:p w14:paraId="1568BA69"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rPr>
        <w:t>4</w:t>
      </w:r>
      <w:r w:rsidRPr="001D40FA">
        <w:rPr>
          <w:rFonts w:cs="Times New Roman"/>
          <w:szCs w:val="26"/>
          <w:lang w:val="vi-VN"/>
        </w:rPr>
        <w:t>0</w:t>
      </w:r>
      <w:r w:rsidRPr="001D40FA">
        <w:rPr>
          <w:rFonts w:cs="Times New Roman"/>
          <w:szCs w:val="26"/>
        </w:rPr>
        <w:t xml:space="preserve">. </w:t>
      </w:r>
      <w:proofErr w:type="spellStart"/>
      <w:r w:rsidRPr="001D40FA">
        <w:rPr>
          <w:rFonts w:cs="Times New Roman"/>
          <w:szCs w:val="26"/>
        </w:rPr>
        <w:t>Chế</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lang w:val="vi-VN"/>
        </w:rPr>
        <w:t xml:space="preserve"> pháp luật hiện hành</w:t>
      </w:r>
    </w:p>
    <w:p w14:paraId="6DC4140D"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41</w:t>
      </w:r>
      <w:r w:rsidRPr="001D40FA">
        <w:rPr>
          <w:rFonts w:cs="Times New Roman"/>
          <w:szCs w:val="26"/>
        </w:rPr>
        <w:t xml:space="preserve">. Nguyên </w:t>
      </w:r>
      <w:proofErr w:type="spellStart"/>
      <w:r w:rsidRPr="001D40FA">
        <w:rPr>
          <w:rFonts w:cs="Times New Roman"/>
          <w:szCs w:val="26"/>
        </w:rPr>
        <w:t>tắc</w:t>
      </w:r>
      <w:proofErr w:type="spellEnd"/>
      <w:r w:rsidRPr="001D40FA">
        <w:rPr>
          <w:rFonts w:cs="Times New Roman"/>
          <w:szCs w:val="26"/>
        </w:rPr>
        <w:t xml:space="preserve"> </w:t>
      </w:r>
      <w:proofErr w:type="spellStart"/>
      <w:r w:rsidRPr="001D40FA">
        <w:rPr>
          <w:rFonts w:cs="Times New Roman"/>
          <w:szCs w:val="26"/>
        </w:rPr>
        <w:t>áp</w:t>
      </w:r>
      <w:proofErr w:type="spellEnd"/>
      <w:r w:rsidRPr="001D40FA">
        <w:rPr>
          <w:rFonts w:cs="Times New Roman"/>
          <w:szCs w:val="26"/>
        </w:rPr>
        <w:t xml:space="preserve"> </w:t>
      </w:r>
      <w:proofErr w:type="spellStart"/>
      <w:r w:rsidRPr="001D40FA">
        <w:rPr>
          <w:rFonts w:cs="Times New Roman"/>
          <w:szCs w:val="26"/>
        </w:rPr>
        <w:t>dụng</w:t>
      </w:r>
      <w:proofErr w:type="spellEnd"/>
      <w:r w:rsidRPr="001D40FA">
        <w:rPr>
          <w:rFonts w:cs="Times New Roman"/>
          <w:szCs w:val="26"/>
        </w:rPr>
        <w:t xml:space="preserve"> </w:t>
      </w:r>
      <w:proofErr w:type="spellStart"/>
      <w:r w:rsidRPr="001D40FA">
        <w:rPr>
          <w:rFonts w:cs="Times New Roman"/>
          <w:szCs w:val="26"/>
        </w:rPr>
        <w:t>chế</w:t>
      </w:r>
      <w:proofErr w:type="spellEnd"/>
      <w:r w:rsidRPr="001D40FA">
        <w:rPr>
          <w:rFonts w:cs="Times New Roman"/>
          <w:szCs w:val="26"/>
        </w:rPr>
        <w:t xml:space="preserve"> </w:t>
      </w:r>
      <w:proofErr w:type="spellStart"/>
      <w:r w:rsidRPr="001D40FA">
        <w:rPr>
          <w:rFonts w:cs="Times New Roman"/>
          <w:szCs w:val="26"/>
        </w:rPr>
        <w:t>tài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hợp</w:t>
      </w:r>
      <w:proofErr w:type="spellEnd"/>
      <w:r w:rsidRPr="001D40FA">
        <w:rPr>
          <w:rFonts w:cs="Times New Roman"/>
          <w:szCs w:val="26"/>
        </w:rPr>
        <w:t xml:space="preserve"> </w:t>
      </w:r>
      <w:proofErr w:type="spellStart"/>
      <w:r w:rsidRPr="001D40FA">
        <w:rPr>
          <w:rFonts w:cs="Times New Roman"/>
          <w:szCs w:val="26"/>
        </w:rPr>
        <w:t>đồng</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lang w:val="vi-VN"/>
        </w:rPr>
        <w:t xml:space="preserve"> luật Việt Nam</w:t>
      </w:r>
      <w:r w:rsidRPr="001D40FA">
        <w:rPr>
          <w:rFonts w:cs="Times New Roman"/>
          <w:szCs w:val="26"/>
        </w:rPr>
        <w:t xml:space="preserve"> </w:t>
      </w:r>
      <w:proofErr w:type="spellStart"/>
      <w:r w:rsidRPr="001D40FA">
        <w:rPr>
          <w:rFonts w:cs="Times New Roman"/>
          <w:szCs w:val="26"/>
        </w:rPr>
        <w:t>và</w:t>
      </w:r>
      <w:proofErr w:type="spellEnd"/>
      <w:r w:rsidRPr="001D40FA">
        <w:rPr>
          <w:rFonts w:cs="Times New Roman"/>
          <w:szCs w:val="26"/>
        </w:rPr>
        <w:t xml:space="preserve"> </w:t>
      </w:r>
      <w:proofErr w:type="spellStart"/>
      <w:r w:rsidRPr="001D40FA">
        <w:rPr>
          <w:rFonts w:cs="Times New Roman"/>
          <w:szCs w:val="26"/>
        </w:rPr>
        <w:t>kinh</w:t>
      </w:r>
      <w:proofErr w:type="spellEnd"/>
      <w:r w:rsidRPr="001D40FA">
        <w:rPr>
          <w:rFonts w:cs="Times New Roman"/>
          <w:szCs w:val="26"/>
          <w:lang w:val="vi-VN"/>
        </w:rPr>
        <w:t xml:space="preserve"> nghiệm từ </w:t>
      </w:r>
      <w:proofErr w:type="spellStart"/>
      <w:r w:rsidRPr="001D40FA">
        <w:rPr>
          <w:rFonts w:cs="Times New Roman"/>
          <w:szCs w:val="26"/>
        </w:rPr>
        <w:t>một</w:t>
      </w:r>
      <w:proofErr w:type="spellEnd"/>
      <w:r w:rsidRPr="001D40FA">
        <w:rPr>
          <w:rFonts w:cs="Times New Roman"/>
          <w:szCs w:val="26"/>
        </w:rPr>
        <w:t xml:space="preserve"> </w:t>
      </w:r>
      <w:proofErr w:type="spellStart"/>
      <w:r w:rsidRPr="001D40FA">
        <w:rPr>
          <w:rFonts w:cs="Times New Roman"/>
          <w:szCs w:val="26"/>
        </w:rPr>
        <w:t>số</w:t>
      </w:r>
      <w:proofErr w:type="spellEnd"/>
      <w:r w:rsidRPr="001D40FA">
        <w:rPr>
          <w:rFonts w:cs="Times New Roman"/>
          <w:szCs w:val="26"/>
        </w:rPr>
        <w:t xml:space="preserve"> </w:t>
      </w:r>
      <w:proofErr w:type="spellStart"/>
      <w:r w:rsidRPr="001D40FA">
        <w:rPr>
          <w:rFonts w:cs="Times New Roman"/>
          <w:szCs w:val="26"/>
        </w:rPr>
        <w:t>quốc</w:t>
      </w:r>
      <w:proofErr w:type="spellEnd"/>
      <w:r w:rsidRPr="001D40FA">
        <w:rPr>
          <w:rFonts w:cs="Times New Roman"/>
          <w:szCs w:val="26"/>
        </w:rPr>
        <w:t xml:space="preserve"> </w:t>
      </w:r>
      <w:proofErr w:type="spellStart"/>
      <w:r w:rsidRPr="001D40FA">
        <w:rPr>
          <w:rFonts w:cs="Times New Roman"/>
          <w:szCs w:val="26"/>
        </w:rPr>
        <w:t>gia</w:t>
      </w:r>
      <w:proofErr w:type="spellEnd"/>
    </w:p>
    <w:p w14:paraId="1642229F"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42</w:t>
      </w:r>
      <w:r w:rsidRPr="001D40FA">
        <w:rPr>
          <w:rFonts w:cs="Times New Roman"/>
          <w:szCs w:val="26"/>
        </w:rPr>
        <w:t xml:space="preserve">. </w:t>
      </w:r>
      <w:proofErr w:type="spellStart"/>
      <w:r w:rsidRPr="001D40FA">
        <w:rPr>
          <w:rFonts w:cs="Times New Roman"/>
          <w:szCs w:val="26"/>
        </w:rPr>
        <w:t>Giải</w:t>
      </w:r>
      <w:proofErr w:type="spellEnd"/>
      <w:r w:rsidRPr="001D40FA">
        <w:rPr>
          <w:rFonts w:cs="Times New Roman"/>
          <w:szCs w:val="26"/>
        </w:rPr>
        <w:t xml:space="preserve"> </w:t>
      </w:r>
      <w:proofErr w:type="spellStart"/>
      <w:r w:rsidRPr="001D40FA">
        <w:rPr>
          <w:rFonts w:cs="Times New Roman"/>
          <w:szCs w:val="26"/>
        </w:rPr>
        <w:t>quyết</w:t>
      </w:r>
      <w:proofErr w:type="spellEnd"/>
      <w:r w:rsidRPr="001D40FA">
        <w:rPr>
          <w:rFonts w:cs="Times New Roman"/>
          <w:szCs w:val="26"/>
        </w:rPr>
        <w:t xml:space="preserve"> </w:t>
      </w:r>
      <w:proofErr w:type="spellStart"/>
      <w:r w:rsidRPr="001D40FA">
        <w:rPr>
          <w:rFonts w:cs="Times New Roman"/>
          <w:szCs w:val="26"/>
        </w:rPr>
        <w:t>tranh</w:t>
      </w:r>
      <w:proofErr w:type="spellEnd"/>
      <w:r w:rsidRPr="001D40FA">
        <w:rPr>
          <w:rFonts w:cs="Times New Roman"/>
          <w:szCs w:val="26"/>
        </w:rPr>
        <w:t xml:space="preserve"> </w:t>
      </w:r>
      <w:proofErr w:type="spellStart"/>
      <w:r w:rsidRPr="001D40FA">
        <w:rPr>
          <w:rFonts w:cs="Times New Roman"/>
          <w:szCs w:val="26"/>
        </w:rPr>
        <w:t>chấp</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thương</w:t>
      </w:r>
      <w:proofErr w:type="spellEnd"/>
      <w:r w:rsidRPr="001D40FA">
        <w:rPr>
          <w:rFonts w:cs="Times New Roman"/>
          <w:szCs w:val="26"/>
        </w:rPr>
        <w:t xml:space="preserve"> </w:t>
      </w:r>
      <w:proofErr w:type="spellStart"/>
      <w:r w:rsidRPr="001D40FA">
        <w:rPr>
          <w:rFonts w:cs="Times New Roman"/>
          <w:szCs w:val="26"/>
        </w:rPr>
        <w:t>mại</w:t>
      </w:r>
      <w:proofErr w:type="spellEnd"/>
      <w:r w:rsidRPr="001D40FA">
        <w:rPr>
          <w:rFonts w:cs="Times New Roman"/>
          <w:szCs w:val="26"/>
        </w:rPr>
        <w:t xml:space="preserve"> </w:t>
      </w:r>
      <w:proofErr w:type="spellStart"/>
      <w:r w:rsidRPr="001D40FA">
        <w:rPr>
          <w:rFonts w:cs="Times New Roman"/>
          <w:szCs w:val="26"/>
        </w:rPr>
        <w:t>điện</w:t>
      </w:r>
      <w:proofErr w:type="spellEnd"/>
      <w:r w:rsidRPr="001D40FA">
        <w:rPr>
          <w:rFonts w:cs="Times New Roman"/>
          <w:szCs w:val="26"/>
        </w:rPr>
        <w:t xml:space="preserve"> </w:t>
      </w:r>
      <w:proofErr w:type="spellStart"/>
      <w:r w:rsidRPr="001D40FA">
        <w:rPr>
          <w:rFonts w:cs="Times New Roman"/>
          <w:szCs w:val="26"/>
        </w:rPr>
        <w:t>tử</w:t>
      </w:r>
      <w:proofErr w:type="spellEnd"/>
      <w:r w:rsidRPr="001D40FA">
        <w:rPr>
          <w:rFonts w:cs="Times New Roman"/>
          <w:szCs w:val="26"/>
        </w:rPr>
        <w:t xml:space="preserve"> </w:t>
      </w:r>
      <w:r w:rsidRPr="001D40FA">
        <w:rPr>
          <w:rFonts w:cs="Times New Roman"/>
          <w:szCs w:val="26"/>
          <w:lang w:val="vi-VN"/>
        </w:rPr>
        <w:t xml:space="preserve"> theo pháp luật hiện hành</w:t>
      </w:r>
    </w:p>
    <w:p w14:paraId="0236F6D2" w14:textId="77777777" w:rsidR="001D40FA" w:rsidRPr="001D40FA" w:rsidRDefault="001D40FA" w:rsidP="001D40FA">
      <w:pPr>
        <w:spacing w:after="0" w:line="288" w:lineRule="auto"/>
        <w:jc w:val="both"/>
        <w:rPr>
          <w:rFonts w:cs="Times New Roman"/>
          <w:szCs w:val="26"/>
          <w:lang w:val="vi-VN"/>
        </w:rPr>
      </w:pPr>
      <w:r w:rsidRPr="001D40FA">
        <w:rPr>
          <w:rFonts w:cs="Times New Roman"/>
          <w:szCs w:val="26"/>
          <w:lang w:val="vi-VN"/>
        </w:rPr>
        <w:t>43</w:t>
      </w:r>
      <w:r w:rsidRPr="001D40FA">
        <w:rPr>
          <w:rFonts w:cs="Times New Roman"/>
          <w:szCs w:val="26"/>
        </w:rPr>
        <w:t xml:space="preserve">. </w:t>
      </w:r>
      <w:proofErr w:type="spellStart"/>
      <w:r w:rsidRPr="001D40FA">
        <w:rPr>
          <w:rFonts w:cs="Times New Roman"/>
          <w:szCs w:val="26"/>
        </w:rPr>
        <w:t>Biện</w:t>
      </w:r>
      <w:proofErr w:type="spellEnd"/>
      <w:r w:rsidRPr="001D40FA">
        <w:rPr>
          <w:rFonts w:cs="Times New Roman"/>
          <w:szCs w:val="26"/>
        </w:rPr>
        <w:t xml:space="preserve"> </w:t>
      </w:r>
      <w:proofErr w:type="spellStart"/>
      <w:r w:rsidRPr="001D40FA">
        <w:rPr>
          <w:rFonts w:cs="Times New Roman"/>
          <w:szCs w:val="26"/>
        </w:rPr>
        <w:t>pháp</w:t>
      </w:r>
      <w:proofErr w:type="spellEnd"/>
      <w:r w:rsidRPr="001D40FA">
        <w:rPr>
          <w:rFonts w:cs="Times New Roman"/>
          <w:szCs w:val="26"/>
        </w:rPr>
        <w:t xml:space="preserve"> </w:t>
      </w:r>
      <w:proofErr w:type="spellStart"/>
      <w:r w:rsidRPr="001D40FA">
        <w:rPr>
          <w:rFonts w:cs="Times New Roman"/>
          <w:szCs w:val="26"/>
        </w:rPr>
        <w:t>hỗ</w:t>
      </w:r>
      <w:proofErr w:type="spellEnd"/>
      <w:r w:rsidRPr="001D40FA">
        <w:rPr>
          <w:rFonts w:cs="Times New Roman"/>
          <w:szCs w:val="26"/>
        </w:rPr>
        <w:t xml:space="preserve"> </w:t>
      </w:r>
      <w:proofErr w:type="spellStart"/>
      <w:r w:rsidRPr="001D40FA">
        <w:rPr>
          <w:rFonts w:cs="Times New Roman"/>
          <w:szCs w:val="26"/>
        </w:rPr>
        <w:t>trợ</w:t>
      </w:r>
      <w:proofErr w:type="spellEnd"/>
      <w:r w:rsidRPr="001D40FA">
        <w:rPr>
          <w:rFonts w:cs="Times New Roman"/>
          <w:szCs w:val="26"/>
        </w:rPr>
        <w:t xml:space="preserve"> </w:t>
      </w:r>
      <w:proofErr w:type="spellStart"/>
      <w:r w:rsidRPr="001D40FA">
        <w:rPr>
          <w:rFonts w:cs="Times New Roman"/>
          <w:szCs w:val="26"/>
        </w:rPr>
        <w:t>của</w:t>
      </w:r>
      <w:proofErr w:type="spellEnd"/>
      <w:r w:rsidRPr="001D40FA">
        <w:rPr>
          <w:rFonts w:cs="Times New Roman"/>
          <w:szCs w:val="26"/>
        </w:rPr>
        <w:t xml:space="preserve"> </w:t>
      </w:r>
      <w:proofErr w:type="spellStart"/>
      <w:r w:rsidRPr="001D40FA">
        <w:rPr>
          <w:rFonts w:cs="Times New Roman"/>
          <w:szCs w:val="26"/>
        </w:rPr>
        <w:t>Cơ</w:t>
      </w:r>
      <w:proofErr w:type="spellEnd"/>
      <w:r w:rsidRPr="001D40FA">
        <w:rPr>
          <w:rFonts w:cs="Times New Roman"/>
          <w:szCs w:val="26"/>
        </w:rPr>
        <w:t xml:space="preserve"> </w:t>
      </w:r>
      <w:proofErr w:type="spellStart"/>
      <w:r w:rsidRPr="001D40FA">
        <w:rPr>
          <w:rFonts w:cs="Times New Roman"/>
          <w:szCs w:val="26"/>
        </w:rPr>
        <w:t>quan</w:t>
      </w:r>
      <w:proofErr w:type="spellEnd"/>
      <w:r w:rsidRPr="001D40FA">
        <w:rPr>
          <w:rFonts w:cs="Times New Roman"/>
          <w:szCs w:val="26"/>
        </w:rPr>
        <w:t xml:space="preserve"> </w:t>
      </w:r>
      <w:proofErr w:type="spellStart"/>
      <w:r w:rsidRPr="001D40FA">
        <w:rPr>
          <w:rFonts w:cs="Times New Roman"/>
          <w:szCs w:val="26"/>
        </w:rPr>
        <w:t>thi</w:t>
      </w:r>
      <w:proofErr w:type="spellEnd"/>
      <w:r w:rsidRPr="001D40FA">
        <w:rPr>
          <w:rFonts w:cs="Times New Roman"/>
          <w:szCs w:val="26"/>
        </w:rPr>
        <w:t xml:space="preserve"> </w:t>
      </w:r>
      <w:proofErr w:type="spellStart"/>
      <w:r w:rsidRPr="001D40FA">
        <w:rPr>
          <w:rFonts w:cs="Times New Roman"/>
          <w:szCs w:val="26"/>
        </w:rPr>
        <w:t>hành</w:t>
      </w:r>
      <w:proofErr w:type="spellEnd"/>
      <w:r w:rsidRPr="001D40FA">
        <w:rPr>
          <w:rFonts w:cs="Times New Roman"/>
          <w:szCs w:val="26"/>
        </w:rPr>
        <w:t xml:space="preserve"> </w:t>
      </w:r>
      <w:proofErr w:type="spellStart"/>
      <w:r w:rsidRPr="001D40FA">
        <w:rPr>
          <w:rFonts w:cs="Times New Roman"/>
          <w:szCs w:val="26"/>
        </w:rPr>
        <w:t>án</w:t>
      </w:r>
      <w:proofErr w:type="spellEnd"/>
      <w:r w:rsidRPr="001D40FA">
        <w:rPr>
          <w:rFonts w:cs="Times New Roman"/>
          <w:szCs w:val="26"/>
        </w:rPr>
        <w:t xml:space="preserve"> </w:t>
      </w:r>
      <w:proofErr w:type="spellStart"/>
      <w:r w:rsidRPr="001D40FA">
        <w:rPr>
          <w:rFonts w:cs="Times New Roman"/>
          <w:szCs w:val="26"/>
        </w:rPr>
        <w:t>đối</w:t>
      </w:r>
      <w:proofErr w:type="spellEnd"/>
      <w:r w:rsidRPr="001D40FA">
        <w:rPr>
          <w:rFonts w:cs="Times New Roman"/>
          <w:szCs w:val="26"/>
        </w:rPr>
        <w:t xml:space="preserve"> </w:t>
      </w:r>
      <w:proofErr w:type="spellStart"/>
      <w:r w:rsidRPr="001D40FA">
        <w:rPr>
          <w:rFonts w:cs="Times New Roman"/>
          <w:szCs w:val="26"/>
        </w:rPr>
        <w:t>với</w:t>
      </w:r>
      <w:proofErr w:type="spellEnd"/>
      <w:r w:rsidRPr="001D40FA">
        <w:rPr>
          <w:rFonts w:cs="Times New Roman"/>
          <w:szCs w:val="26"/>
        </w:rPr>
        <w:t> </w:t>
      </w:r>
      <w:proofErr w:type="spellStart"/>
      <w:r w:rsidRPr="001D40FA">
        <w:rPr>
          <w:rFonts w:cs="Times New Roman"/>
          <w:szCs w:val="26"/>
        </w:rPr>
        <w:t>trọng</w:t>
      </w:r>
      <w:proofErr w:type="spellEnd"/>
      <w:r w:rsidRPr="001D40FA">
        <w:rPr>
          <w:rFonts w:cs="Times New Roman"/>
          <w:szCs w:val="26"/>
        </w:rPr>
        <w:t> </w:t>
      </w:r>
      <w:proofErr w:type="spellStart"/>
      <w:r w:rsidRPr="001D40FA">
        <w:rPr>
          <w:rFonts w:cs="Times New Roman"/>
          <w:szCs w:val="26"/>
        </w:rPr>
        <w:t>tài</w:t>
      </w:r>
      <w:proofErr w:type="spellEnd"/>
      <w:r w:rsidRPr="001D40FA">
        <w:rPr>
          <w:rFonts w:cs="Times New Roman"/>
          <w:szCs w:val="26"/>
        </w:rPr>
        <w:t> </w:t>
      </w:r>
      <w:proofErr w:type="spellStart"/>
      <w:r w:rsidRPr="001D40FA">
        <w:rPr>
          <w:rFonts w:cs="Times New Roman"/>
          <w:szCs w:val="26"/>
        </w:rPr>
        <w:t>thương</w:t>
      </w:r>
      <w:proofErr w:type="spellEnd"/>
      <w:r w:rsidRPr="001D40FA">
        <w:rPr>
          <w:rFonts w:cs="Times New Roman"/>
          <w:szCs w:val="26"/>
        </w:rPr>
        <w:t> </w:t>
      </w:r>
      <w:proofErr w:type="spellStart"/>
      <w:r w:rsidRPr="001D40FA">
        <w:rPr>
          <w:rFonts w:cs="Times New Roman"/>
          <w:szCs w:val="26"/>
        </w:rPr>
        <w:t>mại</w:t>
      </w:r>
      <w:proofErr w:type="spellEnd"/>
      <w:r w:rsidRPr="001D40FA">
        <w:rPr>
          <w:rFonts w:cs="Times New Roman"/>
          <w:szCs w:val="26"/>
          <w:lang w:val="vi-VN"/>
        </w:rPr>
        <w:t xml:space="preserve"> theo pháp luật Việt Nam và kinh nghiệm từ một số quốc gia</w:t>
      </w:r>
    </w:p>
    <w:p w14:paraId="73AF8CC4" w14:textId="77777777" w:rsidR="001D40FA" w:rsidRDefault="001D40FA" w:rsidP="001D40FA">
      <w:pPr>
        <w:spacing w:after="0" w:line="288" w:lineRule="auto"/>
        <w:jc w:val="both"/>
        <w:rPr>
          <w:rFonts w:cs="Times New Roman"/>
          <w:szCs w:val="26"/>
        </w:rPr>
      </w:pPr>
    </w:p>
    <w:p w14:paraId="1B866DFA" w14:textId="46072D8E" w:rsidR="001D40FA" w:rsidRPr="001D40FA" w:rsidRDefault="001D40FA" w:rsidP="001D40FA">
      <w:pPr>
        <w:spacing w:after="0" w:line="288" w:lineRule="auto"/>
        <w:jc w:val="both"/>
        <w:rPr>
          <w:rFonts w:cs="Times New Roman"/>
          <w:color w:val="EE0000"/>
          <w:szCs w:val="26"/>
        </w:rPr>
      </w:pPr>
      <w:r w:rsidRPr="001D40FA">
        <w:rPr>
          <w:rFonts w:cs="Times New Roman"/>
          <w:color w:val="EE0000"/>
          <w:szCs w:val="26"/>
        </w:rPr>
        <w:t>LUẬT ĐẦU TƯ</w:t>
      </w:r>
    </w:p>
    <w:p w14:paraId="408B542B" w14:textId="77777777" w:rsidR="001D40FA" w:rsidRPr="001D40FA" w:rsidRDefault="001D40FA" w:rsidP="001D40FA">
      <w:pPr>
        <w:spacing w:after="0" w:line="288" w:lineRule="auto"/>
        <w:jc w:val="both"/>
        <w:rPr>
          <w:rFonts w:cs="Times New Roman"/>
          <w:szCs w:val="26"/>
        </w:rPr>
      </w:pPr>
      <w:r w:rsidRPr="001D40FA">
        <w:rPr>
          <w:rFonts w:cs="Times New Roman"/>
          <w:szCs w:val="26"/>
        </w:rPr>
        <w:t>1. Pháp luật về ưu đãi, hỗ trợ đầu tư đối với doanh nghiệp khởi nghiệp sáng tạo tại Việt Nam</w:t>
      </w:r>
    </w:p>
    <w:p w14:paraId="3C28C86B" w14:textId="77777777" w:rsidR="001D40FA" w:rsidRPr="001D40FA" w:rsidRDefault="001D40FA" w:rsidP="001D40FA">
      <w:pPr>
        <w:spacing w:after="0" w:line="288" w:lineRule="auto"/>
        <w:jc w:val="both"/>
        <w:rPr>
          <w:rFonts w:cs="Times New Roman"/>
          <w:szCs w:val="26"/>
        </w:rPr>
      </w:pPr>
      <w:r w:rsidRPr="001D40FA">
        <w:rPr>
          <w:rFonts w:cs="Times New Roman"/>
          <w:szCs w:val="26"/>
        </w:rPr>
        <w:t>2. Pháp luật về ưu đãi, hỗ trợ đầu tư và thực tiễn thực hiện tại tỉnh/thành phố trực thuộc Trung ương (do sinh viên lựa chọn)</w:t>
      </w:r>
    </w:p>
    <w:p w14:paraId="039D7FB3" w14:textId="77777777" w:rsidR="001D40FA" w:rsidRPr="001D40FA" w:rsidRDefault="001D40FA" w:rsidP="001D40FA">
      <w:pPr>
        <w:spacing w:after="0" w:line="288" w:lineRule="auto"/>
        <w:jc w:val="both"/>
        <w:rPr>
          <w:rFonts w:cs="Times New Roman"/>
          <w:szCs w:val="26"/>
        </w:rPr>
      </w:pPr>
      <w:r w:rsidRPr="001D40FA">
        <w:rPr>
          <w:rFonts w:cs="Times New Roman"/>
          <w:szCs w:val="26"/>
        </w:rPr>
        <w:t>3. Thủ tục đầu tư kinh doanh theo pháp luật Việt Nam và kinh nghiệm từ một số quốc gia</w:t>
      </w:r>
    </w:p>
    <w:p w14:paraId="4C38ACCD" w14:textId="77777777" w:rsidR="001D40FA" w:rsidRPr="001D40FA" w:rsidRDefault="001D40FA" w:rsidP="001D40FA">
      <w:pPr>
        <w:spacing w:after="0" w:line="288" w:lineRule="auto"/>
        <w:jc w:val="both"/>
        <w:rPr>
          <w:rFonts w:cs="Times New Roman"/>
          <w:szCs w:val="26"/>
        </w:rPr>
      </w:pPr>
      <w:r w:rsidRPr="001D40FA">
        <w:rPr>
          <w:rFonts w:cs="Times New Roman"/>
          <w:szCs w:val="26"/>
        </w:rPr>
        <w:t>4. Pháp luật về thành lập doanh nghiệp có vốn đầu tư nước ngoài tại Việt Nam</w:t>
      </w:r>
    </w:p>
    <w:p w14:paraId="354A05D9" w14:textId="77777777" w:rsidR="001D40FA" w:rsidRPr="001D40FA" w:rsidRDefault="001D40FA" w:rsidP="001D40FA">
      <w:pPr>
        <w:spacing w:after="0" w:line="288" w:lineRule="auto"/>
        <w:jc w:val="both"/>
        <w:rPr>
          <w:rFonts w:cs="Times New Roman"/>
          <w:szCs w:val="26"/>
        </w:rPr>
      </w:pPr>
      <w:r w:rsidRPr="001D40FA">
        <w:rPr>
          <w:rFonts w:cs="Times New Roman"/>
          <w:szCs w:val="26"/>
        </w:rPr>
        <w:lastRenderedPageBreak/>
        <w:t xml:space="preserve">5. Pháp </w:t>
      </w:r>
      <w:proofErr w:type="spellStart"/>
      <w:r w:rsidRPr="001D40FA">
        <w:rPr>
          <w:rFonts w:cs="Times New Roman"/>
          <w:szCs w:val="26"/>
        </w:rPr>
        <w:t>luật</w:t>
      </w:r>
      <w:proofErr w:type="spellEnd"/>
      <w:r w:rsidRPr="001D40FA">
        <w:rPr>
          <w:rFonts w:cs="Times New Roman"/>
          <w:szCs w:val="26"/>
        </w:rPr>
        <w:t xml:space="preserve"> </w:t>
      </w:r>
      <w:proofErr w:type="spellStart"/>
      <w:r w:rsidRPr="001D40FA">
        <w:rPr>
          <w:rFonts w:cs="Times New Roman"/>
          <w:szCs w:val="26"/>
        </w:rPr>
        <w:t>về</w:t>
      </w:r>
      <w:proofErr w:type="spellEnd"/>
      <w:r w:rsidRPr="001D40FA">
        <w:rPr>
          <w:rFonts w:cs="Times New Roman"/>
          <w:szCs w:val="26"/>
        </w:rPr>
        <w:t xml:space="preserve"> </w:t>
      </w:r>
      <w:proofErr w:type="spellStart"/>
      <w:r w:rsidRPr="001D40FA">
        <w:rPr>
          <w:rFonts w:cs="Times New Roman"/>
          <w:szCs w:val="26"/>
        </w:rPr>
        <w:t>đầu</w:t>
      </w:r>
      <w:proofErr w:type="spellEnd"/>
      <w:r w:rsidRPr="001D40FA">
        <w:rPr>
          <w:rFonts w:cs="Times New Roman"/>
          <w:szCs w:val="26"/>
        </w:rPr>
        <w:t xml:space="preserve"> </w:t>
      </w:r>
      <w:proofErr w:type="spellStart"/>
      <w:r w:rsidRPr="001D40FA">
        <w:rPr>
          <w:rFonts w:cs="Times New Roman"/>
          <w:szCs w:val="26"/>
        </w:rPr>
        <w:t>tư</w:t>
      </w:r>
      <w:proofErr w:type="spellEnd"/>
      <w:r w:rsidRPr="001D40FA">
        <w:rPr>
          <w:rFonts w:cs="Times New Roman"/>
          <w:szCs w:val="26"/>
        </w:rPr>
        <w:t xml:space="preserve"> </w:t>
      </w:r>
      <w:proofErr w:type="spellStart"/>
      <w:r w:rsidRPr="001D40FA">
        <w:rPr>
          <w:rFonts w:cs="Times New Roman"/>
          <w:szCs w:val="26"/>
        </w:rPr>
        <w:t>theo</w:t>
      </w:r>
      <w:proofErr w:type="spellEnd"/>
      <w:r w:rsidRPr="001D40FA">
        <w:rPr>
          <w:rFonts w:cs="Times New Roman"/>
          <w:szCs w:val="26"/>
        </w:rPr>
        <w:t xml:space="preserve"> </w:t>
      </w:r>
      <w:proofErr w:type="spellStart"/>
      <w:r w:rsidRPr="001D40FA">
        <w:rPr>
          <w:rFonts w:cs="Times New Roman"/>
          <w:szCs w:val="26"/>
        </w:rPr>
        <w:t>hình</w:t>
      </w:r>
      <w:proofErr w:type="spellEnd"/>
      <w:r w:rsidRPr="001D40FA">
        <w:rPr>
          <w:rFonts w:cs="Times New Roman"/>
          <w:szCs w:val="26"/>
        </w:rPr>
        <w:t xml:space="preserve"> </w:t>
      </w:r>
      <w:proofErr w:type="spellStart"/>
      <w:r w:rsidRPr="001D40FA">
        <w:rPr>
          <w:rFonts w:cs="Times New Roman"/>
          <w:szCs w:val="26"/>
        </w:rPr>
        <w:t>thức</w:t>
      </w:r>
      <w:proofErr w:type="spellEnd"/>
      <w:r w:rsidRPr="001D40FA">
        <w:rPr>
          <w:rFonts w:cs="Times New Roman"/>
          <w:szCs w:val="26"/>
        </w:rPr>
        <w:t xml:space="preserve"> </w:t>
      </w:r>
      <w:proofErr w:type="spellStart"/>
      <w:r w:rsidRPr="001D40FA">
        <w:rPr>
          <w:rFonts w:cs="Times New Roman"/>
          <w:szCs w:val="26"/>
        </w:rPr>
        <w:t>góp</w:t>
      </w:r>
      <w:proofErr w:type="spellEnd"/>
      <w:r w:rsidRPr="001D40FA">
        <w:rPr>
          <w:rFonts w:cs="Times New Roman"/>
          <w:szCs w:val="26"/>
        </w:rPr>
        <w:t xml:space="preserve">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cổ</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mua</w:t>
      </w:r>
      <w:proofErr w:type="spellEnd"/>
      <w:r w:rsidRPr="001D40FA">
        <w:rPr>
          <w:rFonts w:cs="Times New Roman"/>
          <w:szCs w:val="26"/>
        </w:rPr>
        <w:t xml:space="preserve"> </w:t>
      </w:r>
      <w:proofErr w:type="spellStart"/>
      <w:r w:rsidRPr="001D40FA">
        <w:rPr>
          <w:rFonts w:cs="Times New Roman"/>
          <w:szCs w:val="26"/>
        </w:rPr>
        <w:t>phần</w:t>
      </w:r>
      <w:proofErr w:type="spellEnd"/>
      <w:r w:rsidRPr="001D40FA">
        <w:rPr>
          <w:rFonts w:cs="Times New Roman"/>
          <w:szCs w:val="26"/>
        </w:rPr>
        <w:t xml:space="preserve"> </w:t>
      </w:r>
      <w:proofErr w:type="spellStart"/>
      <w:r w:rsidRPr="001D40FA">
        <w:rPr>
          <w:rFonts w:cs="Times New Roman"/>
          <w:szCs w:val="26"/>
        </w:rPr>
        <w:t>vốn</w:t>
      </w:r>
      <w:proofErr w:type="spellEnd"/>
      <w:r w:rsidRPr="001D40FA">
        <w:rPr>
          <w:rFonts w:cs="Times New Roman"/>
          <w:szCs w:val="26"/>
        </w:rPr>
        <w:t xml:space="preserve"> </w:t>
      </w:r>
      <w:proofErr w:type="spellStart"/>
      <w:r w:rsidRPr="001D40FA">
        <w:rPr>
          <w:rFonts w:cs="Times New Roman"/>
          <w:szCs w:val="26"/>
        </w:rPr>
        <w:t>góp</w:t>
      </w:r>
      <w:proofErr w:type="spellEnd"/>
      <w:r w:rsidRPr="001D40FA">
        <w:rPr>
          <w:rFonts w:cs="Times New Roman"/>
          <w:szCs w:val="26"/>
        </w:rPr>
        <w:t xml:space="preserve"> </w:t>
      </w:r>
      <w:proofErr w:type="spellStart"/>
      <w:r w:rsidRPr="001D40FA">
        <w:rPr>
          <w:rFonts w:cs="Times New Roman"/>
          <w:szCs w:val="26"/>
        </w:rPr>
        <w:t>vào</w:t>
      </w:r>
      <w:proofErr w:type="spellEnd"/>
      <w:r w:rsidRPr="001D40FA">
        <w:rPr>
          <w:rFonts w:cs="Times New Roman"/>
          <w:szCs w:val="26"/>
        </w:rPr>
        <w:t xml:space="preserve"> </w:t>
      </w:r>
      <w:proofErr w:type="spellStart"/>
      <w:r w:rsidRPr="001D40FA">
        <w:rPr>
          <w:rFonts w:cs="Times New Roman"/>
          <w:szCs w:val="26"/>
        </w:rPr>
        <w:t>doanh</w:t>
      </w:r>
      <w:proofErr w:type="spellEnd"/>
      <w:r w:rsidRPr="001D40FA">
        <w:rPr>
          <w:rFonts w:cs="Times New Roman"/>
          <w:szCs w:val="26"/>
        </w:rPr>
        <w:t xml:space="preserve"> </w:t>
      </w:r>
      <w:proofErr w:type="spellStart"/>
      <w:r w:rsidRPr="001D40FA">
        <w:rPr>
          <w:rFonts w:cs="Times New Roman"/>
          <w:szCs w:val="26"/>
        </w:rPr>
        <w:t>nghiệp</w:t>
      </w:r>
      <w:proofErr w:type="spellEnd"/>
      <w:r w:rsidRPr="001D40FA">
        <w:rPr>
          <w:rFonts w:cs="Times New Roman"/>
          <w:szCs w:val="26"/>
        </w:rPr>
        <w:t xml:space="preserve"> </w:t>
      </w:r>
      <w:proofErr w:type="spellStart"/>
      <w:r w:rsidRPr="001D40FA">
        <w:rPr>
          <w:rFonts w:cs="Times New Roman"/>
          <w:szCs w:val="26"/>
        </w:rPr>
        <w:t>trong</w:t>
      </w:r>
      <w:proofErr w:type="spellEnd"/>
      <w:r w:rsidRPr="001D40FA">
        <w:rPr>
          <w:rFonts w:cs="Times New Roman"/>
          <w:szCs w:val="26"/>
        </w:rPr>
        <w:t xml:space="preserve"> </w:t>
      </w:r>
      <w:proofErr w:type="spellStart"/>
      <w:r w:rsidRPr="001D40FA">
        <w:rPr>
          <w:rFonts w:cs="Times New Roman"/>
          <w:szCs w:val="26"/>
        </w:rPr>
        <w:t>lĩnh</w:t>
      </w:r>
      <w:proofErr w:type="spellEnd"/>
      <w:r w:rsidRPr="001D40FA">
        <w:rPr>
          <w:rFonts w:cs="Times New Roman"/>
          <w:szCs w:val="26"/>
        </w:rPr>
        <w:t xml:space="preserve"> </w:t>
      </w:r>
      <w:proofErr w:type="spellStart"/>
      <w:r w:rsidRPr="001D40FA">
        <w:rPr>
          <w:rFonts w:cs="Times New Roman"/>
          <w:szCs w:val="26"/>
        </w:rPr>
        <w:t>vực</w:t>
      </w:r>
      <w:proofErr w:type="spellEnd"/>
      <w:r w:rsidRPr="001D40FA">
        <w:rPr>
          <w:rFonts w:cs="Times New Roman"/>
          <w:szCs w:val="26"/>
        </w:rPr>
        <w:t xml:space="preserve"> </w:t>
      </w:r>
      <w:proofErr w:type="spellStart"/>
      <w:r w:rsidRPr="001D40FA">
        <w:rPr>
          <w:rFonts w:cs="Times New Roman"/>
          <w:szCs w:val="26"/>
        </w:rPr>
        <w:t>cụ</w:t>
      </w:r>
      <w:proofErr w:type="spellEnd"/>
      <w:r w:rsidRPr="001D40FA">
        <w:rPr>
          <w:rFonts w:cs="Times New Roman"/>
          <w:szCs w:val="26"/>
        </w:rPr>
        <w:t xml:space="preserve"> thể (do sinh viên lựa chọn)</w:t>
      </w:r>
    </w:p>
    <w:p w14:paraId="73CF1358" w14:textId="77777777" w:rsidR="001D40FA" w:rsidRPr="001D40FA" w:rsidRDefault="001D40FA" w:rsidP="001D40FA">
      <w:pPr>
        <w:spacing w:after="0" w:line="288" w:lineRule="auto"/>
        <w:jc w:val="both"/>
        <w:rPr>
          <w:rFonts w:cs="Times New Roman"/>
          <w:szCs w:val="26"/>
        </w:rPr>
      </w:pPr>
      <w:r w:rsidRPr="001D40FA">
        <w:rPr>
          <w:rFonts w:cs="Times New Roman"/>
          <w:szCs w:val="26"/>
        </w:rPr>
        <w:t>6. Đầu tư theo phương thức đối tác công tư theo pháp luật Việt Nam và kinh nghiệm từ một số quốc gia</w:t>
      </w:r>
    </w:p>
    <w:p w14:paraId="6A261C0A" w14:textId="77777777" w:rsidR="001D40FA" w:rsidRPr="001D40FA" w:rsidRDefault="001D40FA" w:rsidP="001D40FA">
      <w:pPr>
        <w:spacing w:after="0" w:line="288" w:lineRule="auto"/>
        <w:jc w:val="both"/>
        <w:rPr>
          <w:rFonts w:cs="Times New Roman"/>
          <w:szCs w:val="26"/>
        </w:rPr>
      </w:pPr>
      <w:r w:rsidRPr="001D40FA">
        <w:rPr>
          <w:rFonts w:cs="Times New Roman"/>
          <w:szCs w:val="26"/>
        </w:rPr>
        <w:t>7. Hợp đồng đầu tư theo phương thức đối tác công tư trong lĩnh vực giáo dục theo pháp luật Việt Nam và kinh nghiệm từ một số quốc gia</w:t>
      </w:r>
    </w:p>
    <w:p w14:paraId="530E9C40" w14:textId="77777777" w:rsidR="001D40FA" w:rsidRPr="001D40FA" w:rsidRDefault="001D40FA" w:rsidP="001D40FA">
      <w:pPr>
        <w:spacing w:after="0" w:line="288" w:lineRule="auto"/>
        <w:jc w:val="both"/>
        <w:rPr>
          <w:rFonts w:cs="Times New Roman"/>
          <w:szCs w:val="26"/>
        </w:rPr>
      </w:pPr>
      <w:r w:rsidRPr="001D40FA">
        <w:rPr>
          <w:rFonts w:cs="Times New Roman"/>
          <w:szCs w:val="26"/>
        </w:rPr>
        <w:t>8. Đầu tư theo hình thức hợp đồng hợp tác kinh doanh theo pháp luật Việt Nam và kinh nghiệm từ một số quốc gia</w:t>
      </w:r>
    </w:p>
    <w:p w14:paraId="728D1D50"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9. Pháp luật về đầu tư </w:t>
      </w:r>
      <w:proofErr w:type="spellStart"/>
      <w:r w:rsidRPr="001D40FA">
        <w:rPr>
          <w:rFonts w:cs="Times New Roman"/>
          <w:szCs w:val="26"/>
        </w:rPr>
        <w:t>vào</w:t>
      </w:r>
      <w:proofErr w:type="spellEnd"/>
      <w:r w:rsidRPr="001D40FA">
        <w:rPr>
          <w:rFonts w:cs="Times New Roman"/>
          <w:szCs w:val="26"/>
        </w:rPr>
        <w:t xml:space="preserve"> khu công nghiệp, khu chế xuất tại Việt Nam</w:t>
      </w:r>
    </w:p>
    <w:p w14:paraId="2AAA6CA4"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10. Pháp luật về đầu tư trong khu công nghệ cao tại Việt Nam </w:t>
      </w:r>
    </w:p>
    <w:p w14:paraId="67169CAD" w14:textId="77777777" w:rsidR="001D40FA" w:rsidRPr="001D40FA" w:rsidRDefault="001D40FA" w:rsidP="001D40FA">
      <w:pPr>
        <w:spacing w:after="0" w:line="288" w:lineRule="auto"/>
        <w:jc w:val="both"/>
        <w:rPr>
          <w:rFonts w:cs="Times New Roman"/>
          <w:szCs w:val="26"/>
        </w:rPr>
      </w:pPr>
      <w:r w:rsidRPr="001D40FA">
        <w:rPr>
          <w:rFonts w:cs="Times New Roman"/>
          <w:szCs w:val="26"/>
        </w:rPr>
        <w:t xml:space="preserve">11. Hoạt động </w:t>
      </w:r>
      <w:proofErr w:type="spellStart"/>
      <w:r w:rsidRPr="001D40FA">
        <w:rPr>
          <w:rFonts w:cs="Times New Roman"/>
          <w:szCs w:val="26"/>
        </w:rPr>
        <w:t>đầu</w:t>
      </w:r>
      <w:proofErr w:type="spellEnd"/>
      <w:r w:rsidRPr="001D40FA">
        <w:rPr>
          <w:rFonts w:cs="Times New Roman"/>
          <w:szCs w:val="26"/>
        </w:rPr>
        <w:t xml:space="preserve"> </w:t>
      </w:r>
      <w:proofErr w:type="spellStart"/>
      <w:r w:rsidRPr="001D40FA">
        <w:rPr>
          <w:rFonts w:cs="Times New Roman"/>
          <w:szCs w:val="26"/>
        </w:rPr>
        <w:t>tư</w:t>
      </w:r>
      <w:proofErr w:type="spellEnd"/>
      <w:r w:rsidRPr="001D40FA">
        <w:rPr>
          <w:rFonts w:cs="Times New Roman"/>
          <w:szCs w:val="26"/>
        </w:rPr>
        <w:t xml:space="preserve"> </w:t>
      </w:r>
      <w:proofErr w:type="spellStart"/>
      <w:r w:rsidRPr="001D40FA">
        <w:rPr>
          <w:rFonts w:cs="Times New Roman"/>
          <w:szCs w:val="26"/>
        </w:rPr>
        <w:t>ra</w:t>
      </w:r>
      <w:proofErr w:type="spellEnd"/>
      <w:r w:rsidRPr="001D40FA">
        <w:rPr>
          <w:rFonts w:cs="Times New Roman"/>
          <w:szCs w:val="26"/>
        </w:rPr>
        <w:t xml:space="preserve"> </w:t>
      </w:r>
      <w:proofErr w:type="spellStart"/>
      <w:r w:rsidRPr="001D40FA">
        <w:rPr>
          <w:rFonts w:cs="Times New Roman"/>
          <w:szCs w:val="26"/>
        </w:rPr>
        <w:t>nước</w:t>
      </w:r>
      <w:proofErr w:type="spellEnd"/>
      <w:r w:rsidRPr="001D40FA">
        <w:rPr>
          <w:rFonts w:cs="Times New Roman"/>
          <w:szCs w:val="26"/>
        </w:rPr>
        <w:t xml:space="preserve"> </w:t>
      </w:r>
      <w:proofErr w:type="spellStart"/>
      <w:r w:rsidRPr="001D40FA">
        <w:rPr>
          <w:rFonts w:cs="Times New Roman"/>
          <w:szCs w:val="26"/>
        </w:rPr>
        <w:t>ngoài</w:t>
      </w:r>
      <w:proofErr w:type="spellEnd"/>
      <w:r w:rsidRPr="001D40FA">
        <w:rPr>
          <w:rFonts w:cs="Times New Roman"/>
          <w:szCs w:val="26"/>
        </w:rPr>
        <w:t xml:space="preserve"> theo pháp luật Việt Nam và kinh nghiệm từ một số quốc gia.</w:t>
      </w:r>
    </w:p>
    <w:p w14:paraId="61952128" w14:textId="77777777" w:rsidR="001D40FA" w:rsidRPr="001D40FA" w:rsidRDefault="001D40FA" w:rsidP="001D40FA">
      <w:pPr>
        <w:spacing w:after="0" w:line="288" w:lineRule="auto"/>
        <w:jc w:val="both"/>
        <w:rPr>
          <w:rFonts w:cs="Times New Roman"/>
          <w:szCs w:val="26"/>
        </w:rPr>
      </w:pPr>
    </w:p>
    <w:p w14:paraId="7EEF0805" w14:textId="77777777" w:rsidR="00BB1079" w:rsidRPr="004A1C4D" w:rsidRDefault="00BB1079" w:rsidP="00BB1079">
      <w:pPr>
        <w:pStyle w:val="ListParagraph"/>
        <w:spacing w:after="0" w:line="288" w:lineRule="auto"/>
        <w:ind w:left="567"/>
        <w:jc w:val="both"/>
        <w:rPr>
          <w:rFonts w:cs="Times New Roman"/>
          <w:sz w:val="8"/>
          <w:szCs w:val="26"/>
          <w:lang w:val="vi-VN"/>
        </w:rPr>
      </w:pPr>
    </w:p>
    <w:p w14:paraId="3313986F" w14:textId="77777777" w:rsidR="00BB1079" w:rsidRDefault="00BB1079" w:rsidP="00BB1079">
      <w:pPr>
        <w:pStyle w:val="ListParagraph"/>
        <w:spacing w:after="0" w:line="288" w:lineRule="auto"/>
        <w:ind w:left="5760"/>
        <w:jc w:val="both"/>
        <w:rPr>
          <w:rFonts w:cs="Times New Roman"/>
          <w:szCs w:val="26"/>
        </w:rPr>
      </w:pPr>
      <w:r>
        <w:rPr>
          <w:rFonts w:cs="Times New Roman"/>
          <w:szCs w:val="26"/>
        </w:rPr>
        <w:t>KHOA PHÁP LUẬT KINH TẾ</w:t>
      </w:r>
    </w:p>
    <w:p w14:paraId="11CBB477" w14:textId="77777777" w:rsidR="00BB1079" w:rsidRDefault="00BB1079" w:rsidP="00BB1079">
      <w:pPr>
        <w:pStyle w:val="ListParagraph"/>
        <w:spacing w:after="0" w:line="288" w:lineRule="auto"/>
        <w:ind w:left="6480"/>
        <w:jc w:val="both"/>
        <w:rPr>
          <w:rFonts w:cs="Times New Roman"/>
          <w:szCs w:val="26"/>
        </w:rPr>
      </w:pPr>
      <w:r>
        <w:rPr>
          <w:rFonts w:cs="Times New Roman"/>
          <w:szCs w:val="26"/>
        </w:rPr>
        <w:t>NGƯỜI TỔNG HỢP</w:t>
      </w:r>
    </w:p>
    <w:p w14:paraId="4ED70069" w14:textId="77777777" w:rsidR="00BB1079" w:rsidRDefault="00BB1079" w:rsidP="00BB1079">
      <w:pPr>
        <w:pStyle w:val="ListParagraph"/>
        <w:spacing w:after="0" w:line="288" w:lineRule="auto"/>
        <w:ind w:left="6480"/>
        <w:jc w:val="both"/>
        <w:rPr>
          <w:rFonts w:cs="Times New Roman"/>
          <w:szCs w:val="26"/>
        </w:rPr>
      </w:pPr>
    </w:p>
    <w:p w14:paraId="2937AB6A" w14:textId="77777777" w:rsidR="00BB1079" w:rsidRPr="004A1C4D" w:rsidRDefault="00BB1079" w:rsidP="004A1C4D">
      <w:pPr>
        <w:spacing w:after="0" w:line="288" w:lineRule="auto"/>
        <w:jc w:val="both"/>
        <w:rPr>
          <w:rFonts w:cs="Times New Roman"/>
          <w:szCs w:val="26"/>
        </w:rPr>
      </w:pPr>
    </w:p>
    <w:p w14:paraId="57B7D13B" w14:textId="77777777" w:rsidR="00BB1079" w:rsidRPr="00BB1079" w:rsidRDefault="00BB1079" w:rsidP="00BB1079">
      <w:pPr>
        <w:pStyle w:val="ListParagraph"/>
        <w:spacing w:after="0" w:line="288" w:lineRule="auto"/>
        <w:ind w:left="6480"/>
        <w:jc w:val="both"/>
        <w:rPr>
          <w:rFonts w:cs="Times New Roman"/>
          <w:szCs w:val="26"/>
        </w:rPr>
      </w:pPr>
      <w:r>
        <w:rPr>
          <w:rFonts w:cs="Times New Roman"/>
          <w:szCs w:val="26"/>
        </w:rPr>
        <w:t>Nguyễn Thị Minh Hà</w:t>
      </w:r>
    </w:p>
    <w:p w14:paraId="41E2A877" w14:textId="77777777" w:rsidR="00755FA4" w:rsidRDefault="00755FA4" w:rsidP="00BB1079">
      <w:pPr>
        <w:pStyle w:val="ListParagraph"/>
        <w:spacing w:after="0" w:line="288" w:lineRule="auto"/>
        <w:ind w:left="567"/>
        <w:jc w:val="both"/>
      </w:pPr>
    </w:p>
    <w:sectPr w:rsidR="00755FA4" w:rsidSect="0078448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D07DA5"/>
    <w:multiLevelType w:val="multilevel"/>
    <w:tmpl w:val="E0C0DFC8"/>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2560F5"/>
    <w:multiLevelType w:val="multilevel"/>
    <w:tmpl w:val="C9E4BF4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1C1D7A"/>
    <w:multiLevelType w:val="multilevel"/>
    <w:tmpl w:val="F3D0F79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5579F7"/>
    <w:multiLevelType w:val="multilevel"/>
    <w:tmpl w:val="ABEE6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21BBD"/>
    <w:multiLevelType w:val="multilevel"/>
    <w:tmpl w:val="D14A8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3D70BF"/>
    <w:multiLevelType w:val="multilevel"/>
    <w:tmpl w:val="2BDA944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06281"/>
    <w:multiLevelType w:val="multilevel"/>
    <w:tmpl w:val="975A06F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C42C3"/>
    <w:multiLevelType w:val="hybridMultilevel"/>
    <w:tmpl w:val="EB7A4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B226BD"/>
    <w:multiLevelType w:val="multilevel"/>
    <w:tmpl w:val="D4BCD18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721392"/>
    <w:multiLevelType w:val="multilevel"/>
    <w:tmpl w:val="DB862D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5D652D"/>
    <w:multiLevelType w:val="multilevel"/>
    <w:tmpl w:val="75605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091CC2"/>
    <w:multiLevelType w:val="hybridMultilevel"/>
    <w:tmpl w:val="003C79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62633035"/>
    <w:multiLevelType w:val="multilevel"/>
    <w:tmpl w:val="49D87650"/>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3E3542"/>
    <w:multiLevelType w:val="multilevel"/>
    <w:tmpl w:val="E252F4E8"/>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57882206">
    <w:abstractNumId w:val="8"/>
  </w:num>
  <w:num w:numId="2" w16cid:durableId="360908221">
    <w:abstractNumId w:val="6"/>
  </w:num>
  <w:num w:numId="3" w16cid:durableId="1802993083">
    <w:abstractNumId w:val="5"/>
  </w:num>
  <w:num w:numId="4" w16cid:durableId="1345979569">
    <w:abstractNumId w:val="4"/>
  </w:num>
  <w:num w:numId="5" w16cid:durableId="727917718">
    <w:abstractNumId w:val="7"/>
  </w:num>
  <w:num w:numId="6" w16cid:durableId="1481851041">
    <w:abstractNumId w:val="3"/>
  </w:num>
  <w:num w:numId="7" w16cid:durableId="1123695415">
    <w:abstractNumId w:val="2"/>
  </w:num>
  <w:num w:numId="8" w16cid:durableId="1596985148">
    <w:abstractNumId w:val="1"/>
  </w:num>
  <w:num w:numId="9" w16cid:durableId="887717145">
    <w:abstractNumId w:val="0"/>
  </w:num>
  <w:num w:numId="10" w16cid:durableId="1346439978">
    <w:abstractNumId w:val="12"/>
  </w:num>
  <w:num w:numId="11" w16cid:durableId="140271906">
    <w:abstractNumId w:val="13"/>
  </w:num>
  <w:num w:numId="12" w16cid:durableId="1146777247">
    <w:abstractNumId w:val="18"/>
  </w:num>
  <w:num w:numId="13" w16cid:durableId="1422528376">
    <w:abstractNumId w:val="17"/>
  </w:num>
  <w:num w:numId="14" w16cid:durableId="257062165">
    <w:abstractNumId w:val="11"/>
  </w:num>
  <w:num w:numId="15" w16cid:durableId="591935533">
    <w:abstractNumId w:val="10"/>
  </w:num>
  <w:num w:numId="16" w16cid:durableId="397554357">
    <w:abstractNumId w:val="14"/>
  </w:num>
  <w:num w:numId="17" w16cid:durableId="244460738">
    <w:abstractNumId w:val="15"/>
  </w:num>
  <w:num w:numId="18" w16cid:durableId="408313517">
    <w:abstractNumId w:val="21"/>
  </w:num>
  <w:num w:numId="19" w16cid:durableId="160514735">
    <w:abstractNumId w:val="9"/>
  </w:num>
  <w:num w:numId="20" w16cid:durableId="452138771">
    <w:abstractNumId w:val="22"/>
  </w:num>
  <w:num w:numId="21" w16cid:durableId="523637795">
    <w:abstractNumId w:val="19"/>
  </w:num>
  <w:num w:numId="22" w16cid:durableId="387460471">
    <w:abstractNumId w:val="20"/>
  </w:num>
  <w:num w:numId="23" w16cid:durableId="20777064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3BA7"/>
    <w:rsid w:val="00034616"/>
    <w:rsid w:val="0006063C"/>
    <w:rsid w:val="0015074B"/>
    <w:rsid w:val="001D40FA"/>
    <w:rsid w:val="0029639D"/>
    <w:rsid w:val="002D5DE3"/>
    <w:rsid w:val="002F2748"/>
    <w:rsid w:val="00326F90"/>
    <w:rsid w:val="004A1C4D"/>
    <w:rsid w:val="004F0090"/>
    <w:rsid w:val="005126C7"/>
    <w:rsid w:val="005A0E32"/>
    <w:rsid w:val="00693DB2"/>
    <w:rsid w:val="006E1278"/>
    <w:rsid w:val="00755FA4"/>
    <w:rsid w:val="00784486"/>
    <w:rsid w:val="007B4968"/>
    <w:rsid w:val="00856303"/>
    <w:rsid w:val="00880ACC"/>
    <w:rsid w:val="008E57B3"/>
    <w:rsid w:val="00A13754"/>
    <w:rsid w:val="00A73A63"/>
    <w:rsid w:val="00AA1D8D"/>
    <w:rsid w:val="00B47730"/>
    <w:rsid w:val="00BB1079"/>
    <w:rsid w:val="00CB0664"/>
    <w:rsid w:val="00D46088"/>
    <w:rsid w:val="00E332BC"/>
    <w:rsid w:val="00F92F0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381A08"/>
  <w14:defaultImageDpi w14:val="300"/>
  <w15:docId w15:val="{C0DCD130-C99A-1B42-9010-0DEEC9FB9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E332B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668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E706E-0740-45DC-B34F-58B146AF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18</Pages>
  <Words>5841</Words>
  <Characters>33300</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Trần Lệ Trinh</cp:lastModifiedBy>
  <cp:revision>12</cp:revision>
  <dcterms:created xsi:type="dcterms:W3CDTF">2025-10-22T07:33:00Z</dcterms:created>
  <dcterms:modified xsi:type="dcterms:W3CDTF">2025-11-10T01:57:00Z</dcterms:modified>
  <cp:category/>
</cp:coreProperties>
</file>